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AAC" w:rsidRDefault="003C1D94">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WG1#120</w:t>
      </w:r>
      <w:r>
        <w:rPr>
          <w:rFonts w:ascii="Arial" w:hAnsi="Arial" w:cs="Arial"/>
          <w:b/>
          <w:bCs/>
        </w:rPr>
        <w:tab/>
      </w:r>
      <w:r>
        <w:rPr>
          <w:rFonts w:ascii="Arial" w:hAnsi="Arial" w:cs="Arial"/>
          <w:b/>
          <w:bCs/>
        </w:rPr>
        <w:tab/>
      </w:r>
      <w:r>
        <w:rPr>
          <w:rFonts w:ascii="Arial" w:hAnsi="Arial" w:cs="Arial"/>
          <w:b/>
          <w:bCs/>
        </w:rPr>
        <w:tab/>
        <w:t xml:space="preserve">    </w:t>
      </w:r>
      <w:r w:rsidR="00DC73A6" w:rsidRPr="00DC73A6">
        <w:rPr>
          <w:rFonts w:ascii="Arial" w:hAnsi="Arial" w:cs="Arial"/>
          <w:b/>
          <w:bCs/>
        </w:rPr>
        <w:t>R1-2500944</w:t>
      </w:r>
    </w:p>
    <w:p w:rsidR="00151AAC" w:rsidRDefault="003C1D94">
      <w:pPr>
        <w:tabs>
          <w:tab w:val="center" w:pos="4536"/>
          <w:tab w:val="right" w:pos="9072"/>
        </w:tabs>
        <w:snapToGrid w:val="0"/>
        <w:spacing w:line="288" w:lineRule="auto"/>
        <w:rPr>
          <w:sz w:val="20"/>
        </w:rPr>
      </w:pPr>
      <w:r>
        <w:rPr>
          <w:rFonts w:ascii="Arial" w:eastAsia="宋体" w:hAnsi="Arial" w:hint="eastAsia"/>
          <w:b/>
          <w:sz w:val="22"/>
        </w:rPr>
        <w:t>Athens, Greece</w:t>
      </w:r>
      <w:r>
        <w:rPr>
          <w:rFonts w:ascii="Arial" w:hAnsi="Arial" w:hint="eastAsia"/>
          <w:b/>
          <w:sz w:val="22"/>
          <w:lang w:eastAsia="ja-JP"/>
        </w:rPr>
        <w:t>,</w:t>
      </w:r>
      <w:r>
        <w:rPr>
          <w:rFonts w:ascii="Arial" w:hAnsi="Arial"/>
          <w:b/>
          <w:sz w:val="22"/>
          <w:lang w:eastAsia="ja-JP"/>
        </w:rPr>
        <w:t xml:space="preserve"> </w:t>
      </w:r>
      <w:r>
        <w:rPr>
          <w:rFonts w:ascii="Arial" w:eastAsia="宋体" w:hAnsi="Arial" w:hint="eastAsia"/>
          <w:b/>
          <w:sz w:val="22"/>
        </w:rPr>
        <w:t>February 17</w:t>
      </w:r>
      <w:r>
        <w:rPr>
          <w:rFonts w:ascii="Arial" w:eastAsia="宋体" w:hAnsi="Arial" w:hint="eastAsia"/>
          <w:b/>
          <w:sz w:val="22"/>
          <w:vertAlign w:val="superscript"/>
        </w:rPr>
        <w:t>th</w:t>
      </w:r>
      <w:r>
        <w:rPr>
          <w:rFonts w:ascii="Arial" w:eastAsia="MS Mincho" w:hAnsi="Arial"/>
          <w:b/>
          <w:sz w:val="22"/>
          <w:lang w:eastAsia="ja-JP"/>
        </w:rPr>
        <w:t xml:space="preserve"> –</w:t>
      </w:r>
      <w:r>
        <w:rPr>
          <w:rFonts w:ascii="Arial" w:eastAsia="MS Mincho" w:hAnsi="Arial" w:hint="eastAsia"/>
          <w:b/>
          <w:sz w:val="22"/>
          <w:lang w:eastAsia="en-US"/>
        </w:rPr>
        <w:t xml:space="preserve"> </w:t>
      </w:r>
      <w:r>
        <w:rPr>
          <w:rFonts w:ascii="Arial" w:eastAsia="宋体" w:hAnsi="Arial" w:hint="eastAsia"/>
          <w:b/>
          <w:sz w:val="22"/>
        </w:rPr>
        <w:t>21</w:t>
      </w:r>
      <w:r>
        <w:rPr>
          <w:rFonts w:ascii="Arial" w:eastAsia="宋体" w:hAnsi="Arial" w:hint="eastAsia"/>
          <w:b/>
          <w:sz w:val="22"/>
          <w:vertAlign w:val="superscript"/>
        </w:rPr>
        <w:t>st</w:t>
      </w:r>
      <w:r>
        <w:rPr>
          <w:rFonts w:ascii="Arial" w:eastAsia="MS Mincho" w:hAnsi="Arial"/>
          <w:b/>
          <w:sz w:val="22"/>
          <w:lang w:eastAsia="ja-JP"/>
        </w:rPr>
        <w:t xml:space="preserve">, </w:t>
      </w:r>
      <w:r>
        <w:rPr>
          <w:rFonts w:ascii="Arial" w:eastAsia="MS Mincho" w:hAnsi="Arial" w:hint="eastAsia"/>
          <w:b/>
          <w:sz w:val="22"/>
          <w:lang w:eastAsia="ja-JP"/>
        </w:rPr>
        <w:t>20</w:t>
      </w:r>
      <w:r>
        <w:rPr>
          <w:rFonts w:ascii="Arial" w:eastAsia="宋体" w:hAnsi="Arial" w:hint="eastAsia"/>
          <w:b/>
          <w:sz w:val="22"/>
        </w:rPr>
        <w:t>25</w:t>
      </w:r>
    </w:p>
    <w:p w:rsidR="00151AAC" w:rsidRDefault="00151AAC">
      <w:pPr>
        <w:tabs>
          <w:tab w:val="center" w:pos="4536"/>
          <w:tab w:val="right" w:pos="9072"/>
        </w:tabs>
        <w:snapToGrid w:val="0"/>
        <w:spacing w:line="288" w:lineRule="auto"/>
        <w:rPr>
          <w:rFonts w:ascii="Arial" w:hAnsi="Arial" w:cs="Arial"/>
          <w:b/>
          <w:bCs/>
        </w:rPr>
      </w:pPr>
    </w:p>
    <w:p w:rsidR="00151AAC" w:rsidRDefault="003C1D9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rsidR="00151AAC" w:rsidRDefault="003C1D9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rsidR="00151AAC" w:rsidRDefault="003C1D9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rsidR="00151AAC" w:rsidRDefault="003C1D9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rsidR="00151AAC" w:rsidRDefault="00151AAC">
      <w:pPr>
        <w:snapToGrid w:val="0"/>
        <w:rPr>
          <w:b/>
          <w:sz w:val="16"/>
          <w:szCs w:val="16"/>
        </w:rPr>
      </w:pPr>
    </w:p>
    <w:p w:rsidR="00151AAC" w:rsidRDefault="003C1D94">
      <w:pPr>
        <w:pStyle w:val="ListParagraph"/>
        <w:numPr>
          <w:ilvl w:val="0"/>
          <w:numId w:val="8"/>
        </w:numPr>
        <w:spacing w:before="120" w:after="120" w:line="257" w:lineRule="auto"/>
        <w:outlineLvl w:val="0"/>
        <w:rPr>
          <w:sz w:val="28"/>
        </w:rPr>
      </w:pPr>
      <w:r>
        <w:rPr>
          <w:sz w:val="28"/>
        </w:rPr>
        <w:t>Introduction</w:t>
      </w:r>
    </w:p>
    <w:p w:rsidR="00151AAC" w:rsidRDefault="003C1D9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151AAC">
        <w:tc>
          <w:tcPr>
            <w:tcW w:w="9895" w:type="dxa"/>
          </w:tcPr>
          <w:p w:rsidR="00151AAC" w:rsidRDefault="003C1D94">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rsidR="00151AAC" w:rsidRDefault="003C1D9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rsidR="00151AAC" w:rsidRDefault="003C1D9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rsidR="00151AAC" w:rsidRDefault="003C1D94">
      <w:pPr>
        <w:pStyle w:val="ListParagraph"/>
        <w:numPr>
          <w:ilvl w:val="0"/>
          <w:numId w:val="8"/>
        </w:numPr>
        <w:spacing w:before="120" w:after="120" w:line="257" w:lineRule="auto"/>
        <w:outlineLvl w:val="0"/>
        <w:rPr>
          <w:sz w:val="28"/>
        </w:rPr>
      </w:pPr>
      <w:r>
        <w:rPr>
          <w:sz w:val="28"/>
        </w:rPr>
        <w:t>Plan</w:t>
      </w:r>
    </w:p>
    <w:p w:rsidR="00151AAC" w:rsidRDefault="003C1D94">
      <w:pPr>
        <w:snapToGrid w:val="0"/>
        <w:spacing w:after="120" w:line="288" w:lineRule="auto"/>
        <w:jc w:val="both"/>
        <w:rPr>
          <w:sz w:val="20"/>
          <w:szCs w:val="20"/>
        </w:rPr>
      </w:pPr>
      <w:r>
        <w:rPr>
          <w:sz w:val="20"/>
          <w:szCs w:val="20"/>
        </w:rPr>
        <w:t>Per RAN1#119 outcome, the following issues are prioritized for this meeting:</w:t>
      </w:r>
    </w:p>
    <w:tbl>
      <w:tblPr>
        <w:tblStyle w:val="TableGrid"/>
        <w:tblW w:w="9664" w:type="dxa"/>
        <w:tblInd w:w="-5" w:type="dxa"/>
        <w:tblLook w:val="04A0" w:firstRow="1" w:lastRow="0" w:firstColumn="1" w:lastColumn="0" w:noHBand="0" w:noVBand="1"/>
      </w:tblPr>
      <w:tblGrid>
        <w:gridCol w:w="800"/>
        <w:gridCol w:w="1990"/>
        <w:gridCol w:w="6874"/>
      </w:tblGrid>
      <w:tr w:rsidR="00151AAC">
        <w:tc>
          <w:tcPr>
            <w:tcW w:w="800" w:type="dxa"/>
            <w:shd w:val="clear" w:color="auto" w:fill="BFBFBF" w:themeFill="background1" w:themeFillShade="BF"/>
          </w:tcPr>
          <w:p w:rsidR="00151AAC" w:rsidRDefault="00151AAC">
            <w:pPr>
              <w:rPr>
                <w:sz w:val="18"/>
                <w:szCs w:val="18"/>
              </w:rPr>
            </w:pPr>
          </w:p>
        </w:tc>
        <w:tc>
          <w:tcPr>
            <w:tcW w:w="1990" w:type="dxa"/>
            <w:shd w:val="clear" w:color="auto" w:fill="BFBFBF" w:themeFill="background1" w:themeFillShade="BF"/>
          </w:tcPr>
          <w:p w:rsidR="00151AAC" w:rsidRDefault="003C1D94">
            <w:pPr>
              <w:rPr>
                <w:sz w:val="18"/>
                <w:szCs w:val="18"/>
              </w:rPr>
            </w:pPr>
            <w:r>
              <w:rPr>
                <w:sz w:val="18"/>
                <w:szCs w:val="18"/>
              </w:rPr>
              <w:t>Issue</w:t>
            </w:r>
          </w:p>
        </w:tc>
        <w:tc>
          <w:tcPr>
            <w:tcW w:w="6874" w:type="dxa"/>
            <w:shd w:val="clear" w:color="auto" w:fill="BFBFBF" w:themeFill="background1" w:themeFillShade="BF"/>
          </w:tcPr>
          <w:p w:rsidR="00151AAC" w:rsidRDefault="003C1D94">
            <w:pPr>
              <w:rPr>
                <w:sz w:val="18"/>
                <w:szCs w:val="18"/>
              </w:rPr>
            </w:pPr>
            <w:r>
              <w:rPr>
                <w:sz w:val="18"/>
                <w:szCs w:val="18"/>
              </w:rPr>
              <w:t>Topics</w:t>
            </w:r>
          </w:p>
        </w:tc>
      </w:tr>
      <w:tr w:rsidR="00151AAC">
        <w:trPr>
          <w:trHeight w:val="516"/>
        </w:trPr>
        <w:tc>
          <w:tcPr>
            <w:tcW w:w="800" w:type="dxa"/>
            <w:shd w:val="clear" w:color="auto" w:fill="auto"/>
          </w:tcPr>
          <w:p w:rsidR="00151AAC" w:rsidRDefault="003C1D94">
            <w:pPr>
              <w:rPr>
                <w:sz w:val="18"/>
                <w:szCs w:val="18"/>
              </w:rPr>
            </w:pPr>
            <w:r>
              <w:rPr>
                <w:sz w:val="18"/>
                <w:szCs w:val="18"/>
              </w:rPr>
              <w:t>1</w:t>
            </w:r>
          </w:p>
        </w:tc>
        <w:tc>
          <w:tcPr>
            <w:tcW w:w="1990" w:type="dxa"/>
            <w:vMerge w:val="restart"/>
            <w:shd w:val="clear" w:color="auto" w:fill="auto"/>
          </w:tcPr>
          <w:p w:rsidR="00151AAC" w:rsidRDefault="003C1D94">
            <w:pPr>
              <w:rPr>
                <w:sz w:val="18"/>
                <w:szCs w:val="18"/>
              </w:rPr>
            </w:pPr>
            <w:r>
              <w:rPr>
                <w:rFonts w:eastAsia="MS Mincho"/>
                <w:sz w:val="18"/>
                <w:szCs w:val="18"/>
                <w:lang w:eastAsia="ja-JP"/>
              </w:rPr>
              <w:t>Trigger-event detection</w:t>
            </w:r>
          </w:p>
        </w:tc>
        <w:tc>
          <w:tcPr>
            <w:tcW w:w="6874" w:type="dxa"/>
            <w:shd w:val="clear" w:color="auto" w:fill="auto"/>
          </w:tcPr>
          <w:p w:rsidR="00151AAC" w:rsidRDefault="003C1D94">
            <w:pPr>
              <w:rPr>
                <w:sz w:val="18"/>
                <w:szCs w:val="18"/>
              </w:rPr>
            </w:pPr>
            <w:r>
              <w:rPr>
                <w:sz w:val="18"/>
                <w:szCs w:val="18"/>
              </w:rPr>
              <w:t>Left-over for trigger detection on Event-2, e.g., condition(s) of resetting the counting, definition of time window, etc.</w:t>
            </w:r>
          </w:p>
        </w:tc>
      </w:tr>
      <w:tr w:rsidR="00151AAC">
        <w:trPr>
          <w:trHeight w:val="516"/>
        </w:trPr>
        <w:tc>
          <w:tcPr>
            <w:tcW w:w="800" w:type="dxa"/>
            <w:shd w:val="clear" w:color="auto" w:fill="auto"/>
          </w:tcPr>
          <w:p w:rsidR="00151AAC" w:rsidRDefault="003C1D94">
            <w:pPr>
              <w:rPr>
                <w:sz w:val="18"/>
                <w:szCs w:val="18"/>
              </w:rPr>
            </w:pPr>
            <w:r>
              <w:rPr>
                <w:sz w:val="18"/>
                <w:szCs w:val="18"/>
              </w:rPr>
              <w:t>2</w:t>
            </w:r>
          </w:p>
        </w:tc>
        <w:tc>
          <w:tcPr>
            <w:tcW w:w="1990" w:type="dxa"/>
            <w:vMerge/>
            <w:shd w:val="clear" w:color="auto" w:fill="auto"/>
          </w:tcPr>
          <w:p w:rsidR="00151AAC" w:rsidRDefault="00151AAC">
            <w:pPr>
              <w:snapToGrid w:val="0"/>
              <w:rPr>
                <w:sz w:val="18"/>
                <w:szCs w:val="18"/>
              </w:rPr>
            </w:pPr>
          </w:p>
        </w:tc>
        <w:tc>
          <w:tcPr>
            <w:tcW w:w="6874" w:type="dxa"/>
            <w:shd w:val="clear" w:color="auto" w:fill="auto"/>
          </w:tcPr>
          <w:p w:rsidR="00151AAC" w:rsidRDefault="003C1D94">
            <w:pPr>
              <w:snapToGrid w:val="0"/>
              <w:rPr>
                <w:sz w:val="18"/>
                <w:szCs w:val="18"/>
              </w:rPr>
            </w:pPr>
            <w:r>
              <w:rPr>
                <w:sz w:val="18"/>
                <w:szCs w:val="18"/>
              </w:rPr>
              <w:t>Critical issues on trigger-event detection for enabling Event-1 and Event-7:</w:t>
            </w:r>
          </w:p>
          <w:p w:rsidR="00151AAC" w:rsidRDefault="003C1D94">
            <w:pPr>
              <w:pStyle w:val="ListParagraph"/>
              <w:widowControl w:val="0"/>
              <w:numPr>
                <w:ilvl w:val="0"/>
                <w:numId w:val="10"/>
              </w:numPr>
              <w:snapToGrid w:val="0"/>
              <w:spacing w:after="0" w:line="240" w:lineRule="auto"/>
              <w:jc w:val="both"/>
              <w:rPr>
                <w:sz w:val="18"/>
                <w:szCs w:val="18"/>
              </w:rPr>
            </w:pPr>
            <w:r>
              <w:rPr>
                <w:sz w:val="18"/>
                <w:szCs w:val="18"/>
              </w:rPr>
              <w:t>#1 On Event-1, additionally support the configuration of new beam RS(s) or not.</w:t>
            </w:r>
          </w:p>
          <w:p w:rsidR="00151AAC" w:rsidRDefault="003C1D94">
            <w:pPr>
              <w:pStyle w:val="ListParagraph"/>
              <w:widowControl w:val="0"/>
              <w:numPr>
                <w:ilvl w:val="0"/>
                <w:numId w:val="10"/>
              </w:numPr>
              <w:snapToGrid w:val="0"/>
              <w:spacing w:after="0" w:line="240" w:lineRule="auto"/>
              <w:jc w:val="both"/>
              <w:rPr>
                <w:sz w:val="18"/>
                <w:szCs w:val="18"/>
              </w:rPr>
            </w:pPr>
            <w:r>
              <w:rPr>
                <w:sz w:val="18"/>
                <w:szCs w:val="18"/>
              </w:rPr>
              <w:t>#2 On Event-7, clarify that the triggering event determination when the time window and counter with M are configured, and candidate values of ‘Q’.</w:t>
            </w:r>
          </w:p>
        </w:tc>
      </w:tr>
      <w:tr w:rsidR="00151AAC">
        <w:trPr>
          <w:trHeight w:val="516"/>
        </w:trPr>
        <w:tc>
          <w:tcPr>
            <w:tcW w:w="800" w:type="dxa"/>
            <w:shd w:val="clear" w:color="auto" w:fill="auto"/>
          </w:tcPr>
          <w:p w:rsidR="00151AAC" w:rsidRDefault="003C1D94">
            <w:pPr>
              <w:rPr>
                <w:sz w:val="18"/>
                <w:szCs w:val="18"/>
              </w:rPr>
            </w:pPr>
            <w:r>
              <w:rPr>
                <w:sz w:val="18"/>
                <w:szCs w:val="18"/>
              </w:rPr>
              <w:t>3</w:t>
            </w:r>
          </w:p>
        </w:tc>
        <w:tc>
          <w:tcPr>
            <w:tcW w:w="1990" w:type="dxa"/>
            <w:vMerge/>
            <w:shd w:val="clear" w:color="auto" w:fill="auto"/>
          </w:tcPr>
          <w:p w:rsidR="00151AAC" w:rsidRDefault="00151AAC">
            <w:pPr>
              <w:snapToGrid w:val="0"/>
              <w:rPr>
                <w:sz w:val="18"/>
                <w:szCs w:val="18"/>
              </w:rPr>
            </w:pPr>
          </w:p>
        </w:tc>
        <w:tc>
          <w:tcPr>
            <w:tcW w:w="6874" w:type="dxa"/>
            <w:shd w:val="clear" w:color="auto" w:fill="auto"/>
          </w:tcPr>
          <w:p w:rsidR="00151AAC" w:rsidRDefault="003C1D94">
            <w:pPr>
              <w:snapToGrid w:val="0"/>
              <w:rPr>
                <w:sz w:val="18"/>
                <w:szCs w:val="18"/>
              </w:rPr>
            </w:pPr>
            <w:r>
              <w:rPr>
                <w:sz w:val="18"/>
                <w:szCs w:val="18"/>
              </w:rPr>
              <w:t>Left-over for whether/how to capture triggering event determination in RAN1 or RAN2 specification.</w:t>
            </w:r>
          </w:p>
        </w:tc>
      </w:tr>
      <w:tr w:rsidR="00151AAC">
        <w:trPr>
          <w:trHeight w:val="548"/>
        </w:trPr>
        <w:tc>
          <w:tcPr>
            <w:tcW w:w="800" w:type="dxa"/>
            <w:shd w:val="clear" w:color="auto" w:fill="auto"/>
          </w:tcPr>
          <w:p w:rsidR="00151AAC" w:rsidRDefault="003C1D94">
            <w:pPr>
              <w:rPr>
                <w:sz w:val="18"/>
                <w:szCs w:val="18"/>
              </w:rPr>
            </w:pPr>
            <w:r>
              <w:rPr>
                <w:sz w:val="18"/>
                <w:szCs w:val="18"/>
              </w:rPr>
              <w:t>4</w:t>
            </w:r>
          </w:p>
        </w:tc>
        <w:tc>
          <w:tcPr>
            <w:tcW w:w="1990" w:type="dxa"/>
            <w:vMerge w:val="restart"/>
            <w:shd w:val="clear" w:color="auto" w:fill="auto"/>
          </w:tcPr>
          <w:p w:rsidR="00151AAC" w:rsidRDefault="003C1D94">
            <w:pPr>
              <w:rPr>
                <w:sz w:val="18"/>
                <w:szCs w:val="18"/>
              </w:rPr>
            </w:pPr>
            <w:r>
              <w:rPr>
                <w:sz w:val="18"/>
                <w:szCs w:val="18"/>
              </w:rPr>
              <w:t>UL signaling content(s)</w:t>
            </w:r>
          </w:p>
        </w:tc>
        <w:tc>
          <w:tcPr>
            <w:tcW w:w="6874" w:type="dxa"/>
            <w:shd w:val="clear" w:color="auto" w:fill="auto"/>
          </w:tcPr>
          <w:p w:rsidR="00151AAC" w:rsidRDefault="003C1D94">
            <w:pPr>
              <w:rPr>
                <w:sz w:val="18"/>
                <w:szCs w:val="18"/>
              </w:rPr>
            </w:pPr>
            <w:r>
              <w:rPr>
                <w:sz w:val="18"/>
                <w:szCs w:val="18"/>
              </w:rPr>
              <w:t>Left-over for L1-RSRP report format depending on Event-2, e.g., additional indication of which CRI/SSBRI(s) satisfy the condition, etc.</w:t>
            </w:r>
          </w:p>
        </w:tc>
      </w:tr>
      <w:tr w:rsidR="00151AAC">
        <w:trPr>
          <w:trHeight w:val="350"/>
        </w:trPr>
        <w:tc>
          <w:tcPr>
            <w:tcW w:w="800" w:type="dxa"/>
            <w:shd w:val="clear" w:color="auto" w:fill="auto"/>
          </w:tcPr>
          <w:p w:rsidR="00151AAC" w:rsidRDefault="003C1D94">
            <w:pPr>
              <w:rPr>
                <w:sz w:val="18"/>
                <w:szCs w:val="18"/>
              </w:rPr>
            </w:pPr>
            <w:r>
              <w:rPr>
                <w:sz w:val="18"/>
                <w:szCs w:val="18"/>
              </w:rPr>
              <w:t>5</w:t>
            </w:r>
          </w:p>
        </w:tc>
        <w:tc>
          <w:tcPr>
            <w:tcW w:w="1990" w:type="dxa"/>
            <w:vMerge/>
            <w:shd w:val="clear" w:color="auto" w:fill="auto"/>
          </w:tcPr>
          <w:p w:rsidR="00151AAC" w:rsidRDefault="00151AAC">
            <w:pPr>
              <w:rPr>
                <w:sz w:val="18"/>
                <w:szCs w:val="18"/>
              </w:rPr>
            </w:pPr>
          </w:p>
        </w:tc>
        <w:tc>
          <w:tcPr>
            <w:tcW w:w="6874" w:type="dxa"/>
            <w:shd w:val="clear" w:color="auto" w:fill="auto"/>
          </w:tcPr>
          <w:p w:rsidR="00151AAC" w:rsidRDefault="003C1D94">
            <w:pPr>
              <w:rPr>
                <w:sz w:val="18"/>
                <w:szCs w:val="18"/>
              </w:rPr>
            </w:pPr>
            <w:r>
              <w:rPr>
                <w:sz w:val="18"/>
                <w:szCs w:val="18"/>
              </w:rPr>
              <w:t>Critical issues on report format for Event-1 and Event-7.</w:t>
            </w:r>
          </w:p>
        </w:tc>
      </w:tr>
      <w:tr w:rsidR="00151AAC">
        <w:tc>
          <w:tcPr>
            <w:tcW w:w="800" w:type="dxa"/>
            <w:shd w:val="clear" w:color="auto" w:fill="auto"/>
          </w:tcPr>
          <w:p w:rsidR="00151AAC" w:rsidRDefault="003C1D94">
            <w:pPr>
              <w:rPr>
                <w:sz w:val="18"/>
                <w:szCs w:val="18"/>
              </w:rPr>
            </w:pPr>
            <w:r>
              <w:rPr>
                <w:sz w:val="18"/>
                <w:szCs w:val="18"/>
              </w:rPr>
              <w:t>6</w:t>
            </w:r>
          </w:p>
        </w:tc>
        <w:tc>
          <w:tcPr>
            <w:tcW w:w="1990" w:type="dxa"/>
            <w:vMerge w:val="restart"/>
            <w:shd w:val="clear" w:color="auto" w:fill="auto"/>
          </w:tcPr>
          <w:p w:rsidR="00151AAC" w:rsidRDefault="003C1D94">
            <w:pPr>
              <w:rPr>
                <w:sz w:val="18"/>
                <w:szCs w:val="18"/>
              </w:rPr>
            </w:pPr>
            <w:r>
              <w:rPr>
                <w:sz w:val="18"/>
                <w:szCs w:val="18"/>
              </w:rPr>
              <w:t>UL signaling medium/container</w:t>
            </w:r>
          </w:p>
        </w:tc>
        <w:tc>
          <w:tcPr>
            <w:tcW w:w="6874" w:type="dxa"/>
            <w:shd w:val="clear" w:color="auto" w:fill="auto"/>
          </w:tcPr>
          <w:p w:rsidR="00151AAC" w:rsidRDefault="003C1D94">
            <w:pPr>
              <w:rPr>
                <w:sz w:val="18"/>
                <w:szCs w:val="18"/>
              </w:rPr>
            </w:pPr>
            <w:r>
              <w:rPr>
                <w:rFonts w:hint="eastAsia"/>
                <w:sz w:val="18"/>
                <w:szCs w:val="18"/>
              </w:rPr>
              <w:t>Le</w:t>
            </w:r>
            <w:r>
              <w:rPr>
                <w:sz w:val="18"/>
                <w:szCs w:val="18"/>
              </w:rPr>
              <w:t>ft-over on first PUCCH for both Mode-A and Mode-B.</w:t>
            </w:r>
          </w:p>
          <w:p w:rsidR="00151AAC" w:rsidRDefault="003C1D94">
            <w:pPr>
              <w:pStyle w:val="ListParagraph"/>
              <w:widowControl w:val="0"/>
              <w:numPr>
                <w:ilvl w:val="0"/>
                <w:numId w:val="11"/>
              </w:numPr>
              <w:spacing w:after="0" w:line="240" w:lineRule="auto"/>
              <w:jc w:val="both"/>
              <w:rPr>
                <w:sz w:val="18"/>
                <w:szCs w:val="18"/>
              </w:rPr>
            </w:pPr>
            <w:r>
              <w:rPr>
                <w:sz w:val="18"/>
                <w:szCs w:val="18"/>
              </w:rPr>
              <w:t xml:space="preserve">#1 Whether/how to (re-)transmit the first PUCCH channel </w:t>
            </w:r>
          </w:p>
          <w:p w:rsidR="00151AAC" w:rsidRDefault="003C1D94">
            <w:pPr>
              <w:pStyle w:val="ListParagraph"/>
              <w:widowControl w:val="0"/>
              <w:numPr>
                <w:ilvl w:val="0"/>
                <w:numId w:val="11"/>
              </w:numPr>
              <w:spacing w:after="0" w:line="240" w:lineRule="auto"/>
              <w:jc w:val="both"/>
              <w:rPr>
                <w:sz w:val="18"/>
                <w:szCs w:val="18"/>
              </w:rPr>
            </w:pPr>
            <w:r>
              <w:rPr>
                <w:sz w:val="18"/>
                <w:szCs w:val="18"/>
              </w:rPr>
              <w:t xml:space="preserve">#2 Whether/how to support </w:t>
            </w:r>
            <w:r>
              <w:rPr>
                <w:rFonts w:hint="eastAsia"/>
                <w:sz w:val="18"/>
                <w:szCs w:val="18"/>
              </w:rPr>
              <w:t>&gt;</w:t>
            </w:r>
            <w:r>
              <w:rPr>
                <w:sz w:val="18"/>
                <w:szCs w:val="18"/>
              </w:rPr>
              <w:t xml:space="preserve"> 1-bit PUCCH for multi-CC &amp; multi-event report configurations; if not, whether/how to associate a 1-bit PUCCH resource with multiple CSI report configurations,</w:t>
            </w:r>
          </w:p>
          <w:p w:rsidR="00151AAC" w:rsidRDefault="003C1D94">
            <w:pPr>
              <w:pStyle w:val="ListParagraph"/>
              <w:widowControl w:val="0"/>
              <w:numPr>
                <w:ilvl w:val="0"/>
                <w:numId w:val="11"/>
              </w:numPr>
              <w:spacing w:after="0" w:line="240" w:lineRule="auto"/>
              <w:jc w:val="both"/>
              <w:rPr>
                <w:sz w:val="18"/>
                <w:szCs w:val="18"/>
              </w:rPr>
            </w:pPr>
            <w:r>
              <w:rPr>
                <w:sz w:val="18"/>
                <w:szCs w:val="18"/>
              </w:rPr>
              <w:t xml:space="preserve">#3 Multiplexing/dropping rule(s) of 1-bit first PUCCH </w:t>
            </w:r>
          </w:p>
        </w:tc>
      </w:tr>
      <w:tr w:rsidR="00151AAC">
        <w:tc>
          <w:tcPr>
            <w:tcW w:w="800" w:type="dxa"/>
            <w:shd w:val="clear" w:color="auto" w:fill="auto"/>
          </w:tcPr>
          <w:p w:rsidR="00151AAC" w:rsidRDefault="003C1D94">
            <w:pPr>
              <w:rPr>
                <w:sz w:val="18"/>
                <w:szCs w:val="18"/>
              </w:rPr>
            </w:pPr>
            <w:r>
              <w:rPr>
                <w:sz w:val="18"/>
                <w:szCs w:val="18"/>
              </w:rPr>
              <w:t>7</w:t>
            </w:r>
          </w:p>
        </w:tc>
        <w:tc>
          <w:tcPr>
            <w:tcW w:w="1990" w:type="dxa"/>
            <w:vMerge/>
            <w:shd w:val="clear" w:color="auto" w:fill="auto"/>
          </w:tcPr>
          <w:p w:rsidR="00151AAC" w:rsidRDefault="00151AAC">
            <w:pPr>
              <w:rPr>
                <w:sz w:val="18"/>
                <w:szCs w:val="18"/>
              </w:rPr>
            </w:pPr>
          </w:p>
        </w:tc>
        <w:tc>
          <w:tcPr>
            <w:tcW w:w="6874" w:type="dxa"/>
            <w:shd w:val="clear" w:color="auto" w:fill="auto"/>
          </w:tcPr>
          <w:p w:rsidR="00151AAC" w:rsidRDefault="003C1D94">
            <w:pPr>
              <w:rPr>
                <w:sz w:val="18"/>
                <w:szCs w:val="18"/>
              </w:rPr>
            </w:pPr>
            <w:r>
              <w:rPr>
                <w:sz w:val="18"/>
                <w:szCs w:val="18"/>
              </w:rPr>
              <w:t>Left-over on Step-2&amp;3 in Mode-A, e.g., whether CSI trigger state is dedicated to UE-initiated/event-driven beam reporting, etc.</w:t>
            </w:r>
          </w:p>
        </w:tc>
      </w:tr>
      <w:tr w:rsidR="00151AAC">
        <w:tc>
          <w:tcPr>
            <w:tcW w:w="800" w:type="dxa"/>
            <w:shd w:val="clear" w:color="auto" w:fill="auto"/>
          </w:tcPr>
          <w:p w:rsidR="00151AAC" w:rsidRDefault="003C1D94">
            <w:pPr>
              <w:rPr>
                <w:sz w:val="18"/>
                <w:szCs w:val="18"/>
              </w:rPr>
            </w:pPr>
            <w:r>
              <w:rPr>
                <w:sz w:val="18"/>
                <w:szCs w:val="18"/>
              </w:rPr>
              <w:t>8</w:t>
            </w:r>
          </w:p>
        </w:tc>
        <w:tc>
          <w:tcPr>
            <w:tcW w:w="1990" w:type="dxa"/>
            <w:vMerge/>
            <w:shd w:val="clear" w:color="auto" w:fill="auto"/>
          </w:tcPr>
          <w:p w:rsidR="00151AAC" w:rsidRDefault="00151AAC">
            <w:pPr>
              <w:rPr>
                <w:sz w:val="18"/>
                <w:szCs w:val="18"/>
              </w:rPr>
            </w:pPr>
          </w:p>
        </w:tc>
        <w:tc>
          <w:tcPr>
            <w:tcW w:w="6874" w:type="dxa"/>
            <w:shd w:val="clear" w:color="auto" w:fill="auto"/>
          </w:tcPr>
          <w:p w:rsidR="00151AAC" w:rsidRDefault="003C1D94">
            <w:pPr>
              <w:rPr>
                <w:sz w:val="18"/>
                <w:szCs w:val="18"/>
              </w:rPr>
            </w:pPr>
            <w:r>
              <w:rPr>
                <w:sz w:val="18"/>
                <w:szCs w:val="18"/>
              </w:rPr>
              <w:t xml:space="preserve">Left-over on Step-2 in Mode-B, e.g., whether first PUCCH resource and pre-configured resource for second UL channel can have different periodicities (in </w:t>
            </w:r>
            <w:proofErr w:type="spellStart"/>
            <w:r>
              <w:rPr>
                <w:sz w:val="18"/>
                <w:szCs w:val="18"/>
              </w:rPr>
              <w:t>ms</w:t>
            </w:r>
            <w:proofErr w:type="spellEnd"/>
            <w:r>
              <w:rPr>
                <w:sz w:val="18"/>
                <w:szCs w:val="18"/>
              </w:rPr>
              <w:t>).</w:t>
            </w:r>
          </w:p>
        </w:tc>
      </w:tr>
      <w:tr w:rsidR="00151AAC">
        <w:tc>
          <w:tcPr>
            <w:tcW w:w="800" w:type="dxa"/>
            <w:shd w:val="clear" w:color="auto" w:fill="auto"/>
          </w:tcPr>
          <w:p w:rsidR="00151AAC" w:rsidRDefault="003C1D94">
            <w:pPr>
              <w:rPr>
                <w:sz w:val="18"/>
                <w:szCs w:val="18"/>
              </w:rPr>
            </w:pPr>
            <w:r>
              <w:rPr>
                <w:sz w:val="18"/>
                <w:szCs w:val="18"/>
              </w:rPr>
              <w:t>9</w:t>
            </w:r>
          </w:p>
        </w:tc>
        <w:tc>
          <w:tcPr>
            <w:tcW w:w="1990" w:type="dxa"/>
            <w:shd w:val="clear" w:color="auto" w:fill="auto"/>
          </w:tcPr>
          <w:p w:rsidR="00151AAC" w:rsidRDefault="003C1D94">
            <w:pPr>
              <w:rPr>
                <w:sz w:val="18"/>
                <w:szCs w:val="18"/>
              </w:rPr>
            </w:pPr>
            <w:r>
              <w:rPr>
                <w:sz w:val="18"/>
                <w:szCs w:val="18"/>
              </w:rPr>
              <w:t xml:space="preserve">Cross-CC measurement/report </w:t>
            </w:r>
          </w:p>
        </w:tc>
        <w:tc>
          <w:tcPr>
            <w:tcW w:w="6874" w:type="dxa"/>
            <w:shd w:val="clear" w:color="auto" w:fill="auto"/>
          </w:tcPr>
          <w:p w:rsidR="00151AAC" w:rsidRDefault="003C1D94">
            <w:pPr>
              <w:rPr>
                <w:sz w:val="18"/>
                <w:szCs w:val="18"/>
              </w:rPr>
            </w:pPr>
            <w:r>
              <w:rPr>
                <w:sz w:val="18"/>
                <w:szCs w:val="18"/>
              </w:rPr>
              <w:t>Framework of enabling cross-CC measurement/report in UEI beam report for Event-2, e.g., mechanism for current beam, WA on additionally supporting first PUCCH and second UL channel are from different PUCCH groups,</w:t>
            </w:r>
            <w:r>
              <w:rPr>
                <w:color w:val="000000" w:themeColor="text1"/>
                <w:sz w:val="18"/>
                <w:szCs w:val="18"/>
              </w:rPr>
              <w:t xml:space="preserve"> </w:t>
            </w:r>
            <w:r>
              <w:rPr>
                <w:sz w:val="18"/>
                <w:szCs w:val="18"/>
              </w:rPr>
              <w:t>etc.</w:t>
            </w:r>
          </w:p>
        </w:tc>
      </w:tr>
      <w:tr w:rsidR="00151AAC">
        <w:tc>
          <w:tcPr>
            <w:tcW w:w="800" w:type="dxa"/>
          </w:tcPr>
          <w:p w:rsidR="00151AAC" w:rsidRDefault="003C1D94">
            <w:pPr>
              <w:rPr>
                <w:sz w:val="18"/>
                <w:szCs w:val="18"/>
              </w:rPr>
            </w:pPr>
            <w:r>
              <w:rPr>
                <w:sz w:val="18"/>
                <w:szCs w:val="18"/>
              </w:rPr>
              <w:t>10</w:t>
            </w:r>
          </w:p>
        </w:tc>
        <w:tc>
          <w:tcPr>
            <w:tcW w:w="1990" w:type="dxa"/>
          </w:tcPr>
          <w:p w:rsidR="00151AAC" w:rsidRDefault="003C1D94">
            <w:pPr>
              <w:rPr>
                <w:sz w:val="18"/>
                <w:szCs w:val="18"/>
              </w:rPr>
            </w:pPr>
            <w:r>
              <w:rPr>
                <w:sz w:val="18"/>
                <w:szCs w:val="18"/>
              </w:rPr>
              <w:t xml:space="preserve">Beam application latency reduction </w:t>
            </w:r>
          </w:p>
        </w:tc>
        <w:tc>
          <w:tcPr>
            <w:tcW w:w="6874" w:type="dxa"/>
          </w:tcPr>
          <w:p w:rsidR="00151AAC" w:rsidRDefault="003C1D94">
            <w:pPr>
              <w:rPr>
                <w:sz w:val="18"/>
                <w:szCs w:val="18"/>
              </w:rPr>
            </w:pPr>
            <w:r>
              <w:rPr>
                <w:sz w:val="18"/>
                <w:szCs w:val="18"/>
              </w:rPr>
              <w:t xml:space="preserve">Study three alternatives to reduce beam application latency after the UEI beam report </w:t>
            </w:r>
          </w:p>
        </w:tc>
      </w:tr>
    </w:tbl>
    <w:p w:rsidR="00151AAC" w:rsidRDefault="00151AAC">
      <w:pPr>
        <w:snapToGrid w:val="0"/>
        <w:spacing w:after="120" w:line="288" w:lineRule="auto"/>
        <w:jc w:val="both"/>
        <w:rPr>
          <w:sz w:val="20"/>
          <w:szCs w:val="20"/>
        </w:rPr>
      </w:pPr>
    </w:p>
    <w:p w:rsidR="00151AAC" w:rsidRDefault="003C1D94">
      <w:pPr>
        <w:snapToGrid w:val="0"/>
        <w:spacing w:before="120" w:line="288" w:lineRule="auto"/>
        <w:jc w:val="both"/>
        <w:rPr>
          <w:sz w:val="20"/>
          <w:szCs w:val="20"/>
        </w:rPr>
      </w:pPr>
      <w:r>
        <w:rPr>
          <w:sz w:val="20"/>
          <w:szCs w:val="20"/>
        </w:rPr>
        <w:lastRenderedPageBreak/>
        <w:t xml:space="preserve">Then, based on </w:t>
      </w:r>
      <w:r>
        <w:rPr>
          <w:rFonts w:hint="eastAsia"/>
          <w:sz w:val="20"/>
          <w:szCs w:val="20"/>
          <w:lang w:eastAsia="zh-CN"/>
        </w:rPr>
        <w:t>the</w:t>
      </w:r>
      <w:r>
        <w:rPr>
          <w:sz w:val="20"/>
          <w:szCs w:val="20"/>
        </w:rPr>
        <w:t xml:space="preserve"> outcome of pre-RAN1#120 discussion [1] and the contributions from companies [2]-[39], the followings are provided in this document:</w:t>
      </w:r>
    </w:p>
    <w:p w:rsidR="00151AAC" w:rsidRDefault="003C1D94">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rsidR="00151AAC" w:rsidRDefault="003C1D94">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rsidR="00151AAC" w:rsidRDefault="003C1D94">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r>
        <w:rPr>
          <w:sz w:val="20"/>
          <w:szCs w:val="20"/>
        </w:rPr>
        <w:br w:type="page"/>
      </w:r>
    </w:p>
    <w:p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rsidR="00151AAC" w:rsidRDefault="003C1D9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rsidR="00151AAC" w:rsidRDefault="003C1D9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151AAC">
        <w:trPr>
          <w:trHeight w:val="271"/>
        </w:trPr>
        <w:tc>
          <w:tcPr>
            <w:tcW w:w="1747" w:type="dxa"/>
            <w:shd w:val="clear" w:color="auto" w:fill="D9D9D9" w:themeFill="background1" w:themeFillShade="D9"/>
          </w:tcPr>
          <w:p w:rsidR="00151AAC" w:rsidRDefault="003C1D94">
            <w:pPr>
              <w:jc w:val="center"/>
              <w:rPr>
                <w:b/>
                <w:bCs/>
                <w:sz w:val="18"/>
                <w:szCs w:val="18"/>
              </w:rPr>
            </w:pPr>
            <w:r>
              <w:rPr>
                <w:b/>
                <w:bCs/>
                <w:sz w:val="18"/>
                <w:szCs w:val="18"/>
              </w:rPr>
              <w:t>Company</w:t>
            </w:r>
          </w:p>
        </w:tc>
        <w:tc>
          <w:tcPr>
            <w:tcW w:w="2192" w:type="dxa"/>
            <w:shd w:val="clear" w:color="auto" w:fill="D9D9D9" w:themeFill="background1" w:themeFillShade="D9"/>
          </w:tcPr>
          <w:p w:rsidR="00151AAC" w:rsidRDefault="003C1D94">
            <w:pPr>
              <w:jc w:val="center"/>
              <w:rPr>
                <w:b/>
                <w:bCs/>
                <w:sz w:val="18"/>
                <w:szCs w:val="18"/>
              </w:rPr>
            </w:pPr>
            <w:r>
              <w:rPr>
                <w:b/>
                <w:bCs/>
                <w:sz w:val="18"/>
                <w:szCs w:val="18"/>
              </w:rPr>
              <w:t>Point(s) of contact</w:t>
            </w:r>
          </w:p>
        </w:tc>
        <w:tc>
          <w:tcPr>
            <w:tcW w:w="5991" w:type="dxa"/>
            <w:shd w:val="clear" w:color="auto" w:fill="D9D9D9" w:themeFill="background1" w:themeFillShade="D9"/>
          </w:tcPr>
          <w:p w:rsidR="00151AAC" w:rsidRDefault="003C1D94">
            <w:pPr>
              <w:jc w:val="center"/>
              <w:rPr>
                <w:b/>
                <w:bCs/>
                <w:sz w:val="18"/>
                <w:szCs w:val="18"/>
              </w:rPr>
            </w:pPr>
            <w:r>
              <w:rPr>
                <w:b/>
                <w:bCs/>
                <w:sz w:val="18"/>
                <w:szCs w:val="18"/>
              </w:rPr>
              <w:t>Email address(es)</w:t>
            </w:r>
          </w:p>
        </w:tc>
      </w:tr>
      <w:tr w:rsidR="00151AAC">
        <w:trPr>
          <w:trHeight w:val="288"/>
        </w:trPr>
        <w:tc>
          <w:tcPr>
            <w:tcW w:w="1747" w:type="dxa"/>
          </w:tcPr>
          <w:p w:rsidR="00151AAC" w:rsidRDefault="003C1D9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rsidR="00151AAC" w:rsidRDefault="003C1D94">
            <w:pPr>
              <w:jc w:val="center"/>
              <w:rPr>
                <w:sz w:val="18"/>
                <w:szCs w:val="18"/>
                <w:lang w:eastAsia="zh-CN"/>
              </w:rPr>
            </w:pPr>
            <w:r>
              <w:rPr>
                <w:sz w:val="18"/>
                <w:szCs w:val="18"/>
                <w:lang w:eastAsia="zh-CN"/>
              </w:rPr>
              <w:t>Hong He</w:t>
            </w:r>
          </w:p>
        </w:tc>
        <w:tc>
          <w:tcPr>
            <w:tcW w:w="5991" w:type="dxa"/>
          </w:tcPr>
          <w:p w:rsidR="00151AAC" w:rsidRDefault="003C1D94">
            <w:pPr>
              <w:jc w:val="center"/>
              <w:rPr>
                <w:sz w:val="18"/>
                <w:szCs w:val="18"/>
                <w:lang w:eastAsia="zh-CN"/>
              </w:rPr>
            </w:pPr>
            <w:r>
              <w:rPr>
                <w:sz w:val="18"/>
                <w:szCs w:val="18"/>
                <w:lang w:eastAsia="zh-CN"/>
              </w:rPr>
              <w:t>hhe5@apple.com</w:t>
            </w:r>
          </w:p>
        </w:tc>
      </w:tr>
      <w:tr w:rsidR="00151AAC">
        <w:trPr>
          <w:trHeight w:val="288"/>
        </w:trPr>
        <w:tc>
          <w:tcPr>
            <w:tcW w:w="1747" w:type="dxa"/>
          </w:tcPr>
          <w:p w:rsidR="00151AAC" w:rsidRDefault="003C1D94">
            <w:pPr>
              <w:jc w:val="center"/>
              <w:rPr>
                <w:sz w:val="18"/>
                <w:szCs w:val="18"/>
                <w:lang w:eastAsia="zh-CN"/>
              </w:rPr>
            </w:pPr>
            <w:r>
              <w:rPr>
                <w:rFonts w:hint="eastAsia"/>
                <w:sz w:val="18"/>
                <w:szCs w:val="18"/>
                <w:lang w:eastAsia="zh-CN"/>
              </w:rPr>
              <w:t>CATT</w:t>
            </w:r>
          </w:p>
        </w:tc>
        <w:tc>
          <w:tcPr>
            <w:tcW w:w="2192" w:type="dxa"/>
          </w:tcPr>
          <w:p w:rsidR="00151AAC" w:rsidRDefault="003C1D94">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rsidR="00151AAC" w:rsidRDefault="003C1D94">
            <w:pPr>
              <w:jc w:val="center"/>
              <w:rPr>
                <w:sz w:val="18"/>
                <w:szCs w:val="18"/>
                <w:lang w:eastAsia="zh-CN"/>
              </w:rPr>
            </w:pPr>
            <w:r>
              <w:rPr>
                <w:sz w:val="18"/>
                <w:szCs w:val="18"/>
              </w:rPr>
              <w:t>y</w:t>
            </w:r>
            <w:r>
              <w:rPr>
                <w:rFonts w:hint="eastAsia"/>
                <w:sz w:val="18"/>
                <w:szCs w:val="18"/>
                <w:lang w:eastAsia="zh-CN"/>
              </w:rPr>
              <w:t>angjiayi@catt.cn</w:t>
            </w:r>
          </w:p>
        </w:tc>
      </w:tr>
      <w:tr w:rsidR="00151AAC">
        <w:trPr>
          <w:trHeight w:val="288"/>
        </w:trPr>
        <w:tc>
          <w:tcPr>
            <w:tcW w:w="1747" w:type="dxa"/>
          </w:tcPr>
          <w:p w:rsidR="00151AAC" w:rsidRDefault="003C1D94">
            <w:pPr>
              <w:jc w:val="center"/>
              <w:rPr>
                <w:sz w:val="18"/>
                <w:szCs w:val="18"/>
                <w:lang w:eastAsia="zh-CN"/>
              </w:rPr>
            </w:pPr>
            <w:proofErr w:type="spellStart"/>
            <w:r>
              <w:rPr>
                <w:sz w:val="18"/>
                <w:szCs w:val="18"/>
                <w:lang w:eastAsia="zh-CN"/>
              </w:rPr>
              <w:t>CEWiT</w:t>
            </w:r>
            <w:proofErr w:type="spellEnd"/>
          </w:p>
        </w:tc>
        <w:tc>
          <w:tcPr>
            <w:tcW w:w="2192" w:type="dxa"/>
          </w:tcPr>
          <w:p w:rsidR="00151AAC" w:rsidRDefault="003C1D94">
            <w:pPr>
              <w:jc w:val="center"/>
              <w:rPr>
                <w:sz w:val="18"/>
                <w:szCs w:val="18"/>
                <w:lang w:eastAsia="zh-CN"/>
              </w:rPr>
            </w:pPr>
            <w:proofErr w:type="spellStart"/>
            <w:r>
              <w:rPr>
                <w:sz w:val="18"/>
                <w:szCs w:val="18"/>
                <w:lang w:eastAsia="zh-CN"/>
              </w:rPr>
              <w:t>Pardh</w:t>
            </w:r>
            <w:proofErr w:type="spellEnd"/>
          </w:p>
        </w:tc>
        <w:tc>
          <w:tcPr>
            <w:tcW w:w="5991" w:type="dxa"/>
          </w:tcPr>
          <w:p w:rsidR="00151AAC" w:rsidRDefault="003C1D94">
            <w:pPr>
              <w:jc w:val="center"/>
              <w:rPr>
                <w:sz w:val="18"/>
                <w:szCs w:val="18"/>
              </w:rPr>
            </w:pPr>
            <w:r>
              <w:rPr>
                <w:sz w:val="18"/>
                <w:szCs w:val="18"/>
              </w:rPr>
              <w:t>pardhasarathy.j@cewit.org.in</w:t>
            </w:r>
          </w:p>
        </w:tc>
      </w:tr>
      <w:tr w:rsidR="00151AAC">
        <w:trPr>
          <w:trHeight w:val="288"/>
        </w:trPr>
        <w:tc>
          <w:tcPr>
            <w:tcW w:w="1747" w:type="dxa"/>
          </w:tcPr>
          <w:p w:rsidR="00151AAC" w:rsidRDefault="003C1D9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rsidR="00151AAC" w:rsidRDefault="003C1D9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rsidR="00151AAC" w:rsidRDefault="003C1D94">
            <w:pPr>
              <w:jc w:val="center"/>
              <w:rPr>
                <w:sz w:val="18"/>
                <w:szCs w:val="18"/>
              </w:rPr>
            </w:pPr>
            <w:r>
              <w:rPr>
                <w:rFonts w:hint="eastAsia"/>
                <w:sz w:val="18"/>
                <w:szCs w:val="18"/>
                <w:lang w:eastAsia="zh-CN"/>
              </w:rPr>
              <w:t>l</w:t>
            </w:r>
            <w:r>
              <w:rPr>
                <w:sz w:val="18"/>
                <w:szCs w:val="18"/>
                <w:lang w:eastAsia="zh-CN"/>
              </w:rPr>
              <w:t>iyanwx@chinamobile.com</w:t>
            </w:r>
          </w:p>
        </w:tc>
      </w:tr>
      <w:tr w:rsidR="00151AAC">
        <w:trPr>
          <w:trHeight w:val="288"/>
        </w:trPr>
        <w:tc>
          <w:tcPr>
            <w:tcW w:w="1747" w:type="dxa"/>
          </w:tcPr>
          <w:p w:rsidR="00151AAC" w:rsidRDefault="003C1D94">
            <w:pPr>
              <w:jc w:val="center"/>
              <w:rPr>
                <w:sz w:val="18"/>
                <w:szCs w:val="18"/>
                <w:lang w:eastAsia="zh-CN"/>
              </w:rPr>
            </w:pPr>
            <w:r>
              <w:rPr>
                <w:sz w:val="18"/>
                <w:szCs w:val="18"/>
                <w:lang w:eastAsia="zh-CN"/>
              </w:rPr>
              <w:t>Ericsson</w:t>
            </w:r>
          </w:p>
        </w:tc>
        <w:tc>
          <w:tcPr>
            <w:tcW w:w="2192" w:type="dxa"/>
          </w:tcPr>
          <w:p w:rsidR="00151AAC" w:rsidRDefault="003C1D94">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rsidR="00151AAC" w:rsidRDefault="003C1D94">
            <w:pPr>
              <w:jc w:val="center"/>
              <w:rPr>
                <w:sz w:val="18"/>
                <w:szCs w:val="18"/>
                <w:lang w:eastAsia="zh-CN"/>
              </w:rPr>
            </w:pPr>
            <w:r>
              <w:rPr>
                <w:sz w:val="18"/>
                <w:szCs w:val="18"/>
                <w:lang w:eastAsia="zh-CN"/>
              </w:rPr>
              <w:t>claes.tidestav@ericsson.com</w:t>
            </w:r>
          </w:p>
        </w:tc>
      </w:tr>
      <w:tr w:rsidR="00151AAC">
        <w:trPr>
          <w:trHeight w:val="288"/>
        </w:trPr>
        <w:tc>
          <w:tcPr>
            <w:tcW w:w="1747" w:type="dxa"/>
          </w:tcPr>
          <w:p w:rsidR="00151AAC" w:rsidRDefault="003C1D9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rsidR="00151AAC" w:rsidRDefault="003C1D9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rsidR="00151AAC" w:rsidRDefault="003C1D94">
            <w:pPr>
              <w:jc w:val="center"/>
              <w:rPr>
                <w:sz w:val="18"/>
                <w:szCs w:val="18"/>
                <w:lang w:eastAsia="zh-CN"/>
              </w:rPr>
            </w:pPr>
            <w:r>
              <w:rPr>
                <w:sz w:val="18"/>
                <w:szCs w:val="18"/>
                <w:lang w:eastAsia="zh-CN"/>
              </w:rPr>
              <w:t>cs.kim@etri.re.kr</w:t>
            </w:r>
          </w:p>
        </w:tc>
      </w:tr>
      <w:tr w:rsidR="00151AAC">
        <w:trPr>
          <w:trHeight w:val="288"/>
        </w:trPr>
        <w:tc>
          <w:tcPr>
            <w:tcW w:w="1747" w:type="dxa"/>
          </w:tcPr>
          <w:p w:rsidR="00151AAC" w:rsidRDefault="003C1D9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rsidR="00151AAC" w:rsidRDefault="003C1D9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rsidR="00151AAC" w:rsidRDefault="00023E8C">
            <w:pPr>
              <w:jc w:val="center"/>
              <w:rPr>
                <w:sz w:val="18"/>
                <w:szCs w:val="18"/>
                <w:lang w:eastAsia="zh-CN"/>
              </w:rPr>
            </w:pPr>
            <w:hyperlink r:id="rId8" w:history="1">
              <w:r w:rsidR="003C1D94">
                <w:rPr>
                  <w:sz w:val="18"/>
                  <w:szCs w:val="18"/>
                  <w:lang w:eastAsia="zh-CN"/>
                </w:rPr>
                <w:t>wangguotong@fujitsu.com</w:t>
              </w:r>
            </w:hyperlink>
          </w:p>
        </w:tc>
      </w:tr>
      <w:tr w:rsidR="00151AAC">
        <w:trPr>
          <w:trHeight w:val="288"/>
        </w:trPr>
        <w:tc>
          <w:tcPr>
            <w:tcW w:w="1747" w:type="dxa"/>
          </w:tcPr>
          <w:p w:rsidR="00151AAC" w:rsidRDefault="003C1D94">
            <w:pPr>
              <w:jc w:val="center"/>
              <w:rPr>
                <w:sz w:val="18"/>
                <w:szCs w:val="18"/>
                <w:lang w:eastAsia="zh-CN"/>
              </w:rPr>
            </w:pPr>
            <w:r>
              <w:rPr>
                <w:rFonts w:eastAsiaTheme="minorEastAsia"/>
                <w:sz w:val="18"/>
                <w:szCs w:val="18"/>
              </w:rPr>
              <w:t>FUTUREWEI</w:t>
            </w:r>
          </w:p>
        </w:tc>
        <w:tc>
          <w:tcPr>
            <w:tcW w:w="2192" w:type="dxa"/>
          </w:tcPr>
          <w:p w:rsidR="00151AAC" w:rsidRDefault="003C1D94">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rsidR="00151AAC" w:rsidRDefault="003C1D94">
            <w:pPr>
              <w:jc w:val="center"/>
            </w:pPr>
            <w:r>
              <w:rPr>
                <w:sz w:val="18"/>
                <w:szCs w:val="18"/>
                <w:lang w:eastAsia="zh-CN"/>
              </w:rPr>
              <w:t>weimin.xiao@futurewei.com</w:t>
            </w:r>
          </w:p>
        </w:tc>
      </w:tr>
      <w:tr w:rsidR="00151AAC">
        <w:trPr>
          <w:trHeight w:val="288"/>
        </w:trPr>
        <w:tc>
          <w:tcPr>
            <w:tcW w:w="1747" w:type="dxa"/>
          </w:tcPr>
          <w:p w:rsidR="00151AAC" w:rsidRDefault="003C1D94">
            <w:pPr>
              <w:jc w:val="center"/>
              <w:rPr>
                <w:sz w:val="18"/>
                <w:szCs w:val="18"/>
                <w:lang w:eastAsia="zh-CN"/>
              </w:rPr>
            </w:pPr>
            <w:r>
              <w:rPr>
                <w:rFonts w:eastAsiaTheme="minorEastAsia"/>
                <w:sz w:val="18"/>
                <w:szCs w:val="18"/>
              </w:rPr>
              <w:t>FUTUREWEI</w:t>
            </w:r>
          </w:p>
        </w:tc>
        <w:tc>
          <w:tcPr>
            <w:tcW w:w="2192" w:type="dxa"/>
          </w:tcPr>
          <w:p w:rsidR="00151AAC" w:rsidRDefault="003C1D94">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rsidR="00151AAC" w:rsidRDefault="003C1D94">
            <w:pPr>
              <w:jc w:val="center"/>
            </w:pPr>
            <w:r>
              <w:rPr>
                <w:rFonts w:eastAsiaTheme="minorEastAsia"/>
                <w:sz w:val="18"/>
                <w:szCs w:val="18"/>
              </w:rPr>
              <w:t>zrong@futurewei.com</w:t>
            </w:r>
          </w:p>
        </w:tc>
      </w:tr>
      <w:tr w:rsidR="00151AAC">
        <w:trPr>
          <w:trHeight w:val="288"/>
        </w:trPr>
        <w:tc>
          <w:tcPr>
            <w:tcW w:w="1747" w:type="dxa"/>
          </w:tcPr>
          <w:p w:rsidR="00151AAC" w:rsidRDefault="003C1D94">
            <w:pPr>
              <w:jc w:val="center"/>
              <w:rPr>
                <w:sz w:val="18"/>
                <w:szCs w:val="18"/>
                <w:lang w:eastAsia="zh-CN"/>
              </w:rPr>
            </w:pPr>
            <w:r>
              <w:rPr>
                <w:rFonts w:eastAsiaTheme="minorEastAsia"/>
                <w:sz w:val="18"/>
                <w:szCs w:val="18"/>
              </w:rPr>
              <w:t>Google</w:t>
            </w:r>
          </w:p>
        </w:tc>
        <w:tc>
          <w:tcPr>
            <w:tcW w:w="2192" w:type="dxa"/>
          </w:tcPr>
          <w:p w:rsidR="00151AAC" w:rsidRDefault="003C1D94">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rsidR="00151AAC" w:rsidRDefault="003C1D94">
            <w:pPr>
              <w:jc w:val="center"/>
            </w:pPr>
            <w:r>
              <w:rPr>
                <w:rFonts w:eastAsiaTheme="minorEastAsia"/>
                <w:sz w:val="18"/>
                <w:szCs w:val="18"/>
              </w:rPr>
              <w:t>alexliou@google.com</w:t>
            </w:r>
          </w:p>
        </w:tc>
      </w:tr>
      <w:tr w:rsidR="00151AAC">
        <w:trPr>
          <w:trHeight w:val="288"/>
        </w:trPr>
        <w:tc>
          <w:tcPr>
            <w:tcW w:w="1747" w:type="dxa"/>
          </w:tcPr>
          <w:p w:rsidR="00151AAC" w:rsidRDefault="003C1D9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151AAC" w:rsidRDefault="003C1D94">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rsidR="00151AAC" w:rsidRDefault="003C1D94">
            <w:pPr>
              <w:jc w:val="center"/>
            </w:pPr>
            <w:r>
              <w:rPr>
                <w:rFonts w:eastAsia="MS Mincho"/>
                <w:sz w:val="18"/>
                <w:szCs w:val="18"/>
                <w:lang w:eastAsia="ja-JP"/>
              </w:rPr>
              <w:t>Keyvan.zarifi@huawei.com</w:t>
            </w:r>
          </w:p>
        </w:tc>
      </w:tr>
      <w:tr w:rsidR="00151AAC">
        <w:trPr>
          <w:trHeight w:val="288"/>
        </w:trPr>
        <w:tc>
          <w:tcPr>
            <w:tcW w:w="1747" w:type="dxa"/>
          </w:tcPr>
          <w:p w:rsidR="00151AAC" w:rsidRDefault="003C1D9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rsidR="00151AAC" w:rsidRDefault="003C1D94">
            <w:pPr>
              <w:jc w:val="center"/>
              <w:rPr>
                <w:sz w:val="18"/>
                <w:szCs w:val="18"/>
                <w:lang w:eastAsia="zh-CN"/>
              </w:rPr>
            </w:pPr>
            <w:proofErr w:type="spellStart"/>
            <w:r>
              <w:rPr>
                <w:rFonts w:eastAsia="MS Mincho"/>
                <w:sz w:val="18"/>
                <w:szCs w:val="18"/>
                <w:lang w:eastAsia="ja-JP"/>
              </w:rPr>
              <w:t>Fanbo</w:t>
            </w:r>
            <w:proofErr w:type="spellEnd"/>
          </w:p>
        </w:tc>
        <w:tc>
          <w:tcPr>
            <w:tcW w:w="5991" w:type="dxa"/>
          </w:tcPr>
          <w:p w:rsidR="00151AAC" w:rsidRDefault="003C1D94">
            <w:pPr>
              <w:jc w:val="center"/>
            </w:pPr>
            <w:r>
              <w:rPr>
                <w:rFonts w:eastAsia="MS Mincho"/>
                <w:sz w:val="18"/>
                <w:szCs w:val="18"/>
                <w:lang w:eastAsia="ja-JP"/>
              </w:rPr>
              <w:t>asen.fanbo@huawei.com</w:t>
            </w:r>
          </w:p>
        </w:tc>
      </w:tr>
      <w:tr w:rsidR="00151AAC">
        <w:trPr>
          <w:trHeight w:val="288"/>
        </w:trPr>
        <w:tc>
          <w:tcPr>
            <w:tcW w:w="1747" w:type="dxa"/>
          </w:tcPr>
          <w:p w:rsidR="00151AAC" w:rsidRDefault="003C1D9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rsidR="00151AAC" w:rsidRDefault="003C1D9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rsidR="00151AAC" w:rsidRDefault="003C1D9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151AAC">
        <w:trPr>
          <w:trHeight w:val="288"/>
        </w:trPr>
        <w:tc>
          <w:tcPr>
            <w:tcW w:w="1747" w:type="dxa"/>
          </w:tcPr>
          <w:p w:rsidR="00151AAC" w:rsidRDefault="003C1D94">
            <w:pPr>
              <w:jc w:val="center"/>
              <w:rPr>
                <w:sz w:val="18"/>
                <w:szCs w:val="18"/>
                <w:lang w:eastAsia="zh-CN"/>
              </w:rPr>
            </w:pPr>
            <w:r>
              <w:rPr>
                <w:sz w:val="18"/>
                <w:szCs w:val="18"/>
                <w:lang w:eastAsia="zh-CN"/>
              </w:rPr>
              <w:t>Intel</w:t>
            </w:r>
          </w:p>
        </w:tc>
        <w:tc>
          <w:tcPr>
            <w:tcW w:w="2192" w:type="dxa"/>
          </w:tcPr>
          <w:p w:rsidR="00151AAC" w:rsidRDefault="003C1D94">
            <w:pPr>
              <w:jc w:val="center"/>
              <w:rPr>
                <w:sz w:val="18"/>
                <w:szCs w:val="18"/>
                <w:lang w:eastAsia="zh-CN"/>
              </w:rPr>
            </w:pPr>
            <w:r>
              <w:rPr>
                <w:sz w:val="18"/>
                <w:szCs w:val="18"/>
                <w:lang w:eastAsia="zh-CN"/>
              </w:rPr>
              <w:t>Gary</w:t>
            </w:r>
          </w:p>
        </w:tc>
        <w:tc>
          <w:tcPr>
            <w:tcW w:w="5991" w:type="dxa"/>
          </w:tcPr>
          <w:p w:rsidR="00151AAC" w:rsidRDefault="003C1D94">
            <w:pPr>
              <w:jc w:val="center"/>
              <w:rPr>
                <w:sz w:val="18"/>
                <w:szCs w:val="18"/>
                <w:lang w:eastAsia="zh-CN"/>
              </w:rPr>
            </w:pPr>
            <w:r>
              <w:rPr>
                <w:sz w:val="18"/>
                <w:szCs w:val="18"/>
                <w:lang w:eastAsia="zh-CN"/>
              </w:rPr>
              <w:t>gang.xiong@intel.com</w:t>
            </w:r>
          </w:p>
        </w:tc>
      </w:tr>
      <w:tr w:rsidR="00151AAC">
        <w:trPr>
          <w:trHeight w:val="288"/>
        </w:trPr>
        <w:tc>
          <w:tcPr>
            <w:tcW w:w="1747" w:type="dxa"/>
          </w:tcPr>
          <w:p w:rsidR="00151AAC" w:rsidRDefault="003C1D94">
            <w:pPr>
              <w:jc w:val="center"/>
              <w:rPr>
                <w:sz w:val="18"/>
                <w:szCs w:val="18"/>
                <w:lang w:eastAsia="zh-CN"/>
              </w:rPr>
            </w:pPr>
            <w:proofErr w:type="spellStart"/>
            <w:r>
              <w:rPr>
                <w:sz w:val="18"/>
                <w:szCs w:val="18"/>
                <w:lang w:eastAsia="zh-CN"/>
              </w:rPr>
              <w:t>InterDigital</w:t>
            </w:r>
            <w:proofErr w:type="spellEnd"/>
          </w:p>
        </w:tc>
        <w:tc>
          <w:tcPr>
            <w:tcW w:w="2192" w:type="dxa"/>
          </w:tcPr>
          <w:p w:rsidR="00151AAC" w:rsidRDefault="003C1D94">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rsidR="00151AAC" w:rsidRDefault="003C1D94">
            <w:pPr>
              <w:jc w:val="center"/>
              <w:rPr>
                <w:sz w:val="18"/>
                <w:szCs w:val="18"/>
                <w:lang w:eastAsia="zh-CN"/>
              </w:rPr>
            </w:pPr>
            <w:r>
              <w:rPr>
                <w:sz w:val="18"/>
                <w:szCs w:val="18"/>
                <w:lang w:eastAsia="zh-CN"/>
              </w:rPr>
              <w:t>jonghyun.park@interdigital.com</w:t>
            </w:r>
          </w:p>
        </w:tc>
      </w:tr>
      <w:tr w:rsidR="00151AAC">
        <w:trPr>
          <w:trHeight w:val="288"/>
        </w:trPr>
        <w:tc>
          <w:tcPr>
            <w:tcW w:w="1747" w:type="dxa"/>
          </w:tcPr>
          <w:p w:rsidR="00151AAC" w:rsidRDefault="003C1D9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rsidR="00151AAC" w:rsidRDefault="003C1D9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rsidR="00151AAC" w:rsidRDefault="003C1D94">
            <w:pPr>
              <w:jc w:val="center"/>
              <w:rPr>
                <w:sz w:val="18"/>
                <w:szCs w:val="18"/>
                <w:lang w:eastAsia="zh-CN"/>
              </w:rPr>
            </w:pPr>
            <w:r>
              <w:rPr>
                <w:rFonts w:eastAsia="MS Mincho"/>
                <w:sz w:val="18"/>
                <w:szCs w:val="18"/>
                <w:lang w:eastAsia="ja-JP"/>
              </w:rPr>
              <w:t>sh-kamiwatari@kddi.com</w:t>
            </w:r>
          </w:p>
        </w:tc>
      </w:tr>
      <w:tr w:rsidR="00151AAC">
        <w:trPr>
          <w:trHeight w:val="288"/>
        </w:trPr>
        <w:tc>
          <w:tcPr>
            <w:tcW w:w="1747" w:type="dxa"/>
          </w:tcPr>
          <w:p w:rsidR="00151AAC" w:rsidRDefault="003C1D94">
            <w:pPr>
              <w:jc w:val="center"/>
              <w:rPr>
                <w:sz w:val="18"/>
                <w:szCs w:val="18"/>
                <w:lang w:eastAsia="zh-CN"/>
              </w:rPr>
            </w:pPr>
            <w:r>
              <w:rPr>
                <w:rFonts w:eastAsia="Malgun Gothic"/>
                <w:sz w:val="18"/>
                <w:szCs w:val="18"/>
              </w:rPr>
              <w:t>LG</w:t>
            </w:r>
          </w:p>
        </w:tc>
        <w:tc>
          <w:tcPr>
            <w:tcW w:w="2192" w:type="dxa"/>
          </w:tcPr>
          <w:p w:rsidR="00151AAC" w:rsidRDefault="003C1D9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rsidR="00151AAC" w:rsidRDefault="003C1D94">
            <w:pPr>
              <w:jc w:val="center"/>
              <w:rPr>
                <w:sz w:val="18"/>
                <w:szCs w:val="18"/>
                <w:lang w:eastAsia="zh-CN"/>
              </w:rPr>
            </w:pPr>
            <w:r>
              <w:rPr>
                <w:rFonts w:eastAsia="Malgun Gothic"/>
                <w:sz w:val="18"/>
                <w:szCs w:val="18"/>
              </w:rPr>
              <w:t>ht.kim@lge.com</w:t>
            </w:r>
          </w:p>
        </w:tc>
      </w:tr>
      <w:tr w:rsidR="00151AAC">
        <w:trPr>
          <w:trHeight w:val="288"/>
        </w:trPr>
        <w:tc>
          <w:tcPr>
            <w:tcW w:w="1747" w:type="dxa"/>
          </w:tcPr>
          <w:p w:rsidR="00151AAC" w:rsidRDefault="003C1D9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rsidR="00151AAC" w:rsidRDefault="003C1D9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rsidR="00151AAC" w:rsidRDefault="003C1D94">
            <w:pPr>
              <w:jc w:val="center"/>
              <w:rPr>
                <w:sz w:val="18"/>
                <w:szCs w:val="18"/>
              </w:rPr>
            </w:pPr>
            <w:r>
              <w:rPr>
                <w:rFonts w:eastAsia="PMingLiU"/>
                <w:sz w:val="18"/>
                <w:szCs w:val="18"/>
                <w:lang w:eastAsia="zh-TW"/>
              </w:rPr>
              <w:t>rebecca.chen@mediatek.com</w:t>
            </w:r>
          </w:p>
        </w:tc>
      </w:tr>
      <w:tr w:rsidR="00151AAC">
        <w:trPr>
          <w:trHeight w:val="288"/>
        </w:trPr>
        <w:tc>
          <w:tcPr>
            <w:tcW w:w="1747" w:type="dxa"/>
          </w:tcPr>
          <w:p w:rsidR="00151AAC" w:rsidRDefault="003C1D94">
            <w:pPr>
              <w:jc w:val="center"/>
              <w:rPr>
                <w:rFonts w:eastAsia="PMingLiU"/>
                <w:sz w:val="18"/>
                <w:szCs w:val="18"/>
                <w:lang w:eastAsia="zh-TW"/>
              </w:rPr>
            </w:pPr>
            <w:r>
              <w:rPr>
                <w:rFonts w:eastAsia="PMingLiU"/>
                <w:sz w:val="18"/>
                <w:szCs w:val="18"/>
                <w:lang w:eastAsia="zh-TW"/>
              </w:rPr>
              <w:t>Meta</w:t>
            </w:r>
          </w:p>
        </w:tc>
        <w:tc>
          <w:tcPr>
            <w:tcW w:w="2192" w:type="dxa"/>
          </w:tcPr>
          <w:p w:rsidR="00151AAC" w:rsidRDefault="003C1D94">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rsidR="00151AAC" w:rsidRDefault="003C1D94">
            <w:pPr>
              <w:jc w:val="center"/>
              <w:rPr>
                <w:rFonts w:eastAsia="PMingLiU"/>
                <w:sz w:val="18"/>
                <w:szCs w:val="18"/>
                <w:lang w:eastAsia="zh-TW"/>
              </w:rPr>
            </w:pPr>
            <w:r>
              <w:rPr>
                <w:rFonts w:eastAsia="PMingLiU"/>
                <w:sz w:val="18"/>
                <w:szCs w:val="18"/>
                <w:lang w:eastAsia="zh-TW"/>
              </w:rPr>
              <w:t>aviksg@meta.com</w:t>
            </w:r>
          </w:p>
        </w:tc>
      </w:tr>
      <w:tr w:rsidR="00151AAC">
        <w:trPr>
          <w:trHeight w:val="288"/>
        </w:trPr>
        <w:tc>
          <w:tcPr>
            <w:tcW w:w="1747" w:type="dxa"/>
          </w:tcPr>
          <w:p w:rsidR="00151AAC" w:rsidRDefault="003C1D94">
            <w:pPr>
              <w:jc w:val="center"/>
              <w:rPr>
                <w:rFonts w:eastAsia="PMingLiU"/>
                <w:sz w:val="18"/>
                <w:szCs w:val="18"/>
                <w:lang w:eastAsia="zh-TW"/>
              </w:rPr>
            </w:pPr>
            <w:r>
              <w:rPr>
                <w:sz w:val="18"/>
                <w:szCs w:val="18"/>
                <w:lang w:eastAsia="zh-CN"/>
              </w:rPr>
              <w:t>NEC</w:t>
            </w:r>
          </w:p>
        </w:tc>
        <w:tc>
          <w:tcPr>
            <w:tcW w:w="2192" w:type="dxa"/>
          </w:tcPr>
          <w:p w:rsidR="00151AAC" w:rsidRDefault="003C1D9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rsidR="00151AAC" w:rsidRDefault="003C1D94">
            <w:pPr>
              <w:jc w:val="center"/>
              <w:rPr>
                <w:rFonts w:eastAsia="PMingLiU"/>
                <w:sz w:val="18"/>
                <w:szCs w:val="18"/>
                <w:lang w:eastAsia="zh-TW"/>
              </w:rPr>
            </w:pPr>
            <w:r>
              <w:rPr>
                <w:sz w:val="18"/>
                <w:szCs w:val="18"/>
                <w:lang w:eastAsia="zh-CN"/>
              </w:rPr>
              <w:t>guan_peng@nec.cn</w:t>
            </w:r>
          </w:p>
        </w:tc>
      </w:tr>
      <w:tr w:rsidR="00151AAC">
        <w:trPr>
          <w:trHeight w:val="288"/>
        </w:trPr>
        <w:tc>
          <w:tcPr>
            <w:tcW w:w="1747" w:type="dxa"/>
          </w:tcPr>
          <w:p w:rsidR="00151AAC" w:rsidRDefault="003C1D9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rsidR="00151AAC" w:rsidRDefault="003C1D9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rsidR="00151AAC" w:rsidRDefault="003C1D94">
            <w:pPr>
              <w:jc w:val="center"/>
              <w:rPr>
                <w:rFonts w:eastAsia="PMingLiU"/>
                <w:sz w:val="18"/>
                <w:szCs w:val="18"/>
                <w:lang w:eastAsia="zh-TW"/>
              </w:rPr>
            </w:pPr>
            <w:r>
              <w:rPr>
                <w:sz w:val="18"/>
                <w:szCs w:val="18"/>
                <w:lang w:eastAsia="zh-CN"/>
              </w:rPr>
              <w:t>gao_yukai@nec.cn</w:t>
            </w:r>
          </w:p>
        </w:tc>
      </w:tr>
      <w:tr w:rsidR="00151AAC">
        <w:trPr>
          <w:trHeight w:val="271"/>
        </w:trPr>
        <w:tc>
          <w:tcPr>
            <w:tcW w:w="1747" w:type="dxa"/>
          </w:tcPr>
          <w:p w:rsidR="00151AAC" w:rsidRDefault="003C1D9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rsidR="00151AAC" w:rsidRDefault="003C1D9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rsidR="00151AAC" w:rsidRDefault="003C1D9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151AAC">
        <w:trPr>
          <w:trHeight w:val="288"/>
        </w:trPr>
        <w:tc>
          <w:tcPr>
            <w:tcW w:w="1747" w:type="dxa"/>
          </w:tcPr>
          <w:p w:rsidR="00151AAC" w:rsidRDefault="003C1D94">
            <w:pPr>
              <w:jc w:val="center"/>
              <w:rPr>
                <w:sz w:val="18"/>
                <w:szCs w:val="18"/>
                <w:lang w:eastAsia="zh-CN"/>
              </w:rPr>
            </w:pPr>
            <w:r>
              <w:rPr>
                <w:sz w:val="18"/>
                <w:szCs w:val="18"/>
              </w:rPr>
              <w:t>Nokia</w:t>
            </w:r>
          </w:p>
        </w:tc>
        <w:tc>
          <w:tcPr>
            <w:tcW w:w="2192" w:type="dxa"/>
          </w:tcPr>
          <w:p w:rsidR="00151AAC" w:rsidRDefault="003C1D94">
            <w:pPr>
              <w:jc w:val="center"/>
              <w:rPr>
                <w:sz w:val="18"/>
                <w:szCs w:val="18"/>
                <w:lang w:eastAsia="zh-CN"/>
              </w:rPr>
            </w:pPr>
            <w:r>
              <w:rPr>
                <w:sz w:val="18"/>
                <w:szCs w:val="18"/>
              </w:rPr>
              <w:t>Mihai Enescu</w:t>
            </w:r>
          </w:p>
        </w:tc>
        <w:tc>
          <w:tcPr>
            <w:tcW w:w="5991" w:type="dxa"/>
          </w:tcPr>
          <w:p w:rsidR="00151AAC" w:rsidRDefault="003C1D94">
            <w:pPr>
              <w:jc w:val="center"/>
              <w:rPr>
                <w:sz w:val="18"/>
                <w:szCs w:val="18"/>
                <w:lang w:eastAsia="zh-CN"/>
              </w:rPr>
            </w:pPr>
            <w:r>
              <w:rPr>
                <w:sz w:val="18"/>
                <w:szCs w:val="18"/>
              </w:rPr>
              <w:t>mihai.enescu@nokia.com</w:t>
            </w:r>
          </w:p>
        </w:tc>
      </w:tr>
      <w:tr w:rsidR="00151AAC">
        <w:trPr>
          <w:trHeight w:val="288"/>
        </w:trPr>
        <w:tc>
          <w:tcPr>
            <w:tcW w:w="1747" w:type="dxa"/>
          </w:tcPr>
          <w:p w:rsidR="00151AAC" w:rsidRDefault="003C1D94">
            <w:pPr>
              <w:jc w:val="center"/>
              <w:rPr>
                <w:sz w:val="18"/>
                <w:szCs w:val="18"/>
              </w:rPr>
            </w:pPr>
            <w:r>
              <w:rPr>
                <w:sz w:val="18"/>
                <w:szCs w:val="18"/>
              </w:rPr>
              <w:t>Nokia</w:t>
            </w:r>
          </w:p>
        </w:tc>
        <w:tc>
          <w:tcPr>
            <w:tcW w:w="2192" w:type="dxa"/>
          </w:tcPr>
          <w:p w:rsidR="00151AAC" w:rsidRDefault="003C1D9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rsidR="00151AAC" w:rsidRDefault="003C1D94">
            <w:pPr>
              <w:jc w:val="center"/>
              <w:rPr>
                <w:sz w:val="18"/>
                <w:szCs w:val="18"/>
              </w:rPr>
            </w:pPr>
            <w:r>
              <w:rPr>
                <w:sz w:val="18"/>
                <w:szCs w:val="18"/>
              </w:rPr>
              <w:t>youngsoo.yuk@nokia.com</w:t>
            </w:r>
          </w:p>
        </w:tc>
      </w:tr>
      <w:tr w:rsidR="00151AAC">
        <w:trPr>
          <w:trHeight w:val="288"/>
        </w:trPr>
        <w:tc>
          <w:tcPr>
            <w:tcW w:w="1747" w:type="dxa"/>
          </w:tcPr>
          <w:p w:rsidR="00151AAC" w:rsidRDefault="003C1D9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rsidR="00151AAC" w:rsidRDefault="003C1D9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rsidR="00151AAC" w:rsidRDefault="003C1D94">
            <w:pPr>
              <w:jc w:val="center"/>
              <w:rPr>
                <w:sz w:val="18"/>
                <w:szCs w:val="18"/>
                <w:lang w:eastAsia="zh-CN"/>
              </w:rPr>
            </w:pPr>
            <w:r>
              <w:rPr>
                <w:rFonts w:eastAsia="MS Mincho"/>
                <w:sz w:val="18"/>
                <w:szCs w:val="18"/>
                <w:lang w:eastAsia="ja-JP"/>
              </w:rPr>
              <w:t>Mamoru.okumura.nz@nttdocomo.com</w:t>
            </w:r>
          </w:p>
        </w:tc>
      </w:tr>
      <w:tr w:rsidR="00151AAC">
        <w:trPr>
          <w:trHeight w:val="288"/>
        </w:trPr>
        <w:tc>
          <w:tcPr>
            <w:tcW w:w="1747" w:type="dxa"/>
          </w:tcPr>
          <w:p w:rsidR="00151AAC" w:rsidRDefault="003C1D94">
            <w:pPr>
              <w:jc w:val="center"/>
              <w:rPr>
                <w:rFonts w:eastAsia="MS Mincho"/>
                <w:sz w:val="18"/>
                <w:szCs w:val="18"/>
                <w:lang w:eastAsia="ja-JP"/>
              </w:rPr>
            </w:pPr>
            <w:r>
              <w:rPr>
                <w:rFonts w:eastAsiaTheme="minorEastAsia" w:hint="eastAsia"/>
                <w:sz w:val="18"/>
                <w:szCs w:val="18"/>
                <w:lang w:eastAsia="zh-CN"/>
              </w:rPr>
              <w:t>OPPO</w:t>
            </w:r>
          </w:p>
        </w:tc>
        <w:tc>
          <w:tcPr>
            <w:tcW w:w="2192" w:type="dxa"/>
          </w:tcPr>
          <w:p w:rsidR="00151AAC" w:rsidRDefault="003C1D94">
            <w:pPr>
              <w:jc w:val="center"/>
              <w:rPr>
                <w:rFonts w:eastAsia="MS Mincho"/>
                <w:sz w:val="18"/>
                <w:szCs w:val="18"/>
                <w:lang w:eastAsia="ja-JP"/>
              </w:rPr>
            </w:pPr>
            <w:r>
              <w:rPr>
                <w:rFonts w:eastAsiaTheme="minorEastAsia"/>
                <w:sz w:val="18"/>
                <w:szCs w:val="18"/>
              </w:rPr>
              <w:t>Li Guo</w:t>
            </w:r>
          </w:p>
        </w:tc>
        <w:tc>
          <w:tcPr>
            <w:tcW w:w="5991" w:type="dxa"/>
          </w:tcPr>
          <w:p w:rsidR="00151AAC" w:rsidRDefault="003C1D94">
            <w:pPr>
              <w:jc w:val="center"/>
              <w:rPr>
                <w:rFonts w:eastAsia="MS Mincho"/>
                <w:sz w:val="18"/>
                <w:szCs w:val="18"/>
                <w:lang w:eastAsia="ja-JP"/>
              </w:rPr>
            </w:pPr>
            <w:r>
              <w:rPr>
                <w:rFonts w:eastAsiaTheme="minorEastAsia"/>
                <w:sz w:val="18"/>
                <w:szCs w:val="18"/>
              </w:rPr>
              <w:t>guoli@oppo.com</w:t>
            </w:r>
          </w:p>
        </w:tc>
      </w:tr>
      <w:tr w:rsidR="00151AAC">
        <w:trPr>
          <w:trHeight w:val="288"/>
        </w:trPr>
        <w:tc>
          <w:tcPr>
            <w:tcW w:w="1747" w:type="dxa"/>
          </w:tcPr>
          <w:p w:rsidR="00151AAC" w:rsidRDefault="003C1D94">
            <w:pPr>
              <w:jc w:val="center"/>
              <w:rPr>
                <w:sz w:val="18"/>
                <w:szCs w:val="18"/>
                <w:lang w:eastAsia="zh-CN"/>
              </w:rPr>
            </w:pPr>
            <w:r>
              <w:rPr>
                <w:sz w:val="18"/>
                <w:szCs w:val="18"/>
              </w:rPr>
              <w:t>Panasonic</w:t>
            </w:r>
          </w:p>
        </w:tc>
        <w:tc>
          <w:tcPr>
            <w:tcW w:w="2192" w:type="dxa"/>
          </w:tcPr>
          <w:p w:rsidR="00151AAC" w:rsidRDefault="003C1D9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rsidR="00151AAC" w:rsidRDefault="003C1D94">
            <w:pPr>
              <w:jc w:val="center"/>
              <w:rPr>
                <w:sz w:val="18"/>
                <w:szCs w:val="18"/>
                <w:lang w:eastAsia="zh-CN"/>
              </w:rPr>
            </w:pPr>
            <w:r>
              <w:rPr>
                <w:sz w:val="18"/>
                <w:szCs w:val="18"/>
              </w:rPr>
              <w:t>khalid.zeineddine@eu.panasonic.com</w:t>
            </w:r>
          </w:p>
        </w:tc>
      </w:tr>
      <w:tr w:rsidR="00151AAC">
        <w:trPr>
          <w:trHeight w:val="288"/>
        </w:trPr>
        <w:tc>
          <w:tcPr>
            <w:tcW w:w="1747" w:type="dxa"/>
          </w:tcPr>
          <w:p w:rsidR="00151AAC" w:rsidRDefault="003C1D94">
            <w:pPr>
              <w:jc w:val="center"/>
              <w:rPr>
                <w:sz w:val="18"/>
                <w:szCs w:val="18"/>
              </w:rPr>
            </w:pPr>
            <w:r>
              <w:rPr>
                <w:sz w:val="18"/>
                <w:szCs w:val="18"/>
                <w:lang w:eastAsia="zh-CN"/>
              </w:rPr>
              <w:t>Qualcomm</w:t>
            </w:r>
          </w:p>
        </w:tc>
        <w:tc>
          <w:tcPr>
            <w:tcW w:w="2192" w:type="dxa"/>
          </w:tcPr>
          <w:p w:rsidR="00151AAC" w:rsidRDefault="003C1D9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rsidR="00151AAC" w:rsidRDefault="003C1D94">
            <w:pPr>
              <w:jc w:val="center"/>
              <w:rPr>
                <w:sz w:val="18"/>
                <w:szCs w:val="18"/>
              </w:rPr>
            </w:pPr>
            <w:r>
              <w:rPr>
                <w:sz w:val="18"/>
                <w:szCs w:val="18"/>
                <w:lang w:eastAsia="zh-CN"/>
              </w:rPr>
              <w:t>wnam@qti.qualcomm.com</w:t>
            </w:r>
          </w:p>
        </w:tc>
      </w:tr>
      <w:tr w:rsidR="00151AAC">
        <w:trPr>
          <w:trHeight w:val="288"/>
        </w:trPr>
        <w:tc>
          <w:tcPr>
            <w:tcW w:w="1747" w:type="dxa"/>
          </w:tcPr>
          <w:p w:rsidR="00151AAC" w:rsidRDefault="003C1D9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rsidR="00151AAC" w:rsidRDefault="003C1D94">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rsidR="00151AAC" w:rsidRDefault="003C1D94">
            <w:pPr>
              <w:jc w:val="center"/>
              <w:rPr>
                <w:sz w:val="18"/>
                <w:szCs w:val="18"/>
                <w:lang w:eastAsia="zh-CN"/>
              </w:rPr>
            </w:pPr>
            <w:r>
              <w:rPr>
                <w:rFonts w:hint="eastAsia"/>
                <w:sz w:val="18"/>
                <w:szCs w:val="18"/>
                <w:lang w:eastAsia="zh-CN"/>
              </w:rPr>
              <w:t>z</w:t>
            </w:r>
            <w:r>
              <w:rPr>
                <w:sz w:val="18"/>
                <w:szCs w:val="18"/>
                <w:lang w:eastAsia="zh-CN"/>
              </w:rPr>
              <w:t>hongke@ruijie.com.cn</w:t>
            </w:r>
          </w:p>
        </w:tc>
      </w:tr>
      <w:tr w:rsidR="00151AAC">
        <w:trPr>
          <w:trHeight w:val="288"/>
        </w:trPr>
        <w:tc>
          <w:tcPr>
            <w:tcW w:w="1747" w:type="dxa"/>
          </w:tcPr>
          <w:p w:rsidR="00151AAC" w:rsidRDefault="003C1D94">
            <w:pPr>
              <w:jc w:val="center"/>
              <w:rPr>
                <w:sz w:val="18"/>
                <w:szCs w:val="18"/>
              </w:rPr>
            </w:pPr>
            <w:r>
              <w:rPr>
                <w:sz w:val="18"/>
                <w:szCs w:val="18"/>
                <w:lang w:eastAsia="zh-CN"/>
              </w:rPr>
              <w:t>Samsung</w:t>
            </w:r>
          </w:p>
        </w:tc>
        <w:tc>
          <w:tcPr>
            <w:tcW w:w="2192" w:type="dxa"/>
          </w:tcPr>
          <w:p w:rsidR="00151AAC" w:rsidRDefault="003C1D94">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rsidR="00151AAC" w:rsidRDefault="003C1D94">
            <w:pPr>
              <w:jc w:val="center"/>
              <w:rPr>
                <w:sz w:val="18"/>
                <w:szCs w:val="18"/>
              </w:rPr>
            </w:pPr>
            <w:r>
              <w:rPr>
                <w:sz w:val="18"/>
                <w:szCs w:val="18"/>
                <w:lang w:eastAsia="zh-CN"/>
              </w:rPr>
              <w:t>dalin.zhu@samsung.com</w:t>
            </w:r>
          </w:p>
        </w:tc>
      </w:tr>
      <w:tr w:rsidR="00151AAC">
        <w:trPr>
          <w:trHeight w:val="288"/>
        </w:trPr>
        <w:tc>
          <w:tcPr>
            <w:tcW w:w="1747" w:type="dxa"/>
          </w:tcPr>
          <w:p w:rsidR="00151AAC" w:rsidRDefault="003C1D94">
            <w:pPr>
              <w:jc w:val="center"/>
              <w:rPr>
                <w:sz w:val="18"/>
                <w:szCs w:val="18"/>
              </w:rPr>
            </w:pPr>
            <w:r>
              <w:rPr>
                <w:sz w:val="18"/>
                <w:szCs w:val="18"/>
                <w:lang w:eastAsia="zh-CN"/>
              </w:rPr>
              <w:t>Samsung</w:t>
            </w:r>
          </w:p>
        </w:tc>
        <w:tc>
          <w:tcPr>
            <w:tcW w:w="2192" w:type="dxa"/>
          </w:tcPr>
          <w:p w:rsidR="00151AAC" w:rsidRDefault="003C1D94">
            <w:pPr>
              <w:jc w:val="center"/>
              <w:rPr>
                <w:sz w:val="18"/>
                <w:szCs w:val="18"/>
              </w:rPr>
            </w:pPr>
            <w:r>
              <w:rPr>
                <w:sz w:val="18"/>
                <w:szCs w:val="18"/>
                <w:lang w:eastAsia="zh-CN"/>
              </w:rPr>
              <w:t>Sa Zhang</w:t>
            </w:r>
          </w:p>
        </w:tc>
        <w:tc>
          <w:tcPr>
            <w:tcW w:w="5991" w:type="dxa"/>
          </w:tcPr>
          <w:p w:rsidR="00151AAC" w:rsidRDefault="003C1D94">
            <w:pPr>
              <w:jc w:val="center"/>
              <w:rPr>
                <w:sz w:val="18"/>
                <w:szCs w:val="18"/>
              </w:rPr>
            </w:pPr>
            <w:r>
              <w:rPr>
                <w:sz w:val="18"/>
                <w:szCs w:val="18"/>
                <w:lang w:eastAsia="zh-CN"/>
              </w:rPr>
              <w:t>sa.zhang@samsung.com</w:t>
            </w:r>
          </w:p>
        </w:tc>
      </w:tr>
      <w:tr w:rsidR="00151AAC">
        <w:trPr>
          <w:trHeight w:val="288"/>
        </w:trPr>
        <w:tc>
          <w:tcPr>
            <w:tcW w:w="1747" w:type="dxa"/>
            <w:shd w:val="clear" w:color="auto" w:fill="FFFFFF" w:themeFill="background1"/>
          </w:tcPr>
          <w:p w:rsidR="00151AAC" w:rsidRDefault="003C1D9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rsidR="00151AAC" w:rsidRDefault="003C1D9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rsidR="00151AAC" w:rsidRDefault="003C1D94">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151AAC">
        <w:trPr>
          <w:trHeight w:val="288"/>
        </w:trPr>
        <w:tc>
          <w:tcPr>
            <w:tcW w:w="1747" w:type="dxa"/>
            <w:shd w:val="clear" w:color="auto" w:fill="FFFFFF" w:themeFill="background1"/>
          </w:tcPr>
          <w:p w:rsidR="00151AAC" w:rsidRDefault="003C1D9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151AAC" w:rsidRDefault="003C1D94">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rsidR="00151AAC" w:rsidRDefault="003C1D94">
            <w:pPr>
              <w:jc w:val="center"/>
              <w:rPr>
                <w:rFonts w:eastAsia="MS Mincho"/>
                <w:sz w:val="18"/>
                <w:szCs w:val="18"/>
                <w:lang w:eastAsia="ja-JP"/>
              </w:rPr>
            </w:pPr>
            <w:r>
              <w:rPr>
                <w:rFonts w:eastAsia="MS Mincho"/>
                <w:sz w:val="18"/>
                <w:szCs w:val="18"/>
                <w:lang w:eastAsia="ja-JP"/>
              </w:rPr>
              <w:t>Naoki.Kusashima@sony.com</w:t>
            </w:r>
          </w:p>
        </w:tc>
      </w:tr>
      <w:tr w:rsidR="00151AAC">
        <w:trPr>
          <w:trHeight w:val="288"/>
        </w:trPr>
        <w:tc>
          <w:tcPr>
            <w:tcW w:w="1747" w:type="dxa"/>
            <w:shd w:val="clear" w:color="auto" w:fill="FFFFFF" w:themeFill="background1"/>
          </w:tcPr>
          <w:p w:rsidR="00151AAC" w:rsidRDefault="003C1D9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rsidR="00151AAC" w:rsidRDefault="003C1D94">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rsidR="00151AAC" w:rsidRDefault="003C1D94">
            <w:pPr>
              <w:jc w:val="center"/>
              <w:rPr>
                <w:rFonts w:eastAsia="MS Mincho"/>
                <w:sz w:val="18"/>
                <w:szCs w:val="18"/>
                <w:lang w:eastAsia="ja-JP"/>
              </w:rPr>
            </w:pPr>
            <w:r>
              <w:rPr>
                <w:sz w:val="18"/>
                <w:szCs w:val="18"/>
                <w:lang w:eastAsia="zh-CN"/>
              </w:rPr>
              <w:t>Jose.Flordelis@sony.com</w:t>
            </w:r>
          </w:p>
        </w:tc>
      </w:tr>
      <w:tr w:rsidR="00151AAC">
        <w:trPr>
          <w:trHeight w:val="288"/>
        </w:trPr>
        <w:tc>
          <w:tcPr>
            <w:tcW w:w="1747" w:type="dxa"/>
          </w:tcPr>
          <w:p w:rsidR="00151AAC" w:rsidRDefault="003C1D9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rsidR="00151AAC" w:rsidRDefault="003C1D94">
            <w:pPr>
              <w:jc w:val="center"/>
              <w:rPr>
                <w:rFonts w:eastAsia="MS Mincho"/>
                <w:sz w:val="18"/>
                <w:szCs w:val="18"/>
                <w:lang w:eastAsia="ja-JP"/>
              </w:rPr>
            </w:pPr>
            <w:r>
              <w:rPr>
                <w:rFonts w:eastAsia="Yu Mincho" w:hint="eastAsia"/>
                <w:sz w:val="18"/>
                <w:szCs w:val="18"/>
                <w:lang w:eastAsia="ja-JP"/>
              </w:rPr>
              <w:t>Yu Yang</w:t>
            </w:r>
          </w:p>
        </w:tc>
        <w:tc>
          <w:tcPr>
            <w:tcW w:w="5991" w:type="dxa"/>
          </w:tcPr>
          <w:p w:rsidR="00151AAC" w:rsidRDefault="003C1D9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151AAC">
        <w:trPr>
          <w:trHeight w:val="288"/>
        </w:trPr>
        <w:tc>
          <w:tcPr>
            <w:tcW w:w="1747" w:type="dxa"/>
          </w:tcPr>
          <w:p w:rsidR="00151AAC" w:rsidRDefault="003C1D9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rsidR="00151AAC" w:rsidRDefault="003C1D9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rsidR="00151AAC" w:rsidRDefault="003C1D9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151AAC">
        <w:trPr>
          <w:trHeight w:val="288"/>
        </w:trPr>
        <w:tc>
          <w:tcPr>
            <w:tcW w:w="1747" w:type="dxa"/>
          </w:tcPr>
          <w:p w:rsidR="00151AAC" w:rsidRDefault="003C1D94">
            <w:pPr>
              <w:jc w:val="center"/>
              <w:rPr>
                <w:rFonts w:eastAsia="Yu Mincho"/>
                <w:sz w:val="18"/>
                <w:szCs w:val="18"/>
                <w:lang w:eastAsia="ja-JP"/>
              </w:rPr>
            </w:pPr>
            <w:r>
              <w:rPr>
                <w:rFonts w:eastAsiaTheme="minorEastAsia"/>
                <w:sz w:val="18"/>
                <w:szCs w:val="18"/>
                <w:lang w:eastAsia="zh-CN"/>
              </w:rPr>
              <w:t>Xiaomi</w:t>
            </w:r>
          </w:p>
        </w:tc>
        <w:tc>
          <w:tcPr>
            <w:tcW w:w="2192" w:type="dxa"/>
          </w:tcPr>
          <w:p w:rsidR="00151AAC" w:rsidRDefault="003C1D9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rsidR="00151AAC" w:rsidRDefault="003C1D9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151AAC">
        <w:trPr>
          <w:trHeight w:val="288"/>
        </w:trPr>
        <w:tc>
          <w:tcPr>
            <w:tcW w:w="1747" w:type="dxa"/>
          </w:tcPr>
          <w:p w:rsidR="00151AAC" w:rsidRDefault="003C1D94">
            <w:pPr>
              <w:jc w:val="center"/>
              <w:rPr>
                <w:sz w:val="18"/>
                <w:szCs w:val="18"/>
                <w:lang w:eastAsia="zh-CN"/>
              </w:rPr>
            </w:pPr>
            <w:r>
              <w:rPr>
                <w:sz w:val="18"/>
                <w:szCs w:val="18"/>
                <w:lang w:eastAsia="zh-CN"/>
              </w:rPr>
              <w:t>ZTE</w:t>
            </w:r>
          </w:p>
        </w:tc>
        <w:tc>
          <w:tcPr>
            <w:tcW w:w="2192" w:type="dxa"/>
          </w:tcPr>
          <w:p w:rsidR="00151AAC" w:rsidRDefault="003C1D94">
            <w:pPr>
              <w:jc w:val="center"/>
              <w:rPr>
                <w:sz w:val="18"/>
                <w:szCs w:val="18"/>
                <w:lang w:eastAsia="zh-CN"/>
              </w:rPr>
            </w:pPr>
            <w:r>
              <w:rPr>
                <w:sz w:val="18"/>
                <w:szCs w:val="18"/>
                <w:lang w:eastAsia="zh-CN"/>
              </w:rPr>
              <w:t>Yang Zhang</w:t>
            </w:r>
          </w:p>
        </w:tc>
        <w:tc>
          <w:tcPr>
            <w:tcW w:w="5991" w:type="dxa"/>
          </w:tcPr>
          <w:p w:rsidR="00151AAC" w:rsidRDefault="003C1D94">
            <w:pPr>
              <w:jc w:val="center"/>
              <w:rPr>
                <w:sz w:val="18"/>
                <w:szCs w:val="18"/>
                <w:lang w:eastAsia="zh-CN"/>
              </w:rPr>
            </w:pPr>
            <w:r>
              <w:rPr>
                <w:sz w:val="18"/>
                <w:szCs w:val="18"/>
                <w:lang w:eastAsia="zh-CN"/>
              </w:rPr>
              <w:t>zhang.yang220@zte.com.cn</w:t>
            </w:r>
          </w:p>
        </w:tc>
      </w:tr>
      <w:tr w:rsidR="00151AAC">
        <w:trPr>
          <w:trHeight w:val="288"/>
        </w:trPr>
        <w:tc>
          <w:tcPr>
            <w:tcW w:w="1747" w:type="dxa"/>
          </w:tcPr>
          <w:p w:rsidR="00151AAC" w:rsidRDefault="003C1D94">
            <w:pPr>
              <w:jc w:val="center"/>
              <w:rPr>
                <w:sz w:val="18"/>
                <w:szCs w:val="18"/>
                <w:lang w:eastAsia="zh-CN"/>
              </w:rPr>
            </w:pPr>
            <w:r>
              <w:rPr>
                <w:rFonts w:hint="eastAsia"/>
                <w:sz w:val="18"/>
                <w:szCs w:val="18"/>
                <w:lang w:eastAsia="zh-CN"/>
              </w:rPr>
              <w:t>Lenovo</w:t>
            </w:r>
          </w:p>
        </w:tc>
        <w:tc>
          <w:tcPr>
            <w:tcW w:w="2192" w:type="dxa"/>
          </w:tcPr>
          <w:p w:rsidR="00151AAC" w:rsidRDefault="003C1D94">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rsidR="00151AAC" w:rsidRDefault="003C1D94">
            <w:pPr>
              <w:jc w:val="center"/>
              <w:rPr>
                <w:sz w:val="18"/>
                <w:szCs w:val="18"/>
                <w:lang w:eastAsia="zh-CN"/>
              </w:rPr>
            </w:pPr>
            <w:r>
              <w:rPr>
                <w:sz w:val="18"/>
                <w:szCs w:val="18"/>
                <w:lang w:eastAsia="zh-CN"/>
              </w:rPr>
              <w:t>L</w:t>
            </w:r>
            <w:r>
              <w:rPr>
                <w:rFonts w:hint="eastAsia"/>
                <w:sz w:val="18"/>
                <w:szCs w:val="18"/>
                <w:lang w:eastAsia="zh-CN"/>
              </w:rPr>
              <w:t>iubc2@lenovo.com</w:t>
            </w:r>
          </w:p>
        </w:tc>
      </w:tr>
    </w:tbl>
    <w:p w:rsidR="00151AAC" w:rsidRDefault="003C1D94">
      <w:pPr>
        <w:rPr>
          <w:rFonts w:eastAsia="PMingLiU"/>
          <w:sz w:val="28"/>
          <w:szCs w:val="26"/>
          <w:lang w:eastAsia="zh-TW"/>
        </w:rPr>
      </w:pPr>
      <w:r>
        <w:rPr>
          <w:rFonts w:eastAsia="PMingLiU"/>
          <w:lang w:eastAsia="zh-TW"/>
        </w:rPr>
        <w:lastRenderedPageBreak/>
        <w:br w:type="page"/>
      </w:r>
    </w:p>
    <w:p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rsidR="00151AAC" w:rsidRDefault="003C1D94">
      <w:pPr>
        <w:pStyle w:val="Heading2"/>
        <w:rPr>
          <w:sz w:val="24"/>
          <w:szCs w:val="18"/>
        </w:rPr>
      </w:pPr>
      <w:r>
        <w:rPr>
          <w:sz w:val="24"/>
          <w:szCs w:val="18"/>
        </w:rPr>
        <w:t>Issue 1 – Trigger-event detection</w:t>
      </w:r>
    </w:p>
    <w:p w:rsidR="00151AAC" w:rsidRDefault="003C1D9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151AAC">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trPr>
          <w:trHeight w:val="80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rPr>
              <w:t>Left-over for current beam</w:t>
            </w:r>
            <w:r>
              <w:rPr>
                <w:sz w:val="18"/>
                <w:szCs w:val="18"/>
              </w:rPr>
              <w:t xml:space="preserve"> for Event-2</w:t>
            </w:r>
          </w:p>
          <w:p w:rsidR="00151AAC" w:rsidRDefault="003C1D94">
            <w:pPr>
              <w:contextualSpacing/>
              <w:rPr>
                <w:sz w:val="18"/>
                <w:szCs w:val="18"/>
              </w:rPr>
            </w:pPr>
            <w:r>
              <w:rPr>
                <w:rFonts w:hint="eastAsia"/>
                <w:sz w:val="18"/>
                <w:szCs w:val="18"/>
                <w:lang w:eastAsia="zh-CN"/>
              </w:rPr>
              <w:t>——</w:t>
            </w:r>
            <w:r>
              <w:rPr>
                <w:rFonts w:hint="eastAsia"/>
                <w:sz w:val="18"/>
                <w:szCs w:val="18"/>
                <w:lang w:eastAsia="zh-CN"/>
              </w:rPr>
              <w:t xml:space="preserve"> </w:t>
            </w:r>
          </w:p>
          <w:p w:rsidR="00151AAC" w:rsidRDefault="003C1D94">
            <w:pPr>
              <w:contextualSpacing/>
              <w:rPr>
                <w:sz w:val="18"/>
                <w:szCs w:val="18"/>
              </w:rPr>
            </w:pPr>
            <w:r>
              <w:rPr>
                <w:sz w:val="18"/>
                <w:szCs w:val="18"/>
              </w:rPr>
              <w:t>Condition(s) of resetting the counting</w:t>
            </w:r>
          </w:p>
        </w:tc>
        <w:tc>
          <w:tcPr>
            <w:tcW w:w="8091" w:type="dxa"/>
            <w:tcBorders>
              <w:top w:val="single" w:sz="4" w:space="0" w:color="auto"/>
              <w:left w:val="single" w:sz="4" w:space="0" w:color="auto"/>
              <w:bottom w:val="single" w:sz="4" w:space="0" w:color="auto"/>
              <w:right w:val="single" w:sz="4" w:space="0" w:color="auto"/>
            </w:tcBorders>
          </w:tcPr>
          <w:p w:rsidR="00151AAC" w:rsidRDefault="003C1D94">
            <w:pPr>
              <w:jc w:val="both"/>
              <w:rPr>
                <w:rFonts w:ascii="Times" w:eastAsia="宋体" w:hAnsi="Times" w:cs="Times"/>
                <w:color w:val="000000"/>
                <w:sz w:val="18"/>
                <w:szCs w:val="18"/>
              </w:rPr>
            </w:pPr>
            <w:r>
              <w:rPr>
                <w:rFonts w:ascii="Times" w:eastAsia="Batang" w:hAnsi="Times"/>
                <w:b/>
                <w:sz w:val="18"/>
                <w:szCs w:val="18"/>
                <w:highlight w:val="green"/>
                <w:lang w:val="en-GB" w:eastAsia="en-US"/>
              </w:rPr>
              <w:t>[</w:t>
            </w:r>
            <w:r>
              <w:rPr>
                <w:b/>
                <w:bCs/>
                <w:sz w:val="18"/>
                <w:szCs w:val="18"/>
                <w:highlight w:val="green"/>
                <w:lang w:eastAsia="zh-CN"/>
              </w:rPr>
              <w:t>118b] Agreement</w:t>
            </w:r>
          </w:p>
          <w:p w:rsidR="00151AAC" w:rsidRDefault="003C1D94">
            <w:pPr>
              <w:shd w:val="clear" w:color="auto" w:fill="FFFFFF"/>
              <w:adjustRightInd w:val="0"/>
              <w:snapToGrid w:val="0"/>
              <w:jc w:val="both"/>
              <w:rPr>
                <w:rFonts w:ascii="Times" w:eastAsia="宋体" w:hAnsi="Times" w:cs="Times"/>
                <w:color w:val="000000"/>
                <w:sz w:val="18"/>
                <w:szCs w:val="18"/>
                <w:lang w:val="en-GB"/>
              </w:rPr>
            </w:pPr>
            <w:r>
              <w:rPr>
                <w:rFonts w:ascii="Times" w:eastAsia="宋体" w:hAnsi="Times" w:cs="Times"/>
                <w:color w:val="000000"/>
                <w:sz w:val="18"/>
                <w:szCs w:val="18"/>
                <w:lang w:val="en-GB"/>
              </w:rPr>
              <w:t xml:space="preserve">Regarding the triggering event determination for Event 2, the event instance(s) counting is per new beam. </w:t>
            </w:r>
            <w:r>
              <w:rPr>
                <w:rFonts w:ascii="Times" w:eastAsia="宋体" w:hAnsi="Times" w:cs="Times"/>
                <w:color w:val="000000"/>
                <w:sz w:val="18"/>
                <w:szCs w:val="18"/>
                <w:highlight w:val="yellow"/>
                <w:lang w:val="en-GB"/>
              </w:rPr>
              <w:t>Further study candidate condition(s) of resetting the counting including whether resetting is needed.</w:t>
            </w:r>
          </w:p>
          <w:p w:rsidR="00151AAC" w:rsidRDefault="00151AAC">
            <w:pPr>
              <w:snapToGrid w:val="0"/>
              <w:jc w:val="both"/>
              <w:rPr>
                <w:rFonts w:ascii="Times" w:eastAsia="Batang" w:hAnsi="Times" w:cs="Times"/>
                <w:sz w:val="16"/>
                <w:szCs w:val="16"/>
                <w:lang w:eastAsia="en-US"/>
              </w:rPr>
            </w:pPr>
          </w:p>
          <w:p w:rsidR="00151AAC" w:rsidRDefault="003C1D94">
            <w:pPr>
              <w:snapToGrid w:val="0"/>
              <w:jc w:val="both"/>
              <w:rPr>
                <w:rFonts w:ascii="Times" w:eastAsia="Batang" w:hAnsi="Times" w:cs="Times"/>
                <w:b/>
                <w:color w:val="3333FF"/>
                <w:sz w:val="18"/>
                <w:szCs w:val="16"/>
                <w:u w:val="single"/>
                <w:lang w:val="de-DE" w:eastAsia="en-US"/>
              </w:rPr>
            </w:pPr>
            <w:r>
              <w:rPr>
                <w:rFonts w:ascii="Times" w:eastAsia="Batang" w:hAnsi="Times" w:cs="Times"/>
                <w:b/>
                <w:color w:val="3333FF"/>
                <w:sz w:val="18"/>
                <w:szCs w:val="16"/>
                <w:u w:val="single"/>
                <w:lang w:val="de-DE" w:eastAsia="en-US"/>
              </w:rPr>
              <w:t>FL Observations:</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Option-1: CMCC, ZTE, OPPO, Fujitsu, Intel, FW, Apple, xiaomi, ETRI, Google, Sharp, Huawei,  vivo, CATT, IDC, NEC</w:t>
            </w:r>
            <w:r>
              <w:rPr>
                <w:rFonts w:ascii="Times" w:eastAsia="等线" w:hAnsi="Times" w:cs="Times" w:hint="eastAsia"/>
                <w:color w:val="0000FF"/>
                <w:sz w:val="18"/>
                <w:szCs w:val="16"/>
                <w:lang w:val="de-DE" w:eastAsia="zh-CN"/>
              </w:rPr>
              <w:t>,</w:t>
            </w:r>
            <w:r>
              <w:rPr>
                <w:rFonts w:ascii="Times" w:eastAsia="等线" w:hAnsi="Times" w:cs="Times"/>
                <w:color w:val="0000FF"/>
                <w:sz w:val="18"/>
                <w:szCs w:val="16"/>
                <w:lang w:val="de-DE" w:eastAsia="zh-CN"/>
              </w:rPr>
              <w:t xml:space="preserve"> Spreadtrum, </w:t>
            </w:r>
            <w:r>
              <w:rPr>
                <w:rFonts w:ascii="Times" w:eastAsia="Batang" w:hAnsi="Times" w:cs="Times"/>
                <w:color w:val="0000FF"/>
                <w:sz w:val="18"/>
                <w:szCs w:val="16"/>
                <w:lang w:val="de-DE"/>
              </w:rPr>
              <w:t xml:space="preserve">Nokia, Sony, MTK, Ericsson, Ofinno, Meta, HONOR, ITRI,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Candidate#1: CMCC, ZTE, Fujitsu, Intel, FW, Apple, ETRI, Google, Sharp, Huawei, vivo, CATT, IDC (open), NEC, Spreadtrum, Nokia, Sony</w:t>
            </w:r>
            <w:r>
              <w:rPr>
                <w:rFonts w:ascii="Times" w:eastAsia="等线" w:hAnsi="Times" w:cs="Times" w:hint="eastAsia"/>
                <w:color w:val="0000FF"/>
                <w:sz w:val="18"/>
                <w:szCs w:val="16"/>
                <w:lang w:val="de-DE" w:eastAsia="zh-CN"/>
              </w:rPr>
              <w:t>,</w:t>
            </w:r>
            <w:r>
              <w:rPr>
                <w:rFonts w:ascii="Times" w:eastAsia="等线" w:hAnsi="Times" w:cs="Times"/>
                <w:color w:val="0000FF"/>
                <w:sz w:val="18"/>
                <w:szCs w:val="16"/>
                <w:lang w:val="de-DE" w:eastAsia="zh-CN"/>
              </w:rPr>
              <w:t xml:space="preserve"> MTK, OPPO, NTT DOCOMO, Ofinno, </w:t>
            </w:r>
            <w:r>
              <w:rPr>
                <w:rFonts w:ascii="Times" w:eastAsia="Batang" w:hAnsi="Times" w:cs="Times"/>
                <w:color w:val="0000FF"/>
                <w:sz w:val="18"/>
                <w:szCs w:val="16"/>
                <w:lang w:val="de-DE"/>
              </w:rPr>
              <w:t xml:space="preserve">HONOR, ITRI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Candidate#2: CMCC, ZTE, OPPO, Fujitsu, Intel, FW, Apple, xiaomi, ETRI, Google, Sharp, Huawei, vivo, CATT, IDC (open), NEC, Spreadtrum, Nokia, Sony,</w:t>
            </w:r>
            <w:r>
              <w:rPr>
                <w:rFonts w:ascii="Times" w:eastAsia="等线" w:hAnsi="Times" w:cs="Times"/>
                <w:color w:val="0000FF"/>
                <w:sz w:val="18"/>
                <w:szCs w:val="16"/>
                <w:lang w:val="de-DE" w:eastAsia="zh-CN"/>
              </w:rPr>
              <w:t xml:space="preserve"> Lenovo, MTK,</w:t>
            </w:r>
            <w:r>
              <w:rPr>
                <w:color w:val="0000FF"/>
                <w:lang w:val="de-DE"/>
              </w:rPr>
              <w:t xml:space="preserve"> </w:t>
            </w:r>
            <w:r>
              <w:rPr>
                <w:rFonts w:ascii="Times" w:eastAsia="等线" w:hAnsi="Times" w:cs="Times"/>
                <w:color w:val="0000FF"/>
                <w:sz w:val="18"/>
                <w:szCs w:val="16"/>
                <w:lang w:val="de-DE" w:eastAsia="zh-CN"/>
              </w:rPr>
              <w:t xml:space="preserve">Ofinno Ericsson, NTT DOCOMO, Ruijie, Meta, </w:t>
            </w:r>
            <w:r>
              <w:rPr>
                <w:rFonts w:ascii="Times" w:eastAsia="Batang" w:hAnsi="Times" w:cs="Times"/>
                <w:color w:val="0000FF"/>
                <w:sz w:val="18"/>
                <w:szCs w:val="16"/>
                <w:lang w:val="de-DE"/>
              </w:rPr>
              <w:t xml:space="preserve">HONOR, ITRI,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Candidate#3: ETRI, Google, Huawei, Ofinno</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Candidate#4: Intel, Meta,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Candidate#5: FW, Huawei, NTT DOCOMO, Ofinno</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Candidate#6: CMCC, ZTE, OPPO, Intel, Apple, ETRI, Google, Sharp, Huawei, CATT, IDC (open), Nokia, MTK, </w:t>
            </w:r>
            <w:proofErr w:type="spellStart"/>
            <w:r>
              <w:rPr>
                <w:rFonts w:ascii="Times" w:eastAsia="Batang" w:hAnsi="Times" w:cs="Times"/>
                <w:color w:val="0000FF"/>
                <w:sz w:val="18"/>
                <w:szCs w:val="16"/>
              </w:rPr>
              <w:t>Ofinno</w:t>
            </w:r>
            <w:proofErr w:type="spellEnd"/>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Option-2: Samsung, Lenovo,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Candidate#1: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Candidate#2: Samsung</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Candidate#3:</w:t>
            </w:r>
            <w:r>
              <w:rPr>
                <w:rFonts w:ascii="Times" w:eastAsia="等线" w:hAnsi="Times" w:cs="Times"/>
                <w:color w:val="0000FF"/>
                <w:sz w:val="18"/>
                <w:szCs w:val="16"/>
                <w:lang w:eastAsia="zh-CN"/>
              </w:rPr>
              <w:t xml:space="preserve"> Lenovo, </w:t>
            </w:r>
            <w:r>
              <w:rPr>
                <w:rFonts w:ascii="Times" w:eastAsia="Batang" w:hAnsi="Times" w:cs="Times"/>
                <w:color w:val="0000FF"/>
                <w:sz w:val="18"/>
                <w:szCs w:val="16"/>
              </w:rPr>
              <w:t xml:space="preserve">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Candidate#4:</w:t>
            </w:r>
            <w:r>
              <w:rPr>
                <w:rFonts w:ascii="Times" w:eastAsia="等线" w:hAnsi="Times" w:cs="Times"/>
                <w:color w:val="0000FF"/>
                <w:sz w:val="18"/>
                <w:szCs w:val="16"/>
                <w:lang w:eastAsia="zh-CN"/>
              </w:rPr>
              <w:t xml:space="preserve"> Lenovo, </w:t>
            </w:r>
            <w:r>
              <w:rPr>
                <w:rFonts w:ascii="Times" w:eastAsia="Batang" w:hAnsi="Times" w:cs="Times"/>
                <w:color w:val="0000FF"/>
                <w:sz w:val="18"/>
                <w:szCs w:val="16"/>
              </w:rPr>
              <w:t xml:space="preserve"> </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Candidate#5:</w:t>
            </w:r>
          </w:p>
          <w:p w:rsidR="00151AAC" w:rsidRDefault="003C1D94">
            <w:pPr>
              <w:pStyle w:val="ListParagraph"/>
              <w:numPr>
                <w:ilvl w:val="1"/>
                <w:numId w:val="13"/>
              </w:numPr>
              <w:snapToGrid w:val="0"/>
              <w:spacing w:after="0" w:line="240" w:lineRule="auto"/>
              <w:contextualSpacing/>
              <w:jc w:val="both"/>
              <w:rPr>
                <w:rFonts w:ascii="Times" w:eastAsia="Batang" w:hAnsi="Times" w:cs="Times"/>
                <w:color w:val="0000FF"/>
                <w:sz w:val="18"/>
                <w:szCs w:val="16"/>
                <w:lang w:val="de-DE"/>
              </w:rPr>
            </w:pPr>
            <w:r>
              <w:rPr>
                <w:rFonts w:ascii="Times" w:eastAsia="Batang" w:hAnsi="Times" w:cs="Times"/>
                <w:color w:val="0000FF"/>
                <w:sz w:val="18"/>
                <w:szCs w:val="16"/>
                <w:lang w:val="de-DE"/>
              </w:rPr>
              <w:t xml:space="preserve">Candidate#6: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Postponed till the definition of time-window is clarified: </w:t>
            </w:r>
          </w:p>
          <w:p w:rsidR="00151AAC" w:rsidRDefault="003C1D94" w:rsidP="009C4B63">
            <w:pPr>
              <w:snapToGrid w:val="0"/>
              <w:jc w:val="both"/>
              <w:rPr>
                <w:rFonts w:ascii="Times" w:eastAsia="宋体" w:hAnsi="Times" w:cs="Times"/>
                <w:b/>
                <w:sz w:val="18"/>
                <w:szCs w:val="20"/>
                <w:highlight w:val="yellow"/>
                <w:u w:val="single"/>
              </w:rPr>
            </w:pPr>
            <w:r>
              <w:rPr>
                <w:rFonts w:ascii="Times" w:eastAsia="Batang" w:hAnsi="Times" w:cs="Times"/>
                <w:strike/>
                <w:color w:val="FF0000"/>
                <w:sz w:val="18"/>
                <w:szCs w:val="16"/>
                <w:lang w:eastAsia="en-US"/>
              </w:rPr>
              <w:t xml:space="preserve"> </w:t>
            </w:r>
          </w:p>
          <w:p w:rsidR="009C4B63" w:rsidRDefault="009C4B63" w:rsidP="009C4B63">
            <w:pPr>
              <w:snapToGrid w:val="0"/>
              <w:jc w:val="both"/>
              <w:rPr>
                <w:rFonts w:eastAsia="宋体"/>
                <w:sz w:val="18"/>
                <w:szCs w:val="18"/>
                <w:lang w:eastAsia="en-US"/>
              </w:rPr>
            </w:pPr>
            <w:r>
              <w:rPr>
                <w:rFonts w:ascii="Times" w:eastAsia="宋体" w:hAnsi="Times" w:cs="Times"/>
                <w:b/>
                <w:sz w:val="18"/>
                <w:szCs w:val="20"/>
                <w:highlight w:val="yellow"/>
                <w:u w:val="single"/>
              </w:rPr>
              <w:t>Proposal 1.1.1 (Interpretation #1):</w:t>
            </w:r>
            <w:r>
              <w:rPr>
                <w:rFonts w:eastAsia="宋体"/>
                <w:sz w:val="18"/>
                <w:szCs w:val="20"/>
              </w:rPr>
              <w:t xml:space="preserve"> </w:t>
            </w:r>
            <w:r>
              <w:rPr>
                <w:rFonts w:eastAsia="宋体"/>
                <w:sz w:val="18"/>
                <w:szCs w:val="20"/>
                <w:lang w:val="en-GB"/>
              </w:rPr>
              <w:t xml:space="preserve">Regarding </w:t>
            </w:r>
            <w:r>
              <w:rPr>
                <w:rFonts w:eastAsia="宋体"/>
                <w:b/>
                <w:bCs/>
                <w:sz w:val="18"/>
                <w:szCs w:val="20"/>
                <w:lang w:val="en-GB"/>
              </w:rPr>
              <w:t>triggering event determination</w:t>
            </w:r>
            <w:r>
              <w:rPr>
                <w:rFonts w:eastAsia="宋体"/>
                <w:sz w:val="18"/>
                <w:szCs w:val="20"/>
                <w:lang w:val="en-GB"/>
              </w:rPr>
              <w:t xml:space="preserve"> for Event 2, at least Candidate #2 is supported for </w:t>
            </w:r>
            <w:r>
              <w:rPr>
                <w:rFonts w:eastAsia="宋体"/>
                <w:sz w:val="18"/>
                <w:szCs w:val="18"/>
                <w:lang w:eastAsia="en-US"/>
              </w:rPr>
              <w:t>resetting the counting.</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Candidate#1: RS reconfiguration/update </w:t>
            </w:r>
            <w:r>
              <w:rPr>
                <w:rFonts w:eastAsia="宋体"/>
                <w:color w:val="FF0000"/>
                <w:sz w:val="18"/>
                <w:szCs w:val="18"/>
                <w:lang w:eastAsia="en-US"/>
              </w:rPr>
              <w:t xml:space="preserve">or MAC-CE signaling (if supported) </w:t>
            </w:r>
            <w:r>
              <w:rPr>
                <w:rFonts w:eastAsia="宋体"/>
                <w:sz w:val="18"/>
                <w:szCs w:val="18"/>
                <w:lang w:eastAsia="en-US"/>
              </w:rPr>
              <w:t>for new beam is received;</w:t>
            </w:r>
          </w:p>
          <w:p w:rsidR="009C4B63" w:rsidRDefault="009C4B63" w:rsidP="009C4B63">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whether to reset the counting for all new beams.</w:t>
            </w:r>
          </w:p>
          <w:p w:rsidR="009C4B63" w:rsidRDefault="009C4B63" w:rsidP="009C4B63">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whether to maintain the counting whose new beam is NOT updated.</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updated;</w:t>
            </w:r>
          </w:p>
          <w:p w:rsidR="009C4B63" w:rsidRDefault="009C4B63" w:rsidP="009C4B63">
            <w:pPr>
              <w:numPr>
                <w:ilvl w:val="1"/>
                <w:numId w:val="13"/>
              </w:numPr>
              <w:tabs>
                <w:tab w:val="left" w:pos="2160"/>
              </w:tabs>
              <w:snapToGrid w:val="0"/>
              <w:jc w:val="both"/>
              <w:rPr>
                <w:rFonts w:eastAsia="宋体"/>
                <w:sz w:val="18"/>
                <w:szCs w:val="18"/>
                <w:lang w:eastAsia="en-US"/>
              </w:rPr>
            </w:pPr>
            <w:r>
              <w:rPr>
                <w:rFonts w:eastAsia="宋体"/>
                <w:sz w:val="18"/>
                <w:szCs w:val="18"/>
                <w:lang w:eastAsia="en-US"/>
              </w:rPr>
              <w:t>In such case, the UE need to reset the counting for all new beams.</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transmitted;</w:t>
            </w:r>
          </w:p>
          <w:p w:rsidR="009C4B63" w:rsidRDefault="009C4B63" w:rsidP="009C4B63">
            <w:pPr>
              <w:numPr>
                <w:ilvl w:val="1"/>
                <w:numId w:val="13"/>
              </w:numPr>
              <w:tabs>
                <w:tab w:val="left" w:pos="2160"/>
              </w:tabs>
              <w:snapToGrid w:val="0"/>
              <w:jc w:val="both"/>
              <w:rPr>
                <w:rFonts w:eastAsia="宋体"/>
                <w:sz w:val="18"/>
                <w:szCs w:val="18"/>
                <w:lang w:eastAsia="en-US"/>
              </w:rPr>
            </w:pPr>
            <w:r>
              <w:rPr>
                <w:rFonts w:eastAsia="宋体"/>
                <w:sz w:val="18"/>
                <w:szCs w:val="18"/>
                <w:lang w:eastAsia="en-US"/>
              </w:rPr>
              <w:t>FFS: Only reset the counting of new beams fulfilling triggering condition and reported by the UEI beam report</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detected.</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expires</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Candidate#6: The threshold for event evaluation is re-configured by RRC signaling</w:t>
            </w:r>
          </w:p>
          <w:p w:rsidR="009C4B63" w:rsidRDefault="009C4B63" w:rsidP="009C4B63">
            <w:pPr>
              <w:snapToGrid w:val="0"/>
              <w:rPr>
                <w:rFonts w:eastAsia="宋体"/>
                <w:color w:val="FF0000"/>
                <w:sz w:val="18"/>
                <w:szCs w:val="18"/>
                <w:lang w:eastAsia="en-US"/>
              </w:rPr>
            </w:pPr>
            <w:r>
              <w:rPr>
                <w:rFonts w:eastAsia="宋体"/>
                <w:color w:val="FF0000"/>
                <w:sz w:val="18"/>
                <w:szCs w:val="18"/>
                <w:lang w:eastAsia="en-US"/>
              </w:rPr>
              <w:t xml:space="preserve">[Send </w:t>
            </w:r>
            <w:proofErr w:type="gramStart"/>
            <w:r>
              <w:rPr>
                <w:rFonts w:eastAsia="宋体"/>
                <w:color w:val="FF0000"/>
                <w:sz w:val="18"/>
                <w:szCs w:val="18"/>
                <w:lang w:eastAsia="en-US"/>
              </w:rPr>
              <w:t>an</w:t>
            </w:r>
            <w:proofErr w:type="gramEnd"/>
            <w:r>
              <w:rPr>
                <w:rFonts w:eastAsia="宋体"/>
                <w:color w:val="FF0000"/>
                <w:sz w:val="18"/>
                <w:szCs w:val="18"/>
                <w:lang w:eastAsia="en-US"/>
              </w:rPr>
              <w:t xml:space="preserve"> LS to RAN2 on the above.]</w:t>
            </w:r>
          </w:p>
          <w:p w:rsidR="009C4B63" w:rsidRDefault="009C4B63" w:rsidP="009C4B63">
            <w:pPr>
              <w:rPr>
                <w:sz w:val="18"/>
                <w:szCs w:val="18"/>
              </w:rPr>
            </w:pPr>
          </w:p>
          <w:p w:rsidR="009C4B63" w:rsidRDefault="009C4B63" w:rsidP="009C4B63">
            <w:pPr>
              <w:snapToGrid w:val="0"/>
              <w:jc w:val="both"/>
              <w:rPr>
                <w:rFonts w:eastAsia="宋体"/>
                <w:sz w:val="18"/>
                <w:szCs w:val="20"/>
                <w:lang w:val="en-GB"/>
              </w:rPr>
            </w:pPr>
            <w:r>
              <w:rPr>
                <w:rFonts w:ascii="Times" w:eastAsia="宋体" w:hAnsi="Times" w:cs="Times"/>
                <w:b/>
                <w:sz w:val="18"/>
                <w:szCs w:val="20"/>
                <w:highlight w:val="yellow"/>
                <w:u w:val="single"/>
              </w:rPr>
              <w:t>Proposal 1.1.1 (Interpretation #2):</w:t>
            </w:r>
            <w:r>
              <w:rPr>
                <w:rFonts w:eastAsia="宋体"/>
                <w:sz w:val="18"/>
                <w:szCs w:val="20"/>
              </w:rPr>
              <w:t xml:space="preserve"> </w:t>
            </w:r>
            <w:r>
              <w:rPr>
                <w:rFonts w:eastAsia="宋体"/>
                <w:sz w:val="18"/>
                <w:szCs w:val="20"/>
                <w:lang w:val="en-GB"/>
              </w:rPr>
              <w:t xml:space="preserve">Regarding </w:t>
            </w:r>
            <w:r>
              <w:rPr>
                <w:rFonts w:eastAsia="宋体"/>
                <w:b/>
                <w:bCs/>
                <w:sz w:val="18"/>
                <w:szCs w:val="20"/>
                <w:lang w:val="en-GB"/>
              </w:rPr>
              <w:t xml:space="preserve">triggering event </w:t>
            </w:r>
            <w:r w:rsidRPr="0034230E">
              <w:rPr>
                <w:rFonts w:eastAsia="宋体"/>
                <w:b/>
                <w:bCs/>
                <w:color w:val="000000" w:themeColor="text1"/>
                <w:sz w:val="18"/>
                <w:szCs w:val="20"/>
                <w:lang w:val="en-GB"/>
              </w:rPr>
              <w:t>determination</w:t>
            </w:r>
            <w:r w:rsidRPr="0034230E">
              <w:rPr>
                <w:rFonts w:eastAsia="宋体"/>
                <w:color w:val="000000" w:themeColor="text1"/>
                <w:sz w:val="18"/>
                <w:szCs w:val="20"/>
                <w:lang w:val="en-GB"/>
              </w:rPr>
              <w:t xml:space="preserve"> for Event 2, the determined event instance(s) at least before Candidate</w:t>
            </w:r>
            <w:r w:rsidRPr="00A6644C">
              <w:rPr>
                <w:rFonts w:eastAsia="宋体"/>
                <w:color w:val="FF0000"/>
                <w:sz w:val="18"/>
                <w:szCs w:val="20"/>
                <w:lang w:val="en-GB"/>
              </w:rPr>
              <w:t xml:space="preserve"> </w:t>
            </w:r>
            <w:r w:rsidRPr="0034230E">
              <w:rPr>
                <w:rFonts w:eastAsia="宋体"/>
                <w:color w:val="000000" w:themeColor="text1"/>
                <w:sz w:val="18"/>
                <w:szCs w:val="20"/>
                <w:lang w:val="en-GB"/>
              </w:rPr>
              <w:t>#2</w:t>
            </w:r>
            <w:r w:rsidRPr="00A6644C">
              <w:rPr>
                <w:rFonts w:eastAsia="宋体"/>
                <w:color w:val="FF0000"/>
                <w:sz w:val="18"/>
                <w:szCs w:val="20"/>
                <w:lang w:val="en-GB"/>
              </w:rPr>
              <w:t xml:space="preserve"> </w:t>
            </w:r>
            <w:r w:rsidRPr="0034230E">
              <w:rPr>
                <w:rFonts w:eastAsia="宋体"/>
                <w:color w:val="000000" w:themeColor="text1"/>
                <w:sz w:val="18"/>
                <w:szCs w:val="20"/>
                <w:lang w:val="en-GB"/>
              </w:rPr>
              <w:t xml:space="preserve">should NOT be </w:t>
            </w:r>
            <w:r>
              <w:rPr>
                <w:rFonts w:eastAsia="宋体"/>
                <w:color w:val="000000" w:themeColor="text1"/>
                <w:sz w:val="18"/>
                <w:szCs w:val="20"/>
                <w:lang w:val="en-GB"/>
              </w:rPr>
              <w:t xml:space="preserve">included for </w:t>
            </w:r>
            <w:r w:rsidRPr="0034230E">
              <w:rPr>
                <w:rFonts w:eastAsia="宋体"/>
                <w:color w:val="000000" w:themeColor="text1"/>
                <w:sz w:val="18"/>
                <w:szCs w:val="20"/>
                <w:lang w:val="en-GB"/>
              </w:rPr>
              <w:t xml:space="preserve">triggering UE </w:t>
            </w:r>
            <w:r>
              <w:rPr>
                <w:rFonts w:eastAsia="宋体"/>
                <w:sz w:val="18"/>
                <w:szCs w:val="20"/>
                <w:lang w:val="en-GB"/>
              </w:rPr>
              <w:t xml:space="preserve">initiated beam report that is after the </w:t>
            </w:r>
            <w:r w:rsidRPr="0034230E">
              <w:rPr>
                <w:rFonts w:eastAsia="宋体"/>
                <w:color w:val="000000" w:themeColor="text1"/>
                <w:sz w:val="18"/>
                <w:szCs w:val="20"/>
                <w:lang w:val="en-GB"/>
              </w:rPr>
              <w:t>Candidat</w:t>
            </w:r>
            <w:r>
              <w:rPr>
                <w:rFonts w:eastAsia="宋体"/>
                <w:color w:val="000000" w:themeColor="text1"/>
                <w:sz w:val="18"/>
                <w:szCs w:val="20"/>
                <w:lang w:val="en-GB"/>
              </w:rPr>
              <w:t>e</w:t>
            </w:r>
            <w:r w:rsidRPr="0034230E">
              <w:rPr>
                <w:rFonts w:eastAsia="宋体"/>
                <w:color w:val="000000" w:themeColor="text1"/>
                <w:sz w:val="18"/>
                <w:szCs w:val="20"/>
                <w:lang w:val="en-GB"/>
              </w:rPr>
              <w:t xml:space="preserve"> #2</w:t>
            </w:r>
            <w:r>
              <w:rPr>
                <w:rFonts w:eastAsia="宋体"/>
                <w:sz w:val="18"/>
                <w:szCs w:val="20"/>
                <w:lang w:val="en-GB"/>
              </w:rPr>
              <w:t xml:space="preserve">, </w:t>
            </w:r>
            <w:r>
              <w:rPr>
                <w:rFonts w:eastAsia="宋体"/>
                <w:color w:val="FF0000"/>
                <w:sz w:val="18"/>
                <w:szCs w:val="20"/>
                <w:lang w:val="en-GB"/>
              </w:rPr>
              <w:t>[in a first PUCCH after the determined event instances]:</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Candidate#1: RS for new beam is </w:t>
            </w:r>
            <w:r>
              <w:rPr>
                <w:rFonts w:eastAsia="宋体"/>
                <w:color w:val="FF0000"/>
                <w:sz w:val="18"/>
                <w:szCs w:val="18"/>
                <w:lang w:eastAsia="en-US"/>
              </w:rPr>
              <w:t>reconfigured by RRC signaling or MAC-CE signaling (if supported)</w:t>
            </w:r>
            <w:r>
              <w:rPr>
                <w:rFonts w:eastAsia="宋体"/>
                <w:sz w:val="18"/>
                <w:szCs w:val="18"/>
                <w:lang w:eastAsia="en-US"/>
              </w:rPr>
              <w:t>;</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 xml:space="preserve">Candidate#2: </w:t>
            </w:r>
            <w:r>
              <w:rPr>
                <w:rFonts w:eastAsia="宋体"/>
                <w:color w:val="FF0000"/>
                <w:sz w:val="18"/>
                <w:szCs w:val="18"/>
                <w:lang w:eastAsia="en-US"/>
              </w:rPr>
              <w:t xml:space="preserve">[The measured current beam based on] </w:t>
            </w:r>
            <w:r>
              <w:rPr>
                <w:rFonts w:eastAsia="宋体"/>
                <w:sz w:val="18"/>
                <w:szCs w:val="18"/>
                <w:lang w:eastAsia="en-US"/>
              </w:rPr>
              <w:t>indicated TCI state is updated;</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Candidate#3: UEI beam report is transmitted;</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Candidate#4: NW response (e.g., DCI in step-2 of Mode-A) is detected.</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Candidate#5: The time window expires</w:t>
            </w:r>
          </w:p>
          <w:p w:rsidR="009C4B63" w:rsidRDefault="009C4B63" w:rsidP="009C4B63">
            <w:pPr>
              <w:numPr>
                <w:ilvl w:val="0"/>
                <w:numId w:val="13"/>
              </w:numPr>
              <w:tabs>
                <w:tab w:val="left" w:pos="1440"/>
              </w:tabs>
              <w:snapToGrid w:val="0"/>
              <w:jc w:val="both"/>
              <w:rPr>
                <w:rFonts w:eastAsia="宋体"/>
                <w:sz w:val="18"/>
                <w:szCs w:val="18"/>
                <w:lang w:eastAsia="en-US"/>
              </w:rPr>
            </w:pPr>
            <w:r>
              <w:rPr>
                <w:rFonts w:eastAsia="宋体"/>
                <w:sz w:val="18"/>
                <w:szCs w:val="18"/>
                <w:lang w:eastAsia="en-US"/>
              </w:rPr>
              <w:t>Candidate#6: The threshold for event evaluation is re-configured by RRC signaling</w:t>
            </w:r>
          </w:p>
          <w:p w:rsidR="009C4B63" w:rsidRPr="00B009F3" w:rsidRDefault="009C4B63" w:rsidP="009C4B63">
            <w:pPr>
              <w:numPr>
                <w:ilvl w:val="0"/>
                <w:numId w:val="13"/>
              </w:numPr>
              <w:tabs>
                <w:tab w:val="left" w:pos="1440"/>
              </w:tabs>
              <w:snapToGrid w:val="0"/>
              <w:jc w:val="both"/>
              <w:rPr>
                <w:rFonts w:eastAsia="宋体" w:cs="Times New Roman"/>
                <w:sz w:val="18"/>
                <w:szCs w:val="18"/>
                <w:lang w:eastAsia="en-US"/>
              </w:rPr>
            </w:pPr>
            <w:r>
              <w:rPr>
                <w:rFonts w:eastAsia="宋体"/>
                <w:color w:val="FF0000"/>
                <w:sz w:val="18"/>
                <w:szCs w:val="18"/>
                <w:lang w:eastAsia="en-US"/>
              </w:rPr>
              <w:t>Candidate#7: The RRC parameter(s) associated with the CSI report configuration for UEI beam report is reconfigured.</w:t>
            </w:r>
          </w:p>
          <w:p w:rsidR="009C4B63" w:rsidRDefault="009C4B63" w:rsidP="009C4B63">
            <w:pPr>
              <w:numPr>
                <w:ilvl w:val="1"/>
                <w:numId w:val="13"/>
              </w:numPr>
              <w:tabs>
                <w:tab w:val="left" w:pos="1440"/>
              </w:tabs>
              <w:snapToGrid w:val="0"/>
              <w:jc w:val="both"/>
              <w:rPr>
                <w:rFonts w:eastAsia="宋体"/>
                <w:sz w:val="18"/>
                <w:szCs w:val="18"/>
                <w:lang w:eastAsia="en-US"/>
              </w:rPr>
            </w:pPr>
            <w:r>
              <w:rPr>
                <w:rFonts w:eastAsia="宋体"/>
                <w:sz w:val="18"/>
                <w:szCs w:val="18"/>
                <w:lang w:eastAsia="en-US"/>
              </w:rPr>
              <w:lastRenderedPageBreak/>
              <w:t>FFS: RRC parameter(s)</w:t>
            </w:r>
          </w:p>
          <w:p w:rsidR="009C4B63" w:rsidRDefault="009C4B63" w:rsidP="009C4B63">
            <w:pPr>
              <w:tabs>
                <w:tab w:val="left" w:pos="1440"/>
              </w:tabs>
              <w:snapToGrid w:val="0"/>
              <w:jc w:val="both"/>
              <w:rPr>
                <w:rFonts w:eastAsia="宋体"/>
                <w:color w:val="FF0000"/>
                <w:sz w:val="18"/>
                <w:szCs w:val="18"/>
                <w:lang w:eastAsia="en-US"/>
              </w:rPr>
            </w:pPr>
            <w:r>
              <w:rPr>
                <w:rFonts w:eastAsia="宋体"/>
                <w:color w:val="FF0000"/>
                <w:sz w:val="18"/>
                <w:szCs w:val="18"/>
                <w:lang w:eastAsia="en-US"/>
              </w:rPr>
              <w:t xml:space="preserve">[Send </w:t>
            </w:r>
            <w:proofErr w:type="gramStart"/>
            <w:r>
              <w:rPr>
                <w:rFonts w:eastAsia="宋体"/>
                <w:color w:val="FF0000"/>
                <w:sz w:val="18"/>
                <w:szCs w:val="18"/>
                <w:lang w:eastAsia="en-US"/>
              </w:rPr>
              <w:t>an</w:t>
            </w:r>
            <w:proofErr w:type="gramEnd"/>
            <w:r>
              <w:rPr>
                <w:rFonts w:eastAsia="宋体"/>
                <w:color w:val="FF0000"/>
                <w:sz w:val="18"/>
                <w:szCs w:val="18"/>
                <w:lang w:eastAsia="en-US"/>
              </w:rPr>
              <w:t xml:space="preserve"> LS to RAN2 on the above.]</w:t>
            </w:r>
          </w:p>
          <w:p w:rsidR="009C4B63" w:rsidRDefault="009C4B63" w:rsidP="009C4B63">
            <w:pPr>
              <w:snapToGrid w:val="0"/>
              <w:jc w:val="both"/>
              <w:rPr>
                <w:rFonts w:ascii="Times" w:hAnsi="Times" w:cs="Times"/>
                <w:sz w:val="18"/>
                <w:szCs w:val="18"/>
                <w:lang w:eastAsia="zh-CN"/>
              </w:rPr>
            </w:pPr>
          </w:p>
        </w:tc>
      </w:tr>
      <w:tr w:rsidR="00151AAC">
        <w:trPr>
          <w:trHeight w:val="80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rPr>
              <w:t>Left-over for current beam</w:t>
            </w:r>
            <w:r>
              <w:rPr>
                <w:sz w:val="18"/>
                <w:szCs w:val="18"/>
              </w:rPr>
              <w:t xml:space="preserve"> for Event-2</w:t>
            </w:r>
          </w:p>
          <w:p w:rsidR="00151AAC" w:rsidRDefault="003C1D94">
            <w:pPr>
              <w:contextualSpacing/>
              <w:rPr>
                <w:sz w:val="18"/>
                <w:szCs w:val="18"/>
              </w:rPr>
            </w:pPr>
            <w:r>
              <w:rPr>
                <w:rFonts w:hint="eastAsia"/>
                <w:sz w:val="18"/>
                <w:szCs w:val="18"/>
                <w:lang w:eastAsia="zh-CN"/>
              </w:rPr>
              <w:t>——</w:t>
            </w:r>
            <w:r>
              <w:rPr>
                <w:rFonts w:hint="eastAsia"/>
                <w:sz w:val="18"/>
                <w:szCs w:val="18"/>
                <w:lang w:eastAsia="zh-CN"/>
              </w:rPr>
              <w:t xml:space="preserve"> D</w:t>
            </w:r>
            <w:r>
              <w:rPr>
                <w:sz w:val="18"/>
                <w:szCs w:val="18"/>
                <w:lang w:eastAsia="zh-CN"/>
              </w:rPr>
              <w:t>efinition of time window</w:t>
            </w:r>
          </w:p>
        </w:tc>
        <w:tc>
          <w:tcPr>
            <w:tcW w:w="8091"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b/>
                <w:bCs/>
                <w:sz w:val="18"/>
                <w:szCs w:val="18"/>
              </w:rPr>
            </w:pPr>
            <w:r>
              <w:rPr>
                <w:rFonts w:eastAsia="宋体"/>
                <w:b/>
                <w:bCs/>
                <w:sz w:val="18"/>
                <w:szCs w:val="18"/>
                <w:highlight w:val="green"/>
              </w:rPr>
              <w:t>[117] Agreement</w:t>
            </w:r>
          </w:p>
          <w:p w:rsidR="00151AAC" w:rsidRDefault="003C1D94">
            <w:pPr>
              <w:shd w:val="clear" w:color="auto" w:fill="FFFFFF"/>
              <w:snapToGrid w:val="0"/>
              <w:rPr>
                <w:rFonts w:eastAsia="宋体"/>
                <w:sz w:val="18"/>
                <w:szCs w:val="18"/>
              </w:rPr>
            </w:pPr>
            <w:r>
              <w:rPr>
                <w:rFonts w:eastAsia="宋体"/>
                <w:sz w:val="18"/>
                <w:szCs w:val="18"/>
              </w:rPr>
              <w:t>Regarding the triggering event determination for Event 2:</w:t>
            </w:r>
          </w:p>
          <w:p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 xml:space="preserve">If </w:t>
            </w:r>
            <w:r>
              <w:rPr>
                <w:color w:val="FF0000"/>
                <w:sz w:val="18"/>
                <w:szCs w:val="18"/>
                <w:highlight w:val="yellow"/>
              </w:rPr>
              <w:t>within a time window (which is configurable),</w:t>
            </w:r>
            <w:r>
              <w:rPr>
                <w:color w:val="FF0000"/>
                <w:sz w:val="18"/>
                <w:szCs w:val="18"/>
              </w:rPr>
              <w:t xml:space="preserve"> </w:t>
            </w:r>
            <w:r>
              <w:rPr>
                <w:sz w:val="18"/>
                <w:szCs w:val="18"/>
              </w:rPr>
              <w:t>the number of Event-2 instance(s) for at least one same new beam is greater than or equal to a configurable number M, UE initiated beam report occurs.</w:t>
            </w:r>
          </w:p>
          <w:p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rsidR="00151AAC" w:rsidRDefault="003C1D94">
            <w:pPr>
              <w:snapToGrid w:val="0"/>
              <w:rPr>
                <w:sz w:val="18"/>
                <w:szCs w:val="18"/>
              </w:rPr>
            </w:pPr>
            <w:r>
              <w:rPr>
                <w:sz w:val="18"/>
                <w:szCs w:val="18"/>
              </w:rPr>
              <w:t>Above feature is subject to UE capability.</w:t>
            </w:r>
          </w:p>
          <w:p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rsidR="00151AAC" w:rsidRDefault="003C1D94">
            <w:pPr>
              <w:shd w:val="clear" w:color="auto" w:fill="FFFFFF"/>
              <w:snapToGrid w:val="0"/>
              <w:jc w:val="both"/>
              <w:rPr>
                <w:bCs/>
                <w:iCs/>
                <w:sz w:val="18"/>
                <w:szCs w:val="18"/>
              </w:rPr>
            </w:pPr>
            <w:r>
              <w:rPr>
                <w:bCs/>
                <w:iCs/>
                <w:sz w:val="18"/>
                <w:szCs w:val="18"/>
              </w:rPr>
              <w:t>FFS: Whether the above is captured in RAN1 or RAN2 specification.</w:t>
            </w:r>
          </w:p>
          <w:p w:rsidR="00151AAC" w:rsidRDefault="00151AAC">
            <w:pPr>
              <w:snapToGrid w:val="0"/>
              <w:jc w:val="both"/>
              <w:rPr>
                <w:rFonts w:ascii="Times" w:eastAsia="宋体" w:hAnsi="Times" w:cs="Times"/>
                <w:b/>
                <w:color w:val="3333FF"/>
                <w:sz w:val="20"/>
                <w:szCs w:val="20"/>
                <w:lang w:eastAsia="en-US"/>
              </w:rPr>
            </w:pPr>
          </w:p>
          <w:p w:rsidR="00151AAC" w:rsidRDefault="003C1D94">
            <w:pPr>
              <w:snapToGrid w:val="0"/>
              <w:rPr>
                <w:rFonts w:ascii="Times" w:eastAsia="Batang" w:hAnsi="Times" w:cs="Times"/>
                <w:color w:val="3333FF"/>
                <w:sz w:val="20"/>
                <w:szCs w:val="16"/>
                <w:lang w:val="de-DE" w:eastAsia="en-US"/>
              </w:rPr>
            </w:pPr>
            <w:r>
              <w:rPr>
                <w:rFonts w:ascii="Times" w:eastAsia="Batang" w:hAnsi="Times" w:cs="Times"/>
                <w:b/>
                <w:color w:val="3333FF"/>
                <w:sz w:val="18"/>
                <w:szCs w:val="16"/>
                <w:u w:val="single"/>
                <w:lang w:val="de-DE" w:eastAsia="en-US"/>
              </w:rPr>
              <w:t>FL Note</w:t>
            </w:r>
            <w:r>
              <w:rPr>
                <w:rFonts w:ascii="Times" w:eastAsia="Batang" w:hAnsi="Times" w:cs="Times"/>
                <w:color w:val="3333FF"/>
                <w:sz w:val="20"/>
                <w:szCs w:val="16"/>
                <w:lang w:val="de-DE" w:eastAsia="en-US"/>
              </w:rPr>
              <w:t xml:space="preserve">: </w:t>
            </w:r>
          </w:p>
          <w:p w:rsidR="00151AAC" w:rsidRDefault="003C1D94">
            <w:pPr>
              <w:pStyle w:val="ListParagraph"/>
              <w:numPr>
                <w:ilvl w:val="0"/>
                <w:numId w:val="13"/>
              </w:numPr>
              <w:snapToGrid w:val="0"/>
              <w:spacing w:after="0" w:line="240" w:lineRule="auto"/>
              <w:contextualSpacing/>
              <w:jc w:val="both"/>
              <w:rPr>
                <w:rFonts w:ascii="Times" w:hAnsi="Times" w:cs="Times"/>
                <w:color w:val="3333FF"/>
                <w:sz w:val="18"/>
                <w:szCs w:val="20"/>
              </w:rPr>
            </w:pPr>
            <w:r>
              <w:rPr>
                <w:rFonts w:ascii="Times" w:hAnsi="Times" w:cs="Times" w:hint="eastAsia"/>
                <w:color w:val="3333FF"/>
                <w:sz w:val="18"/>
                <w:szCs w:val="20"/>
                <w:lang w:eastAsia="zh-CN"/>
              </w:rPr>
              <w:t>Per</w:t>
            </w:r>
            <w:r>
              <w:rPr>
                <w:rFonts w:ascii="Times" w:hAnsi="Times" w:cs="Times"/>
                <w:color w:val="3333FF"/>
                <w:sz w:val="18"/>
                <w:szCs w:val="20"/>
              </w:rPr>
              <w:t xml:space="preserve"> offline discussion we have the following evaluation window to trigger the UE initiated beam report.</w:t>
            </w:r>
          </w:p>
          <w:p w:rsidR="00151AAC" w:rsidRDefault="00151AAC">
            <w:pPr>
              <w:snapToGrid w:val="0"/>
              <w:contextualSpacing/>
              <w:jc w:val="both"/>
              <w:rPr>
                <w:rFonts w:ascii="Times" w:eastAsia="Batang" w:hAnsi="Times" w:cs="Times"/>
                <w:color w:val="0000FF"/>
                <w:sz w:val="18"/>
                <w:szCs w:val="16"/>
              </w:rPr>
            </w:pPr>
          </w:p>
          <w:p w:rsidR="00151AAC" w:rsidRDefault="00151AAC">
            <w:pPr>
              <w:snapToGrid w:val="0"/>
              <w:contextualSpacing/>
              <w:jc w:val="both"/>
              <w:rPr>
                <w:rFonts w:ascii="Times" w:eastAsia="Batang" w:hAnsi="Times" w:cs="Times"/>
                <w:color w:val="0000FF"/>
                <w:sz w:val="18"/>
                <w:szCs w:val="16"/>
              </w:rPr>
            </w:pPr>
          </w:p>
          <w:p w:rsidR="00151AAC" w:rsidRDefault="003C1D94">
            <w:pPr>
              <w:snapToGrid w:val="0"/>
              <w:contextualSpacing/>
              <w:jc w:val="center"/>
            </w:pPr>
            <w:r>
              <w:rPr>
                <w:rFonts w:cs="Times New Roman"/>
              </w:rPr>
              <w:object w:dxaOrig="6330" w:dyaOrig="4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224.5pt" o:ole="">
                  <v:imagedata r:id="rId9" o:title=""/>
                </v:shape>
                <o:OLEObject Type="Embed" ProgID="Visio.Drawing.15" ShapeID="_x0000_i1025" DrawAspect="Content" ObjectID="_1801415012" r:id="rId10"/>
              </w:object>
            </w:r>
          </w:p>
          <w:p w:rsidR="00151AAC" w:rsidRDefault="00151AAC">
            <w:pPr>
              <w:snapToGrid w:val="0"/>
              <w:contextualSpacing/>
              <w:jc w:val="both"/>
              <w:rPr>
                <w:rFonts w:ascii="Times" w:eastAsia="Batang" w:hAnsi="Times" w:cs="Times"/>
                <w:color w:val="0000FF"/>
                <w:sz w:val="18"/>
                <w:szCs w:val="16"/>
                <w:lang w:val="de-DE"/>
              </w:rPr>
            </w:pPr>
          </w:p>
          <w:p w:rsidR="00151AAC" w:rsidRDefault="00151AAC">
            <w:pPr>
              <w:jc w:val="both"/>
              <w:rPr>
                <w:rFonts w:ascii="Times" w:eastAsia="Batang" w:hAnsi="Times"/>
                <w:b/>
                <w:sz w:val="18"/>
                <w:szCs w:val="18"/>
                <w:highlight w:val="green"/>
                <w:lang w:eastAsia="en-US"/>
              </w:rPr>
            </w:pPr>
          </w:p>
          <w:p w:rsidR="00151AAC" w:rsidRPr="002660CF" w:rsidRDefault="003C1D94" w:rsidP="00F4116B">
            <w:pPr>
              <w:shd w:val="clear" w:color="auto" w:fill="FFFFFF"/>
              <w:snapToGrid w:val="0"/>
              <w:rPr>
                <w:rFonts w:eastAsia="宋体"/>
                <w:sz w:val="18"/>
                <w:szCs w:val="20"/>
                <w:lang w:val="en-GB"/>
              </w:rPr>
            </w:pPr>
            <w:r w:rsidRPr="002660CF">
              <w:rPr>
                <w:rFonts w:ascii="Times" w:eastAsia="宋体" w:hAnsi="Times" w:cs="Times"/>
                <w:b/>
                <w:sz w:val="18"/>
                <w:szCs w:val="20"/>
                <w:highlight w:val="yellow"/>
                <w:u w:val="single"/>
              </w:rPr>
              <w:t>Proposal 1.1.2:</w:t>
            </w:r>
            <w:r w:rsidRPr="002660CF">
              <w:rPr>
                <w:rFonts w:eastAsia="宋体"/>
                <w:sz w:val="18"/>
                <w:szCs w:val="20"/>
              </w:rPr>
              <w:t xml:space="preserve"> </w:t>
            </w:r>
            <w:r w:rsidRPr="002660CF">
              <w:rPr>
                <w:rFonts w:eastAsia="宋体"/>
                <w:sz w:val="18"/>
                <w:szCs w:val="20"/>
                <w:lang w:val="en-GB"/>
              </w:rPr>
              <w:t xml:space="preserve">Regarding </w:t>
            </w:r>
            <w:r w:rsidRPr="002660CF">
              <w:rPr>
                <w:rFonts w:eastAsia="宋体"/>
                <w:b/>
                <w:bCs/>
                <w:sz w:val="18"/>
                <w:szCs w:val="20"/>
                <w:lang w:val="en-GB"/>
              </w:rPr>
              <w:t>triggering event determination</w:t>
            </w:r>
            <w:r w:rsidRPr="002660CF">
              <w:rPr>
                <w:rFonts w:eastAsia="宋体"/>
                <w:sz w:val="18"/>
                <w:szCs w:val="20"/>
                <w:lang w:val="en-GB"/>
              </w:rPr>
              <w:t xml:space="preserve"> for Event 2, </w:t>
            </w:r>
            <w:r w:rsidRPr="002660CF">
              <w:rPr>
                <w:rFonts w:ascii="Times" w:eastAsia="宋体" w:hAnsi="Times" w:cs="Times"/>
                <w:sz w:val="18"/>
                <w:szCs w:val="20"/>
                <w:lang w:eastAsia="en-US"/>
              </w:rPr>
              <w:t>on the measurement window for initiating the UE-initiated/event-driven beam reporting procedure, down-select one among the following options in RAN1#120</w:t>
            </w:r>
          </w:p>
          <w:p w:rsidR="00151AAC" w:rsidRPr="00AD7685" w:rsidRDefault="003C1D94" w:rsidP="00F4116B">
            <w:pPr>
              <w:pStyle w:val="ListParagraph"/>
              <w:numPr>
                <w:ilvl w:val="0"/>
                <w:numId w:val="10"/>
              </w:numPr>
              <w:snapToGrid w:val="0"/>
              <w:spacing w:after="0" w:line="240" w:lineRule="auto"/>
              <w:jc w:val="both"/>
              <w:rPr>
                <w:rFonts w:ascii="Times" w:hAnsi="Times" w:cs="Times"/>
                <w:sz w:val="18"/>
                <w:szCs w:val="20"/>
              </w:rPr>
            </w:pPr>
            <w:r w:rsidRPr="002660CF">
              <w:rPr>
                <w:rFonts w:ascii="Times" w:hAnsi="Times" w:cs="Times"/>
                <w:sz w:val="18"/>
                <w:szCs w:val="20"/>
              </w:rPr>
              <w:t xml:space="preserve">Option-1 (Per PUCCH </w:t>
            </w:r>
            <w:r w:rsidRPr="00AD7685">
              <w:rPr>
                <w:rFonts w:ascii="Times" w:hAnsi="Times" w:cs="Times"/>
                <w:sz w:val="18"/>
                <w:szCs w:val="20"/>
              </w:rPr>
              <w:t xml:space="preserve">transmission occasion): The measurement window is from T_PUCCH – </w:t>
            </w:r>
            <w:proofErr w:type="spellStart"/>
            <w:r w:rsidRPr="00AD7685">
              <w:rPr>
                <w:rFonts w:ascii="Times" w:hAnsi="Times" w:cs="Times"/>
                <w:sz w:val="18"/>
                <w:szCs w:val="20"/>
              </w:rPr>
              <w:t>T_proc</w:t>
            </w:r>
            <w:proofErr w:type="spellEnd"/>
            <w:r w:rsidRPr="00AD7685">
              <w:rPr>
                <w:rFonts w:ascii="Times" w:hAnsi="Times" w:cs="Times"/>
                <w:sz w:val="18"/>
                <w:szCs w:val="20"/>
              </w:rPr>
              <w:t xml:space="preserve"> – </w:t>
            </w:r>
            <w:proofErr w:type="spellStart"/>
            <w:r w:rsidRPr="00AD7685">
              <w:rPr>
                <w:rFonts w:ascii="Times" w:hAnsi="Times" w:cs="Times"/>
                <w:sz w:val="18"/>
                <w:szCs w:val="20"/>
              </w:rPr>
              <w:t>T_window</w:t>
            </w:r>
            <w:proofErr w:type="spellEnd"/>
            <w:r w:rsidRPr="00AD7685">
              <w:rPr>
                <w:rFonts w:ascii="Times" w:hAnsi="Times" w:cs="Times"/>
                <w:sz w:val="18"/>
                <w:szCs w:val="20"/>
              </w:rPr>
              <w:t xml:space="preserve"> </w:t>
            </w:r>
            <w:r w:rsidR="00807876" w:rsidRPr="00AD7685">
              <w:rPr>
                <w:rFonts w:ascii="Times" w:hAnsi="Times" w:cs="Times"/>
                <w:sz w:val="18"/>
                <w:szCs w:val="20"/>
              </w:rPr>
              <w:t>to</w:t>
            </w:r>
            <w:r w:rsidRPr="00AD7685">
              <w:rPr>
                <w:rFonts w:ascii="Times" w:hAnsi="Times" w:cs="Times"/>
                <w:sz w:val="18"/>
                <w:szCs w:val="20"/>
              </w:rPr>
              <w:t xml:space="preserve"> T_PUCCH – </w:t>
            </w:r>
            <w:proofErr w:type="spellStart"/>
            <w:r w:rsidRPr="00AD7685">
              <w:rPr>
                <w:rFonts w:ascii="Times" w:hAnsi="Times" w:cs="Times"/>
                <w:sz w:val="18"/>
                <w:szCs w:val="20"/>
              </w:rPr>
              <w:t>T_proc</w:t>
            </w:r>
            <w:proofErr w:type="spellEnd"/>
            <w:r w:rsidRPr="00AD7685">
              <w:rPr>
                <w:rFonts w:ascii="Times" w:hAnsi="Times" w:cs="Times"/>
                <w:sz w:val="18"/>
                <w:szCs w:val="20"/>
              </w:rPr>
              <w:t xml:space="preserve">, where T_PUCCH is a transmission occasion of a first PUCCH, and </w:t>
            </w:r>
            <w:proofErr w:type="spellStart"/>
            <w:r w:rsidRPr="00AD7685">
              <w:rPr>
                <w:rFonts w:ascii="Times" w:hAnsi="Times" w:cs="Times"/>
                <w:sz w:val="18"/>
                <w:szCs w:val="20"/>
              </w:rPr>
              <w:t>T_proc</w:t>
            </w:r>
            <w:proofErr w:type="spellEnd"/>
            <w:r w:rsidRPr="00AD7685">
              <w:rPr>
                <w:rFonts w:ascii="Times" w:hAnsi="Times" w:cs="Times"/>
                <w:sz w:val="18"/>
                <w:szCs w:val="20"/>
              </w:rPr>
              <w:t xml:space="preserve"> is RRC configured.</w:t>
            </w:r>
          </w:p>
          <w:p w:rsidR="00151AAC" w:rsidRPr="00AD7685" w:rsidRDefault="003C1D94" w:rsidP="00F4116B">
            <w:pPr>
              <w:pStyle w:val="ListParagraph"/>
              <w:numPr>
                <w:ilvl w:val="0"/>
                <w:numId w:val="10"/>
              </w:numPr>
              <w:snapToGrid w:val="0"/>
              <w:spacing w:after="0" w:line="240" w:lineRule="auto"/>
              <w:jc w:val="both"/>
              <w:rPr>
                <w:rFonts w:ascii="Times" w:hAnsi="Times" w:cs="Times"/>
                <w:sz w:val="18"/>
                <w:szCs w:val="20"/>
              </w:rPr>
            </w:pPr>
            <w:r w:rsidRPr="00AD7685">
              <w:rPr>
                <w:rFonts w:ascii="Times" w:hAnsi="Times" w:cs="Times"/>
                <w:sz w:val="18"/>
                <w:szCs w:val="20"/>
              </w:rPr>
              <w:t xml:space="preserve">Option-2 (Per event instance): The measurement window is from </w:t>
            </w:r>
            <w:proofErr w:type="spellStart"/>
            <w:r w:rsidRPr="00AD7685">
              <w:rPr>
                <w:rFonts w:ascii="Times" w:hAnsi="Times" w:cs="Times"/>
                <w:sz w:val="18"/>
                <w:szCs w:val="20"/>
              </w:rPr>
              <w:t>T_Instance</w:t>
            </w:r>
            <w:proofErr w:type="spellEnd"/>
            <w:r w:rsidRPr="00AD7685">
              <w:rPr>
                <w:rFonts w:ascii="Times" w:hAnsi="Times" w:cs="Times"/>
                <w:sz w:val="18"/>
                <w:szCs w:val="20"/>
              </w:rPr>
              <w:t xml:space="preserve"> – </w:t>
            </w:r>
            <w:proofErr w:type="spellStart"/>
            <w:r w:rsidRPr="00AD7685">
              <w:rPr>
                <w:rFonts w:ascii="Times" w:hAnsi="Times" w:cs="Times"/>
                <w:sz w:val="18"/>
                <w:szCs w:val="20"/>
              </w:rPr>
              <w:t>T_window</w:t>
            </w:r>
            <w:proofErr w:type="spellEnd"/>
            <w:r w:rsidRPr="00AD7685">
              <w:rPr>
                <w:rFonts w:ascii="Times" w:hAnsi="Times" w:cs="Times"/>
                <w:sz w:val="18"/>
                <w:szCs w:val="20"/>
              </w:rPr>
              <w:t xml:space="preserve"> </w:t>
            </w:r>
            <w:r w:rsidR="00807876" w:rsidRPr="00AD7685">
              <w:rPr>
                <w:rFonts w:ascii="Times" w:hAnsi="Times" w:cs="Times"/>
                <w:sz w:val="18"/>
                <w:szCs w:val="20"/>
              </w:rPr>
              <w:t xml:space="preserve">to </w:t>
            </w:r>
            <w:proofErr w:type="spellStart"/>
            <w:r w:rsidRPr="00AD7685">
              <w:rPr>
                <w:rFonts w:ascii="Times" w:hAnsi="Times" w:cs="Times"/>
                <w:sz w:val="18"/>
                <w:szCs w:val="20"/>
              </w:rPr>
              <w:t>T_Instance</w:t>
            </w:r>
            <w:proofErr w:type="spellEnd"/>
            <w:r w:rsidRPr="00AD7685">
              <w:rPr>
                <w:rFonts w:ascii="Times" w:hAnsi="Times" w:cs="Times"/>
                <w:sz w:val="18"/>
                <w:szCs w:val="20"/>
              </w:rPr>
              <w:t xml:space="preserve">, where </w:t>
            </w:r>
            <w:proofErr w:type="spellStart"/>
            <w:r w:rsidRPr="00AD7685">
              <w:rPr>
                <w:rFonts w:ascii="Times" w:hAnsi="Times" w:cs="Times"/>
                <w:sz w:val="18"/>
                <w:szCs w:val="20"/>
              </w:rPr>
              <w:t>T_Instance</w:t>
            </w:r>
            <w:proofErr w:type="spellEnd"/>
            <w:r w:rsidRPr="00AD7685">
              <w:rPr>
                <w:rFonts w:ascii="Times" w:hAnsi="Times" w:cs="Times"/>
                <w:sz w:val="18"/>
                <w:szCs w:val="20"/>
              </w:rPr>
              <w:t xml:space="preserve"> is an evaluation occasion of event instance, and </w:t>
            </w:r>
            <w:proofErr w:type="spellStart"/>
            <w:r w:rsidRPr="00AD7685">
              <w:rPr>
                <w:rFonts w:ascii="Times" w:hAnsi="Times" w:cs="Times"/>
                <w:sz w:val="18"/>
                <w:szCs w:val="20"/>
              </w:rPr>
              <w:t>T_proc</w:t>
            </w:r>
            <w:proofErr w:type="spellEnd"/>
            <w:r w:rsidRPr="00AD7685">
              <w:rPr>
                <w:rFonts w:ascii="Times" w:hAnsi="Times" w:cs="Times"/>
                <w:sz w:val="18"/>
                <w:szCs w:val="20"/>
              </w:rPr>
              <w:t xml:space="preserve"> is RRC configured.</w:t>
            </w:r>
          </w:p>
          <w:p w:rsidR="00151AAC" w:rsidRPr="002660CF" w:rsidRDefault="003C1D94" w:rsidP="00F4116B">
            <w:pPr>
              <w:pStyle w:val="ListParagraph"/>
              <w:numPr>
                <w:ilvl w:val="0"/>
                <w:numId w:val="10"/>
              </w:numPr>
              <w:snapToGrid w:val="0"/>
              <w:spacing w:after="0" w:line="240" w:lineRule="auto"/>
              <w:jc w:val="both"/>
              <w:rPr>
                <w:rFonts w:ascii="Times" w:hAnsi="Times" w:cs="Times"/>
                <w:sz w:val="18"/>
                <w:szCs w:val="20"/>
              </w:rPr>
            </w:pPr>
            <w:r w:rsidRPr="002660CF">
              <w:rPr>
                <w:rFonts w:ascii="Times" w:hAnsi="Times" w:cs="Times"/>
                <w:sz w:val="18"/>
                <w:szCs w:val="20"/>
              </w:rPr>
              <w:t xml:space="preserve">Note: </w:t>
            </w:r>
            <w:proofErr w:type="spellStart"/>
            <w:r w:rsidRPr="002660CF">
              <w:rPr>
                <w:rFonts w:ascii="Times" w:hAnsi="Times" w:cs="Times"/>
                <w:sz w:val="18"/>
                <w:szCs w:val="20"/>
              </w:rPr>
              <w:t>T_window</w:t>
            </w:r>
            <w:proofErr w:type="spellEnd"/>
            <w:r w:rsidRPr="002660CF">
              <w:rPr>
                <w:rFonts w:ascii="Times" w:hAnsi="Times" w:cs="Times"/>
                <w:sz w:val="18"/>
                <w:szCs w:val="20"/>
              </w:rPr>
              <w:t xml:space="preserve"> is the agreed time window parameter for measurement.</w:t>
            </w:r>
          </w:p>
          <w:p w:rsidR="00151AAC" w:rsidRDefault="003C1D94" w:rsidP="00F4116B">
            <w:pPr>
              <w:snapToGrid w:val="0"/>
              <w:jc w:val="both"/>
              <w:rPr>
                <w:rFonts w:eastAsia="宋体"/>
                <w:color w:val="000000"/>
                <w:sz w:val="20"/>
                <w:szCs w:val="20"/>
              </w:rPr>
            </w:pPr>
            <w:r>
              <w:rPr>
                <w:rFonts w:eastAsia="宋体"/>
                <w:color w:val="000000"/>
                <w:sz w:val="20"/>
                <w:szCs w:val="20"/>
              </w:rPr>
              <w:t xml:space="preserve"> </w:t>
            </w:r>
          </w:p>
          <w:p w:rsidR="002660CF" w:rsidRDefault="002660CF" w:rsidP="00F4116B">
            <w:pPr>
              <w:snapToGrid w:val="0"/>
              <w:jc w:val="both"/>
              <w:rPr>
                <w:rFonts w:eastAsia="宋体"/>
                <w:color w:val="000000"/>
                <w:sz w:val="20"/>
                <w:szCs w:val="20"/>
              </w:rPr>
            </w:pPr>
            <w:r>
              <w:rPr>
                <w:rFonts w:eastAsia="宋体"/>
                <w:color w:val="000000"/>
                <w:sz w:val="20"/>
                <w:szCs w:val="20"/>
              </w:rPr>
              <w:t xml:space="preserve">Option-1: </w:t>
            </w:r>
            <w:r w:rsidR="00D93AB7">
              <w:rPr>
                <w:rFonts w:eastAsia="宋体"/>
                <w:color w:val="000000"/>
                <w:sz w:val="20"/>
                <w:szCs w:val="20"/>
              </w:rPr>
              <w:t xml:space="preserve">Samsung, </w:t>
            </w:r>
          </w:p>
          <w:p w:rsidR="002660CF" w:rsidRDefault="002660CF" w:rsidP="00F4116B">
            <w:pPr>
              <w:snapToGrid w:val="0"/>
              <w:jc w:val="both"/>
              <w:rPr>
                <w:rFonts w:eastAsia="宋体"/>
                <w:color w:val="000000"/>
                <w:sz w:val="20"/>
                <w:szCs w:val="20"/>
              </w:rPr>
            </w:pPr>
            <w:r>
              <w:rPr>
                <w:rFonts w:eastAsia="宋体"/>
                <w:color w:val="000000"/>
                <w:sz w:val="20"/>
                <w:szCs w:val="20"/>
              </w:rPr>
              <w:t xml:space="preserve">Option-2: </w:t>
            </w:r>
            <w:r w:rsidR="00432CA1">
              <w:rPr>
                <w:rFonts w:eastAsia="宋体"/>
                <w:color w:val="000000"/>
                <w:sz w:val="20"/>
                <w:szCs w:val="20"/>
              </w:rPr>
              <w:t>Fujitsu, Qualcomm,</w:t>
            </w:r>
            <w:r w:rsidR="00574D8C">
              <w:rPr>
                <w:rFonts w:eastAsia="宋体"/>
                <w:color w:val="000000"/>
                <w:sz w:val="20"/>
                <w:szCs w:val="20"/>
              </w:rPr>
              <w:t xml:space="preserve"> ZTE</w:t>
            </w:r>
            <w:r w:rsidR="00432CA1">
              <w:rPr>
                <w:rFonts w:eastAsia="宋体"/>
                <w:color w:val="000000"/>
                <w:sz w:val="20"/>
                <w:szCs w:val="20"/>
              </w:rPr>
              <w:t xml:space="preserve"> </w:t>
            </w:r>
          </w:p>
          <w:p w:rsidR="00151AAC" w:rsidRDefault="00151AAC">
            <w:pPr>
              <w:jc w:val="both"/>
              <w:rPr>
                <w:rFonts w:eastAsia="宋体"/>
                <w:color w:val="000000"/>
                <w:sz w:val="20"/>
                <w:szCs w:val="20"/>
              </w:rPr>
            </w:pPr>
          </w:p>
        </w:tc>
      </w:tr>
      <w:tr w:rsidR="00151AAC">
        <w:trPr>
          <w:trHeight w:val="80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t>1.2.1</w:t>
            </w:r>
          </w:p>
        </w:tc>
        <w:tc>
          <w:tcPr>
            <w:tcW w:w="1260"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Critical issues for Event-1/7:</w:t>
            </w:r>
          </w:p>
          <w:p w:rsidR="00151AAC" w:rsidRDefault="003C1D94">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rsidR="00151AAC" w:rsidRDefault="003C1D94">
            <w:pPr>
              <w:contextualSpacing/>
              <w:rPr>
                <w:sz w:val="18"/>
                <w:szCs w:val="18"/>
              </w:rPr>
            </w:pPr>
            <w:r>
              <w:rPr>
                <w:sz w:val="18"/>
              </w:rPr>
              <w:t xml:space="preserve">On Event-1, additionally </w:t>
            </w:r>
            <w:r>
              <w:rPr>
                <w:sz w:val="18"/>
              </w:rPr>
              <w:lastRenderedPageBreak/>
              <w:t>support the configuration of new beam RS(s) or not</w:t>
            </w:r>
          </w:p>
        </w:tc>
        <w:tc>
          <w:tcPr>
            <w:tcW w:w="8091"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sz w:val="18"/>
                <w:szCs w:val="18"/>
              </w:rPr>
            </w:pPr>
            <w:r>
              <w:rPr>
                <w:rFonts w:eastAsia="宋体"/>
                <w:b/>
                <w:bCs/>
                <w:iCs/>
                <w:sz w:val="18"/>
                <w:szCs w:val="18"/>
                <w:highlight w:val="green"/>
              </w:rPr>
              <w:lastRenderedPageBreak/>
              <w:t>[</w:t>
            </w:r>
            <w:proofErr w:type="gramStart"/>
            <w:r>
              <w:rPr>
                <w:rFonts w:eastAsia="宋体"/>
                <w:b/>
                <w:bCs/>
                <w:iCs/>
                <w:sz w:val="18"/>
                <w:szCs w:val="18"/>
                <w:highlight w:val="green"/>
              </w:rPr>
              <w:t>119]Agreement</w:t>
            </w:r>
            <w:proofErr w:type="gramEnd"/>
          </w:p>
          <w:p w:rsidR="00151AAC" w:rsidRDefault="003C1D94">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lastRenderedPageBreak/>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Basic feature of</w:t>
            </w:r>
            <w:r>
              <w:rPr>
                <w:b/>
                <w:sz w:val="18"/>
                <w:szCs w:val="18"/>
              </w:rPr>
              <w:t xml:space="preserve"> the triggering event determination</w:t>
            </w:r>
            <w:r>
              <w:rPr>
                <w:bCs/>
                <w:iCs/>
                <w:sz w:val="18"/>
                <w:szCs w:val="18"/>
              </w:rPr>
              <w:t xml:space="preserve"> </w:t>
            </w:r>
            <w:r>
              <w:rPr>
                <w:sz w:val="18"/>
                <w:szCs w:val="18"/>
              </w:rPr>
              <w:t>for Event-7</w:t>
            </w:r>
            <w:r>
              <w:rPr>
                <w:bCs/>
                <w:iCs/>
                <w:sz w:val="18"/>
                <w:szCs w:val="18"/>
              </w:rPr>
              <w:t>: Once quality of at least one new beam becomes a threshold value better than the RS derived from the activated TCI state with the Q-</w:t>
            </w:r>
            <w:proofErr w:type="spellStart"/>
            <w:r>
              <w:rPr>
                <w:bCs/>
                <w:iCs/>
                <w:sz w:val="18"/>
                <w:szCs w:val="18"/>
              </w:rPr>
              <w:t>th</w:t>
            </w:r>
            <w:proofErr w:type="spellEnd"/>
            <w:r>
              <w:rPr>
                <w:bCs/>
                <w:iCs/>
                <w:sz w:val="18"/>
                <w:szCs w:val="18"/>
              </w:rPr>
              <w:t xml:space="preserve"> best quality, </w:t>
            </w:r>
            <w:r>
              <w:rPr>
                <w:sz w:val="18"/>
                <w:szCs w:val="18"/>
              </w:rPr>
              <w:t>UE initiated beam report occurs</w:t>
            </w:r>
          </w:p>
          <w:p w:rsidR="00151AAC" w:rsidRDefault="003C1D94">
            <w:pPr>
              <w:shd w:val="clear" w:color="auto" w:fill="FFFFFF"/>
              <w:snapToGrid w:val="0"/>
              <w:jc w:val="both"/>
              <w:rPr>
                <w:sz w:val="18"/>
                <w:szCs w:val="18"/>
              </w:rPr>
            </w:pPr>
            <w:r>
              <w:rPr>
                <w:sz w:val="18"/>
                <w:szCs w:val="18"/>
              </w:rPr>
              <w:t>Note: For Event-2, we have the following definition for scheme-1 and scheme-2</w:t>
            </w:r>
          </w:p>
          <w:p w:rsidR="00151AAC" w:rsidRDefault="003C1D94">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rsidR="00151AAC" w:rsidRDefault="003C1D94">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rsidR="00151AAC" w:rsidRDefault="00151AAC">
            <w:pPr>
              <w:snapToGrid w:val="0"/>
              <w:jc w:val="both"/>
              <w:rPr>
                <w:b/>
                <w:bCs/>
                <w:sz w:val="18"/>
                <w:szCs w:val="18"/>
                <w:highlight w:val="green"/>
                <w:lang w:eastAsia="zh-CN"/>
              </w:rPr>
            </w:pPr>
          </w:p>
          <w:p w:rsidR="00151AAC" w:rsidRDefault="003C1D94">
            <w:pPr>
              <w:snapToGrid w:val="0"/>
              <w:jc w:val="both"/>
              <w:rPr>
                <w:rFonts w:eastAsia="宋体"/>
                <w:color w:val="000000"/>
                <w:szCs w:val="20"/>
              </w:rPr>
            </w:pPr>
            <w:r>
              <w:rPr>
                <w:b/>
                <w:bCs/>
                <w:sz w:val="18"/>
                <w:szCs w:val="18"/>
                <w:highlight w:val="green"/>
                <w:lang w:eastAsia="zh-CN"/>
              </w:rPr>
              <w:t xml:space="preserve">[119] </w:t>
            </w:r>
            <w:r>
              <w:rPr>
                <w:rFonts w:eastAsiaTheme="minorEastAsia" w:cs="Times" w:hint="eastAsia"/>
                <w:b/>
                <w:sz w:val="18"/>
                <w:szCs w:val="18"/>
                <w:highlight w:val="green"/>
              </w:rPr>
              <w:t>Agreement</w:t>
            </w:r>
            <w:r>
              <w:rPr>
                <w:rFonts w:eastAsiaTheme="minorEastAsia" w:cs="Times"/>
                <w:b/>
                <w:sz w:val="18"/>
                <w:szCs w:val="18"/>
              </w:rPr>
              <w:t xml:space="preserve"> </w:t>
            </w:r>
          </w:p>
          <w:p w:rsidR="00151AAC" w:rsidRDefault="003C1D94">
            <w:pPr>
              <w:shd w:val="clear" w:color="auto" w:fill="FFFFFF"/>
              <w:snapToGrid w:val="0"/>
              <w:jc w:val="both"/>
              <w:rPr>
                <w:sz w:val="18"/>
                <w:szCs w:val="18"/>
              </w:rPr>
            </w:pPr>
            <w:r>
              <w:rPr>
                <w:sz w:val="18"/>
                <w:szCs w:val="18"/>
              </w:rPr>
              <w:t xml:space="preserve">On UE-initiated/event-driven beam reporting, for Event 1, down-select at least one among the following options for RS measurement </w:t>
            </w:r>
          </w:p>
          <w:p w:rsidR="00151AAC" w:rsidRDefault="003C1D94">
            <w:pPr>
              <w:numPr>
                <w:ilvl w:val="0"/>
                <w:numId w:val="15"/>
              </w:numPr>
              <w:adjustRightInd w:val="0"/>
              <w:snapToGrid w:val="0"/>
              <w:ind w:left="830" w:hanging="284"/>
              <w:jc w:val="both"/>
              <w:rPr>
                <w:sz w:val="18"/>
                <w:szCs w:val="18"/>
                <w:highlight w:val="yellow"/>
              </w:rPr>
            </w:pPr>
            <w:r>
              <w:rPr>
                <w:sz w:val="18"/>
                <w:szCs w:val="18"/>
                <w:highlight w:val="yellow"/>
              </w:rPr>
              <w:t>Option-1: RS resource set for new beam is NOT configured in the CSI reporting configuration, and an explicit RRC selection for scheme-1 and scheme-2 is introduced.</w:t>
            </w:r>
          </w:p>
          <w:p w:rsidR="00151AAC" w:rsidRDefault="003C1D94">
            <w:pPr>
              <w:numPr>
                <w:ilvl w:val="0"/>
                <w:numId w:val="15"/>
              </w:numPr>
              <w:adjustRightInd w:val="0"/>
              <w:snapToGrid w:val="0"/>
              <w:ind w:left="830" w:hanging="284"/>
              <w:jc w:val="both"/>
              <w:rPr>
                <w:rFonts w:eastAsia="宋体"/>
                <w:sz w:val="18"/>
                <w:szCs w:val="18"/>
                <w:highlight w:val="yellow"/>
              </w:rPr>
            </w:pPr>
            <w:r>
              <w:rPr>
                <w:rFonts w:eastAsia="宋体"/>
                <w:sz w:val="18"/>
                <w:szCs w:val="18"/>
                <w:highlight w:val="yellow"/>
              </w:rPr>
              <w:t>Option-2: RS resource set for new beam is configured in the CSI reporting configuration, and the following implicit manner for enabling one of either scheme-1 or scheme-2 is used:</w:t>
            </w:r>
          </w:p>
          <w:p w:rsidR="00151AAC" w:rsidRDefault="003C1D94">
            <w:pPr>
              <w:numPr>
                <w:ilvl w:val="1"/>
                <w:numId w:val="15"/>
              </w:numPr>
              <w:adjustRightInd w:val="0"/>
              <w:snapToGrid w:val="0"/>
              <w:jc w:val="both"/>
              <w:rPr>
                <w:rFonts w:eastAsia="宋体"/>
                <w:sz w:val="18"/>
                <w:szCs w:val="18"/>
                <w:highlight w:val="yellow"/>
              </w:rPr>
            </w:pPr>
            <w:r>
              <w:rPr>
                <w:rFonts w:eastAsia="宋体"/>
                <w:sz w:val="18"/>
                <w:szCs w:val="18"/>
                <w:highlight w:val="yellow"/>
              </w:rPr>
              <w:t xml:space="preserve">If the RS(s) for new beam are CSI-RS configured in a CSI-RS resource set configured with </w:t>
            </w:r>
            <w:r>
              <w:rPr>
                <w:rFonts w:eastAsia="宋体"/>
                <w:i/>
                <w:sz w:val="18"/>
                <w:szCs w:val="18"/>
                <w:highlight w:val="yellow"/>
              </w:rPr>
              <w:t>repetition</w:t>
            </w:r>
            <w:r>
              <w:rPr>
                <w:rFonts w:eastAsia="宋体"/>
                <w:sz w:val="18"/>
                <w:szCs w:val="18"/>
                <w:highlight w:val="yellow"/>
              </w:rPr>
              <w:t>, Scheme-1 is enabled; otherwise, Scheme-2 is enabled.</w:t>
            </w:r>
          </w:p>
          <w:p w:rsidR="00151AAC" w:rsidRDefault="00151AAC">
            <w:pPr>
              <w:jc w:val="both"/>
              <w:rPr>
                <w:rFonts w:ascii="Times" w:eastAsia="Batang" w:hAnsi="Times"/>
                <w:b/>
                <w:sz w:val="18"/>
                <w:szCs w:val="18"/>
                <w:highlight w:val="green"/>
                <w:lang w:eastAsia="en-US"/>
              </w:rPr>
            </w:pPr>
          </w:p>
          <w:p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6"/>
                <w:lang w:val="it-IT"/>
              </w:rPr>
            </w:pPr>
            <w:r>
              <w:rPr>
                <w:rFonts w:ascii="Times" w:eastAsia="Batang" w:hAnsi="Times" w:cs="Times"/>
                <w:color w:val="0000FF"/>
                <w:sz w:val="18"/>
                <w:szCs w:val="16"/>
                <w:lang w:val="it-IT"/>
              </w:rPr>
              <w:t xml:space="preserve">Per last meeting outcome, companies may have different preference on being following Event-2 or having a straightforward solution. Then, we may further review companies input, and then make the final decision. </w:t>
            </w:r>
          </w:p>
          <w:p w:rsidR="00151AAC" w:rsidRDefault="00151AAC">
            <w:pPr>
              <w:snapToGrid w:val="0"/>
              <w:contextualSpacing/>
              <w:jc w:val="both"/>
              <w:rPr>
                <w:rFonts w:ascii="Times" w:eastAsia="Batang" w:hAnsi="Times"/>
                <w:b/>
                <w:sz w:val="18"/>
                <w:szCs w:val="18"/>
              </w:rPr>
            </w:pPr>
          </w:p>
          <w:p w:rsidR="00151AAC" w:rsidRDefault="003C1D94">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Huawei/HiSilicon, ZTE, OPPO, CATT, FW, CMCC, HONOR, ITRI, </w:t>
            </w:r>
            <w:r>
              <w:rPr>
                <w:rFonts w:ascii="Times" w:eastAsia="Batang" w:hAnsi="Times" w:cs="Times"/>
                <w:color w:val="FF0000"/>
                <w:sz w:val="18"/>
                <w:szCs w:val="18"/>
                <w:lang w:val="it-IT"/>
              </w:rPr>
              <w:t xml:space="preserve">Google,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Option-2: Ericsson, Qualcomm, Samsung, Nokia, NTT DOCOMO, vivo, TCL, Ofinno, Ruijie, Lenovo, Fujitsu, Transsion, Panasonic, Meta, ITRI, </w:t>
            </w:r>
            <w:r>
              <w:rPr>
                <w:rFonts w:ascii="Times" w:eastAsia="Batang" w:hAnsi="Times" w:cs="Times"/>
                <w:color w:val="FF0000"/>
                <w:sz w:val="18"/>
                <w:szCs w:val="18"/>
                <w:lang w:val="it-IT"/>
              </w:rPr>
              <w:t xml:space="preserve">xiaomi, MediaTek, LG, Spreadtrum, Sharp, ETRI, </w:t>
            </w:r>
          </w:p>
          <w:p w:rsidR="00151AAC" w:rsidRDefault="003C1D94">
            <w:pPr>
              <w:snapToGrid w:val="0"/>
              <w:contextualSpacing/>
              <w:jc w:val="both"/>
              <w:rPr>
                <w:rFonts w:ascii="Times" w:eastAsia="Batang" w:hAnsi="Times"/>
                <w:color w:val="0000FF"/>
                <w:sz w:val="18"/>
                <w:szCs w:val="18"/>
                <w:lang w:val="it-IT"/>
              </w:rPr>
            </w:pPr>
            <w:r>
              <w:rPr>
                <w:rFonts w:ascii="Times" w:eastAsia="Batang" w:hAnsi="Times"/>
                <w:color w:val="0000FF"/>
                <w:sz w:val="18"/>
                <w:szCs w:val="18"/>
                <w:lang w:val="it-IT"/>
              </w:rPr>
              <w:t>Per companies’ input, Option-2 has majority companies support.</w:t>
            </w:r>
          </w:p>
          <w:p w:rsidR="00151AAC" w:rsidRDefault="00151AAC">
            <w:pPr>
              <w:snapToGrid w:val="0"/>
              <w:jc w:val="both"/>
              <w:rPr>
                <w:color w:val="0000FF"/>
                <w:sz w:val="18"/>
                <w:szCs w:val="18"/>
                <w:highlight w:val="yellow"/>
                <w:lang w:eastAsia="zh-CN"/>
              </w:rPr>
            </w:pPr>
          </w:p>
          <w:p w:rsidR="00151AAC" w:rsidRDefault="003C1D94">
            <w:pPr>
              <w:shd w:val="clear" w:color="auto" w:fill="FFFFFF"/>
              <w:snapToGrid w:val="0"/>
              <w:jc w:val="both"/>
              <w:rPr>
                <w:sz w:val="18"/>
                <w:szCs w:val="18"/>
              </w:rPr>
            </w:pPr>
            <w:r>
              <w:rPr>
                <w:rFonts w:eastAsia="宋体"/>
                <w:b/>
                <w:bCs/>
                <w:iCs/>
                <w:color w:val="000000"/>
                <w:sz w:val="18"/>
                <w:szCs w:val="18"/>
                <w:highlight w:val="yellow"/>
                <w:u w:val="single"/>
              </w:rPr>
              <w:t>Proposal 1.2.1:</w:t>
            </w:r>
            <w:r>
              <w:rPr>
                <w:rFonts w:eastAsia="宋体"/>
                <w:color w:val="000000"/>
                <w:sz w:val="18"/>
                <w:szCs w:val="18"/>
              </w:rPr>
              <w:t xml:space="preserve"> </w:t>
            </w:r>
            <w:r>
              <w:rPr>
                <w:sz w:val="18"/>
                <w:szCs w:val="18"/>
              </w:rPr>
              <w:t xml:space="preserve">On UE-initiated/event-driven beam reporting, for Event 1, support </w:t>
            </w:r>
            <w:r>
              <w:rPr>
                <w:b/>
                <w:color w:val="FF0000"/>
                <w:sz w:val="18"/>
                <w:szCs w:val="18"/>
              </w:rPr>
              <w:t>Option-2</w:t>
            </w:r>
            <w:r>
              <w:rPr>
                <w:color w:val="FF0000"/>
                <w:sz w:val="18"/>
                <w:szCs w:val="18"/>
              </w:rPr>
              <w:t xml:space="preserve"> </w:t>
            </w:r>
            <w:r>
              <w:rPr>
                <w:sz w:val="18"/>
                <w:szCs w:val="18"/>
              </w:rPr>
              <w:t>among the following options for RS measurement</w:t>
            </w:r>
            <w:r>
              <w:rPr>
                <w:rFonts w:eastAsia="宋体"/>
                <w:sz w:val="18"/>
                <w:szCs w:val="18"/>
              </w:rPr>
              <w:t>:</w:t>
            </w:r>
          </w:p>
          <w:p w:rsidR="00151AAC" w:rsidRDefault="003C1D94">
            <w:pPr>
              <w:numPr>
                <w:ilvl w:val="0"/>
                <w:numId w:val="15"/>
              </w:numPr>
              <w:adjustRightInd w:val="0"/>
              <w:snapToGrid w:val="0"/>
              <w:ind w:left="830" w:hanging="284"/>
              <w:jc w:val="both"/>
              <w:rPr>
                <w:sz w:val="18"/>
                <w:szCs w:val="18"/>
              </w:rPr>
            </w:pPr>
            <w:r>
              <w:rPr>
                <w:sz w:val="18"/>
                <w:szCs w:val="18"/>
              </w:rPr>
              <w:t>Option-1: RS resource set for new beam is NOT configured in the CSI reporting configuration, and an explicit RRC selection for scheme-1 and scheme-2 is introduced.</w:t>
            </w:r>
          </w:p>
          <w:p w:rsidR="00151AAC" w:rsidRDefault="003C1D94">
            <w:pPr>
              <w:numPr>
                <w:ilvl w:val="0"/>
                <w:numId w:val="15"/>
              </w:numPr>
              <w:adjustRightInd w:val="0"/>
              <w:snapToGrid w:val="0"/>
              <w:ind w:left="830" w:hanging="284"/>
              <w:jc w:val="both"/>
              <w:rPr>
                <w:rFonts w:eastAsia="宋体"/>
                <w:sz w:val="18"/>
                <w:szCs w:val="18"/>
              </w:rPr>
            </w:pPr>
            <w:r>
              <w:rPr>
                <w:rFonts w:eastAsia="宋体"/>
                <w:sz w:val="18"/>
                <w:szCs w:val="18"/>
              </w:rPr>
              <w:t>Option-2: RS resource set for new beam is configured in the CSI reporting configuration, and the following implicit manner for enabling one of either scheme-1 or scheme-2 is used:</w:t>
            </w:r>
          </w:p>
          <w:p w:rsidR="00151AAC" w:rsidRDefault="003C1D94">
            <w:pPr>
              <w:numPr>
                <w:ilvl w:val="1"/>
                <w:numId w:val="15"/>
              </w:numPr>
              <w:adjustRightInd w:val="0"/>
              <w:snapToGrid w:val="0"/>
              <w:jc w:val="both"/>
              <w:rPr>
                <w:rFonts w:eastAsia="宋体"/>
                <w:sz w:val="18"/>
                <w:szCs w:val="18"/>
              </w:rPr>
            </w:pPr>
            <w:r>
              <w:rPr>
                <w:rFonts w:eastAsia="宋体"/>
                <w:sz w:val="18"/>
                <w:szCs w:val="18"/>
              </w:rPr>
              <w:t xml:space="preserve">If the RS(s) for new beam are CSI-RS configured in a CSI-RS resource set configured with </w:t>
            </w:r>
            <w:r>
              <w:rPr>
                <w:rFonts w:eastAsia="宋体"/>
                <w:i/>
                <w:sz w:val="18"/>
                <w:szCs w:val="18"/>
              </w:rPr>
              <w:t>repetition</w:t>
            </w:r>
            <w:r>
              <w:rPr>
                <w:rFonts w:eastAsia="宋体"/>
                <w:sz w:val="18"/>
                <w:szCs w:val="18"/>
              </w:rPr>
              <w:t>, Scheme-1 is enabled; otherwise, Scheme-2 is enabled.</w:t>
            </w:r>
          </w:p>
          <w:p w:rsidR="00151AAC" w:rsidRDefault="00151AAC">
            <w:pPr>
              <w:snapToGrid w:val="0"/>
              <w:jc w:val="both"/>
              <w:rPr>
                <w:color w:val="0000FF"/>
                <w:sz w:val="18"/>
                <w:szCs w:val="18"/>
                <w:highlight w:val="yellow"/>
                <w:lang w:eastAsia="zh-CN"/>
              </w:rPr>
            </w:pPr>
          </w:p>
          <w:p w:rsidR="00574D8C" w:rsidRPr="00574D8C" w:rsidRDefault="00574D8C">
            <w:pPr>
              <w:snapToGrid w:val="0"/>
              <w:jc w:val="both"/>
              <w:rPr>
                <w:color w:val="000000" w:themeColor="text1"/>
                <w:sz w:val="18"/>
                <w:szCs w:val="18"/>
                <w:lang w:eastAsia="zh-CN"/>
              </w:rPr>
            </w:pPr>
            <w:r w:rsidRPr="00574D8C">
              <w:rPr>
                <w:color w:val="000000" w:themeColor="text1"/>
                <w:sz w:val="18"/>
                <w:szCs w:val="18"/>
                <w:lang w:eastAsia="zh-CN"/>
              </w:rPr>
              <w:t xml:space="preserve">Not supported by: ZTE, </w:t>
            </w:r>
          </w:p>
          <w:p w:rsidR="00151AAC" w:rsidRDefault="00151AAC">
            <w:pPr>
              <w:snapToGrid w:val="0"/>
              <w:jc w:val="both"/>
              <w:rPr>
                <w:rFonts w:cs="Times"/>
                <w:b/>
                <w:color w:val="0000FF"/>
                <w:sz w:val="20"/>
                <w:szCs w:val="18"/>
                <w:highlight w:val="yellow"/>
                <w:lang w:val="it-IT" w:eastAsia="zh-CN"/>
              </w:rPr>
            </w:pPr>
          </w:p>
        </w:tc>
      </w:tr>
      <w:tr w:rsidR="00151AAC">
        <w:trPr>
          <w:trHeight w:val="80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lastRenderedPageBreak/>
              <w:t>1.2.2</w:t>
            </w:r>
          </w:p>
        </w:tc>
        <w:tc>
          <w:tcPr>
            <w:tcW w:w="1260"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Critical issues for 1/7:</w:t>
            </w:r>
          </w:p>
          <w:p w:rsidR="00151AAC" w:rsidRDefault="003C1D94">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rsidR="00151AAC" w:rsidRDefault="003C1D94">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sz w:val="18"/>
                <w:szCs w:val="18"/>
              </w:rPr>
            </w:pPr>
            <w:r>
              <w:rPr>
                <w:rFonts w:eastAsia="宋体"/>
                <w:b/>
                <w:bCs/>
                <w:iCs/>
                <w:sz w:val="18"/>
                <w:szCs w:val="18"/>
                <w:highlight w:val="green"/>
              </w:rPr>
              <w:t>[119] Agreement</w:t>
            </w:r>
          </w:p>
          <w:p w:rsidR="00151AAC" w:rsidRDefault="003C1D94">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rsidR="00151AAC" w:rsidRDefault="003C1D94">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rsidR="00151AAC" w:rsidRDefault="003C1D94">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Once quality of at least one new beam becomes a threshold value better than the RS derived from the activated TCI state with the Q-</w:t>
            </w:r>
            <w:proofErr w:type="spellStart"/>
            <w:r>
              <w:rPr>
                <w:bCs/>
                <w:iCs/>
                <w:sz w:val="18"/>
                <w:szCs w:val="18"/>
                <w:highlight w:val="yellow"/>
              </w:rPr>
              <w:t>th</w:t>
            </w:r>
            <w:proofErr w:type="spellEnd"/>
            <w:r>
              <w:rPr>
                <w:bCs/>
                <w:iCs/>
                <w:sz w:val="18"/>
                <w:szCs w:val="18"/>
                <w:highlight w:val="yellow"/>
              </w:rPr>
              <w:t xml:space="preserve"> best quality, </w:t>
            </w:r>
            <w:r>
              <w:rPr>
                <w:sz w:val="18"/>
                <w:szCs w:val="18"/>
                <w:highlight w:val="yellow"/>
              </w:rPr>
              <w:t>UE initiated beam report occurs</w:t>
            </w:r>
          </w:p>
          <w:p w:rsidR="00151AAC" w:rsidRDefault="003C1D94">
            <w:pPr>
              <w:shd w:val="clear" w:color="auto" w:fill="FFFFFF"/>
              <w:snapToGrid w:val="0"/>
              <w:jc w:val="both"/>
              <w:rPr>
                <w:sz w:val="18"/>
                <w:szCs w:val="18"/>
              </w:rPr>
            </w:pPr>
            <w:r>
              <w:rPr>
                <w:sz w:val="18"/>
                <w:szCs w:val="18"/>
              </w:rPr>
              <w:t>Note: For Event-2, we have the following definition for scheme-1 and scheme-2</w:t>
            </w:r>
          </w:p>
          <w:p w:rsidR="00151AAC" w:rsidRDefault="003C1D94">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rsidR="00151AAC" w:rsidRDefault="003C1D94">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rsidR="00151AAC" w:rsidRDefault="00151AAC">
            <w:pPr>
              <w:snapToGrid w:val="0"/>
              <w:jc w:val="both"/>
              <w:rPr>
                <w:rFonts w:ascii="Times" w:eastAsia="Batang" w:hAnsi="Times"/>
                <w:b/>
                <w:sz w:val="18"/>
                <w:szCs w:val="18"/>
                <w:highlight w:val="green"/>
                <w:lang w:eastAsia="en-US"/>
              </w:rPr>
            </w:pPr>
          </w:p>
          <w:p w:rsidR="00151AAC" w:rsidRDefault="003C1D94">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rsidR="00151AAC" w:rsidRDefault="003C1D9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Per last meeting outcome and companies’ input, for Event-7, there is a pending issue on whether/how to support the triggering event determination when the time window and counter with M are configured (as an optional feature).</w:t>
            </w:r>
          </w:p>
          <w:p w:rsidR="00151AAC" w:rsidRDefault="003C1D94">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lastRenderedPageBreak/>
              <w:t>In technical, we may need to clarify whether we need to assume that the event instance(s) counting is per new beam (as Event-2), or per a pair of ‘new beam’ and ‘activated TCI state with the Q-</w:t>
            </w:r>
            <w:proofErr w:type="spellStart"/>
            <w:r>
              <w:rPr>
                <w:color w:val="3333FF"/>
                <w:sz w:val="18"/>
                <w:szCs w:val="18"/>
                <w:lang w:val="en-GB"/>
              </w:rPr>
              <w:t>th</w:t>
            </w:r>
            <w:proofErr w:type="spellEnd"/>
            <w:r>
              <w:rPr>
                <w:color w:val="3333FF"/>
                <w:sz w:val="18"/>
                <w:szCs w:val="18"/>
                <w:lang w:val="en-GB"/>
              </w:rPr>
              <w:t xml:space="preserve"> best quality’. </w:t>
            </w:r>
          </w:p>
          <w:p w:rsidR="00151AAC" w:rsidRDefault="00151AAC">
            <w:pPr>
              <w:pStyle w:val="ListParagraph"/>
              <w:snapToGrid w:val="0"/>
              <w:spacing w:after="0" w:line="240" w:lineRule="auto"/>
              <w:contextualSpacing/>
              <w:jc w:val="both"/>
              <w:rPr>
                <w:color w:val="3333FF"/>
                <w:sz w:val="18"/>
                <w:szCs w:val="18"/>
                <w:lang w:val="en-GB"/>
              </w:rPr>
            </w:pPr>
          </w:p>
          <w:p w:rsidR="00151AAC" w:rsidRDefault="003C1D94">
            <w:pPr>
              <w:shd w:val="clear" w:color="auto" w:fill="FFFFFF"/>
              <w:snapToGrid w:val="0"/>
              <w:jc w:val="both"/>
              <w:rPr>
                <w:rFonts w:eastAsia="宋体"/>
                <w:sz w:val="18"/>
                <w:szCs w:val="18"/>
              </w:rPr>
            </w:pPr>
            <w:r>
              <w:rPr>
                <w:rFonts w:eastAsia="宋体"/>
                <w:b/>
                <w:bCs/>
                <w:iCs/>
                <w:color w:val="000000"/>
                <w:sz w:val="18"/>
                <w:szCs w:val="18"/>
                <w:highlight w:val="yellow"/>
                <w:u w:val="single"/>
              </w:rPr>
              <w:t>Proposal 1.2.2:</w:t>
            </w:r>
            <w:r>
              <w:rPr>
                <w:rFonts w:eastAsia="宋体"/>
                <w:color w:val="000000"/>
                <w:sz w:val="18"/>
                <w:szCs w:val="18"/>
              </w:rPr>
              <w:t xml:space="preserve"> </w:t>
            </w:r>
            <w:r>
              <w:rPr>
                <w:rFonts w:eastAsia="宋体"/>
                <w:sz w:val="18"/>
                <w:szCs w:val="18"/>
              </w:rPr>
              <w:t>Regarding the triggering event determination for Event-7, when the time window and counter with M are configured, down-select at least one of the following for determining event instance(s) counting:</w:t>
            </w:r>
          </w:p>
          <w:p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 xml:space="preserve">Option-1: The event instance(s) counting is per new beam (as Event-2) </w:t>
            </w:r>
          </w:p>
          <w:p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Option-2: The event instance(s) counting is per a pair of ‘new beam’ and ‘activated TCI state with the Q-</w:t>
            </w:r>
            <w:proofErr w:type="spellStart"/>
            <w:r>
              <w:rPr>
                <w:sz w:val="18"/>
                <w:szCs w:val="18"/>
              </w:rPr>
              <w:t>th</w:t>
            </w:r>
            <w:proofErr w:type="spellEnd"/>
            <w:r>
              <w:rPr>
                <w:sz w:val="18"/>
                <w:szCs w:val="18"/>
              </w:rPr>
              <w:t xml:space="preserve"> best quality’</w:t>
            </w:r>
          </w:p>
          <w:p w:rsidR="00151AAC" w:rsidRDefault="00151AAC">
            <w:pPr>
              <w:adjustRightInd w:val="0"/>
              <w:snapToGrid w:val="0"/>
              <w:jc w:val="both"/>
              <w:rPr>
                <w:color w:val="0000FF"/>
                <w:sz w:val="18"/>
                <w:szCs w:val="18"/>
                <w:highlight w:val="yellow"/>
              </w:rPr>
            </w:pPr>
          </w:p>
          <w:p w:rsidR="00151AAC" w:rsidRDefault="003C1D94">
            <w:pPr>
              <w:snapToGrid w:val="0"/>
              <w:jc w:val="both"/>
              <w:rPr>
                <w:rFonts w:ascii="Times" w:eastAsia="Batang" w:hAnsi="Times" w:cs="Times"/>
                <w:b/>
                <w:color w:val="3333FF"/>
                <w:sz w:val="18"/>
                <w:szCs w:val="18"/>
                <w:u w:val="single"/>
                <w:lang w:val="de-DE" w:eastAsia="en-US"/>
              </w:rPr>
            </w:pPr>
            <w:r>
              <w:rPr>
                <w:rFonts w:ascii="Times" w:eastAsia="Batang" w:hAnsi="Times" w:cs="Times"/>
                <w:b/>
                <w:color w:val="3333FF"/>
                <w:sz w:val="18"/>
                <w:szCs w:val="18"/>
                <w:u w:val="single"/>
                <w:lang w:val="de-DE" w:eastAsia="en-US"/>
              </w:rPr>
              <w:t>FL Observations:</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it-IT"/>
              </w:rPr>
            </w:pPr>
            <w:r>
              <w:rPr>
                <w:rFonts w:ascii="Times" w:eastAsia="Batang" w:hAnsi="Times" w:cs="Times"/>
                <w:color w:val="0000FF"/>
                <w:sz w:val="18"/>
                <w:szCs w:val="18"/>
                <w:lang w:val="it-IT"/>
              </w:rPr>
              <w:t xml:space="preserve">Option-1: QC, Fujitsu, Google, CATT, Sharp, Ericsson, Futurewei, Nokia, </w:t>
            </w:r>
            <w:r>
              <w:rPr>
                <w:rFonts w:ascii="Times" w:eastAsia="Batang" w:hAnsi="Times" w:cs="Times"/>
                <w:color w:val="0000FF"/>
                <w:sz w:val="18"/>
                <w:szCs w:val="18"/>
                <w:lang w:val="de-DE"/>
              </w:rPr>
              <w:t xml:space="preserve">ZTE, NTT DOCOMO, IDC,  ETRI, HONOR, </w:t>
            </w:r>
            <w:r w:rsidR="00432CA1">
              <w:rPr>
                <w:rFonts w:ascii="Times" w:eastAsia="Batang" w:hAnsi="Times" w:cs="Times"/>
                <w:color w:val="FF0000"/>
                <w:sz w:val="18"/>
                <w:szCs w:val="18"/>
                <w:lang w:val="de-DE"/>
              </w:rPr>
              <w:t xml:space="preserve">xiaomi,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t xml:space="preserve">Option-2: </w:t>
            </w:r>
            <w:r>
              <w:rPr>
                <w:rFonts w:ascii="Times" w:eastAsia="Batang" w:hAnsi="Times" w:cs="Times" w:hint="eastAsia"/>
                <w:color w:val="0000FF"/>
                <w:sz w:val="18"/>
                <w:szCs w:val="18"/>
                <w:lang w:val="de-DE"/>
              </w:rPr>
              <w:t>NEC</w:t>
            </w:r>
            <w:r>
              <w:rPr>
                <w:rFonts w:ascii="Times" w:eastAsia="Batang" w:hAnsi="Times" w:cs="Times"/>
                <w:color w:val="0000FF"/>
                <w:sz w:val="18"/>
                <w:szCs w:val="18"/>
                <w:lang w:val="de-DE"/>
              </w:rPr>
              <w:t xml:space="preserve">,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Not supported by/To be postponed: Samsung, OPPO, Lenovo,</w:t>
            </w:r>
            <w:r>
              <w:rPr>
                <w:rFonts w:ascii="Times" w:eastAsia="Batang" w:hAnsi="Times" w:cs="Times"/>
                <w:color w:val="FF0000"/>
                <w:sz w:val="18"/>
                <w:szCs w:val="18"/>
              </w:rPr>
              <w:t xml:space="preserve"> </w:t>
            </w:r>
          </w:p>
          <w:p w:rsidR="00151AAC" w:rsidRDefault="00151AAC">
            <w:pPr>
              <w:adjustRightInd w:val="0"/>
              <w:snapToGrid w:val="0"/>
              <w:jc w:val="both"/>
              <w:rPr>
                <w:color w:val="0000FF"/>
                <w:sz w:val="18"/>
                <w:szCs w:val="18"/>
                <w:highlight w:val="yellow"/>
              </w:rPr>
            </w:pPr>
          </w:p>
          <w:p w:rsidR="00151AAC" w:rsidRDefault="00151AAC">
            <w:pPr>
              <w:snapToGrid w:val="0"/>
              <w:jc w:val="both"/>
              <w:rPr>
                <w:rFonts w:cs="Times"/>
                <w:b/>
                <w:color w:val="0000FF"/>
                <w:sz w:val="20"/>
                <w:szCs w:val="20"/>
                <w:highlight w:val="yellow"/>
                <w:lang w:eastAsia="zh-CN"/>
              </w:rPr>
            </w:pPr>
          </w:p>
        </w:tc>
      </w:tr>
      <w:tr w:rsidR="00151AAC">
        <w:trPr>
          <w:trHeight w:val="80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rsidR="00151AAC" w:rsidRDefault="003C1D94">
            <w:pPr>
              <w:shd w:val="clear" w:color="auto" w:fill="FFFFFF"/>
              <w:snapToGrid w:val="0"/>
              <w:rPr>
                <w:rFonts w:eastAsia="宋体"/>
                <w:sz w:val="18"/>
                <w:szCs w:val="18"/>
              </w:rPr>
            </w:pPr>
            <w:r>
              <w:rPr>
                <w:rFonts w:eastAsia="宋体"/>
                <w:sz w:val="18"/>
                <w:szCs w:val="18"/>
              </w:rPr>
              <w:t>Regarding the triggering event determination for Event 2:</w:t>
            </w:r>
          </w:p>
          <w:p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rsidR="00151AAC" w:rsidRDefault="003C1D94">
            <w:pPr>
              <w:snapToGrid w:val="0"/>
              <w:rPr>
                <w:sz w:val="18"/>
                <w:szCs w:val="18"/>
              </w:rPr>
            </w:pPr>
            <w:r>
              <w:rPr>
                <w:rFonts w:hint="eastAsia"/>
                <w:sz w:val="18"/>
                <w:szCs w:val="18"/>
              </w:rPr>
              <w:t>A</w:t>
            </w:r>
            <w:r>
              <w:rPr>
                <w:sz w:val="18"/>
                <w:szCs w:val="18"/>
              </w:rPr>
              <w:t>bove feature is subject to UE capability.</w:t>
            </w:r>
          </w:p>
          <w:p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rsidR="00151AAC" w:rsidRDefault="003C1D94">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rsidR="00151AAC" w:rsidRDefault="00151AAC">
            <w:pPr>
              <w:shd w:val="clear" w:color="auto" w:fill="FFFFFF"/>
              <w:snapToGrid w:val="0"/>
              <w:rPr>
                <w:b/>
                <w:bCs/>
                <w:sz w:val="18"/>
                <w:szCs w:val="18"/>
                <w:highlight w:val="green"/>
                <w:lang w:eastAsia="zh-CN"/>
              </w:rPr>
            </w:pPr>
          </w:p>
          <w:p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Per Mr. Chair’s guidance, the final decision on this issue should be handled in Orlando. Unfortunately, we had no progress in Orlando.</w:t>
            </w:r>
          </w:p>
          <w:p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rsidR="00151AAC" w:rsidRDefault="00151AAC">
            <w:pPr>
              <w:snapToGrid w:val="0"/>
              <w:contextualSpacing/>
              <w:jc w:val="both"/>
              <w:rPr>
                <w:rFonts w:ascii="Times" w:eastAsia="Batang" w:hAnsi="Times"/>
                <w:b/>
                <w:sz w:val="18"/>
                <w:szCs w:val="18"/>
              </w:rPr>
            </w:pPr>
          </w:p>
          <w:p w:rsidR="00151AAC" w:rsidRDefault="00151AAC">
            <w:pPr>
              <w:snapToGrid w:val="0"/>
              <w:contextualSpacing/>
              <w:jc w:val="both"/>
              <w:rPr>
                <w:rFonts w:ascii="Times" w:eastAsia="Batang" w:hAnsi="Times"/>
                <w:b/>
                <w:sz w:val="18"/>
                <w:szCs w:val="18"/>
              </w:rPr>
            </w:pPr>
          </w:p>
          <w:p w:rsidR="00151AAC" w:rsidRDefault="003C1D94">
            <w:pPr>
              <w:shd w:val="clear" w:color="auto" w:fill="FFFFFF"/>
              <w:snapToGrid w:val="0"/>
              <w:jc w:val="both"/>
              <w:rPr>
                <w:sz w:val="18"/>
                <w:szCs w:val="18"/>
              </w:rPr>
            </w:pPr>
            <w:r>
              <w:rPr>
                <w:rFonts w:eastAsia="宋体"/>
                <w:b/>
                <w:bCs/>
                <w:iCs/>
                <w:color w:val="000000"/>
                <w:sz w:val="18"/>
                <w:szCs w:val="18"/>
                <w:highlight w:val="yellow"/>
                <w:u w:val="single"/>
              </w:rPr>
              <w:t>Proposal 1.3:</w:t>
            </w:r>
            <w:r>
              <w:rPr>
                <w:rFonts w:eastAsia="宋体"/>
                <w:color w:val="000000"/>
                <w:sz w:val="18"/>
                <w:szCs w:val="18"/>
              </w:rPr>
              <w:t xml:space="preserve"> </w:t>
            </w:r>
            <w:r>
              <w:rPr>
                <w:rFonts w:eastAsia="宋体"/>
                <w:sz w:val="18"/>
                <w:szCs w:val="18"/>
              </w:rPr>
              <w:t>Regarding the triggering event determination for Event 2</w:t>
            </w:r>
            <w:r>
              <w:rPr>
                <w:rFonts w:eastAsia="宋体" w:hint="eastAsia"/>
                <w:sz w:val="18"/>
                <w:szCs w:val="18"/>
                <w:lang w:eastAsia="zh-CN"/>
              </w:rPr>
              <w:t>,</w:t>
            </w:r>
            <w:r>
              <w:rPr>
                <w:rFonts w:eastAsia="宋体"/>
                <w:sz w:val="18"/>
                <w:szCs w:val="18"/>
                <w:lang w:eastAsia="zh-CN"/>
              </w:rPr>
              <w:t xml:space="preserve"> the following can be considered to be captured in the RAN2 specification</w:t>
            </w:r>
          </w:p>
          <w:p w:rsidR="00151AAC" w:rsidRDefault="003C1D94">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rsidR="00151AAC" w:rsidRDefault="003C1D94">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rsidR="00151AAC" w:rsidRDefault="003C1D94">
            <w:pPr>
              <w:snapToGrid w:val="0"/>
              <w:rPr>
                <w:sz w:val="18"/>
                <w:szCs w:val="18"/>
              </w:rPr>
            </w:pPr>
            <w:r>
              <w:rPr>
                <w:rFonts w:hint="eastAsia"/>
                <w:sz w:val="18"/>
                <w:szCs w:val="18"/>
              </w:rPr>
              <w:t>A</w:t>
            </w:r>
            <w:r>
              <w:rPr>
                <w:sz w:val="18"/>
                <w:szCs w:val="18"/>
              </w:rPr>
              <w:t>bove feature is subject to UE capability.</w:t>
            </w:r>
          </w:p>
          <w:p w:rsidR="00151AAC" w:rsidRDefault="003C1D94">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rsidR="00151AAC" w:rsidRDefault="003C1D94">
            <w:pPr>
              <w:tabs>
                <w:tab w:val="left" w:pos="1440"/>
              </w:tabs>
              <w:snapToGrid w:val="0"/>
              <w:jc w:val="both"/>
              <w:rPr>
                <w:rFonts w:eastAsia="宋体"/>
                <w:sz w:val="18"/>
                <w:szCs w:val="18"/>
                <w:lang w:eastAsia="en-US"/>
              </w:rPr>
            </w:pPr>
            <w:r>
              <w:rPr>
                <w:rFonts w:eastAsia="宋体"/>
                <w:sz w:val="18"/>
                <w:szCs w:val="18"/>
                <w:lang w:eastAsia="en-US"/>
              </w:rPr>
              <w:t xml:space="preserve">Send </w:t>
            </w:r>
            <w:proofErr w:type="gramStart"/>
            <w:r>
              <w:rPr>
                <w:rFonts w:eastAsia="宋体"/>
                <w:sz w:val="18"/>
                <w:szCs w:val="18"/>
                <w:lang w:eastAsia="en-US"/>
              </w:rPr>
              <w:t>an</w:t>
            </w:r>
            <w:proofErr w:type="gramEnd"/>
            <w:r>
              <w:rPr>
                <w:rFonts w:eastAsia="宋体"/>
                <w:sz w:val="18"/>
                <w:szCs w:val="18"/>
                <w:lang w:eastAsia="en-US"/>
              </w:rPr>
              <w:t xml:space="preserve"> LS to RAN2 on the above.</w:t>
            </w:r>
          </w:p>
          <w:p w:rsidR="00151AAC" w:rsidRDefault="00151AAC">
            <w:pPr>
              <w:snapToGrid w:val="0"/>
              <w:jc w:val="both"/>
              <w:rPr>
                <w:rFonts w:cs="Times"/>
                <w:b/>
                <w:color w:val="0000FF"/>
                <w:sz w:val="18"/>
                <w:szCs w:val="18"/>
                <w:highlight w:val="yellow"/>
                <w:lang w:eastAsia="zh-CN"/>
              </w:rPr>
            </w:pPr>
          </w:p>
          <w:p w:rsidR="00151AAC" w:rsidRDefault="003C1D94">
            <w:pPr>
              <w:snapToGrid w:val="0"/>
              <w:jc w:val="both"/>
              <w:rPr>
                <w:color w:val="000000" w:themeColor="text1"/>
                <w:sz w:val="18"/>
                <w:szCs w:val="18"/>
                <w:lang w:eastAsia="zh-CN"/>
              </w:rPr>
            </w:pPr>
            <w:r>
              <w:rPr>
                <w:color w:val="000000" w:themeColor="text1"/>
                <w:sz w:val="18"/>
                <w:szCs w:val="18"/>
                <w:lang w:eastAsia="zh-CN"/>
              </w:rPr>
              <w:t>Supported by: E///, vivo,</w:t>
            </w:r>
            <w:r>
              <w:rPr>
                <w:color w:val="000000" w:themeColor="text1"/>
              </w:rPr>
              <w:t xml:space="preserve"> </w:t>
            </w:r>
            <w:r>
              <w:rPr>
                <w:color w:val="000000" w:themeColor="text1"/>
                <w:sz w:val="18"/>
                <w:szCs w:val="18"/>
                <w:lang w:eastAsia="zh-CN"/>
              </w:rPr>
              <w:t>Huawei</w:t>
            </w:r>
            <w:r>
              <w:rPr>
                <w:rFonts w:hint="eastAsia"/>
                <w:color w:val="000000" w:themeColor="text1"/>
                <w:sz w:val="18"/>
                <w:szCs w:val="18"/>
                <w:lang w:eastAsia="zh-CN"/>
              </w:rPr>
              <w:t>/</w:t>
            </w:r>
            <w:proofErr w:type="spellStart"/>
            <w:r>
              <w:rPr>
                <w:color w:val="000000" w:themeColor="text1"/>
                <w:sz w:val="18"/>
                <w:szCs w:val="18"/>
                <w:lang w:eastAsia="zh-CN"/>
              </w:rPr>
              <w:t>HiSi</w:t>
            </w:r>
            <w:proofErr w:type="spellEnd"/>
            <w:r>
              <w:rPr>
                <w:color w:val="000000" w:themeColor="text1"/>
                <w:sz w:val="18"/>
                <w:szCs w:val="18"/>
                <w:lang w:eastAsia="zh-CN"/>
              </w:rPr>
              <w:t xml:space="preserve">, ZTE, Qualcomm, MTK, Fujitsu, Intel, CMCC, Nokia, ETRI, NTT DOCOMO, </w:t>
            </w:r>
            <w:proofErr w:type="spellStart"/>
            <w:r>
              <w:rPr>
                <w:color w:val="000000" w:themeColor="text1"/>
                <w:sz w:val="18"/>
                <w:szCs w:val="18"/>
                <w:lang w:eastAsia="zh-CN"/>
              </w:rPr>
              <w:t>Transsion</w:t>
            </w:r>
            <w:proofErr w:type="spellEnd"/>
            <w:r>
              <w:rPr>
                <w:color w:val="000000" w:themeColor="text1"/>
                <w:sz w:val="18"/>
                <w:szCs w:val="18"/>
                <w:lang w:eastAsia="zh-CN"/>
              </w:rPr>
              <w:t>, Lenovo, HONOR,</w:t>
            </w:r>
            <w:r w:rsidR="00432CA1">
              <w:rPr>
                <w:color w:val="000000" w:themeColor="text1"/>
                <w:sz w:val="18"/>
                <w:szCs w:val="18"/>
                <w:lang w:eastAsia="zh-CN"/>
              </w:rPr>
              <w:t xml:space="preserve"> </w:t>
            </w:r>
            <w:r w:rsidR="00432CA1" w:rsidRPr="00432CA1">
              <w:rPr>
                <w:color w:val="FF0000"/>
                <w:sz w:val="18"/>
                <w:szCs w:val="18"/>
                <w:lang w:eastAsia="zh-CN"/>
              </w:rPr>
              <w:t>Sharp</w:t>
            </w:r>
          </w:p>
          <w:p w:rsidR="00151AAC" w:rsidRDefault="003C1D94">
            <w:pPr>
              <w:snapToGrid w:val="0"/>
              <w:jc w:val="both"/>
              <w:rPr>
                <w:color w:val="000000" w:themeColor="text1"/>
                <w:sz w:val="18"/>
                <w:szCs w:val="18"/>
                <w:lang w:eastAsia="zh-CN"/>
              </w:rPr>
            </w:pPr>
            <w:r>
              <w:rPr>
                <w:color w:val="000000" w:themeColor="text1"/>
                <w:sz w:val="18"/>
                <w:szCs w:val="18"/>
                <w:lang w:eastAsia="zh-CN"/>
              </w:rPr>
              <w:t xml:space="preserve">Not supported by: Samsung, OPPO, NEC, </w:t>
            </w:r>
            <w:r w:rsidRPr="00432CA1">
              <w:rPr>
                <w:strike/>
                <w:color w:val="FF0000"/>
                <w:sz w:val="18"/>
                <w:szCs w:val="18"/>
                <w:lang w:eastAsia="zh-CN"/>
              </w:rPr>
              <w:t>Sharp,</w:t>
            </w:r>
            <w:r w:rsidRPr="00432CA1">
              <w:rPr>
                <w:color w:val="FF0000"/>
                <w:sz w:val="18"/>
                <w:szCs w:val="18"/>
                <w:lang w:eastAsia="zh-CN"/>
              </w:rPr>
              <w:t xml:space="preserve"> </w:t>
            </w:r>
            <w:r>
              <w:rPr>
                <w:color w:val="000000" w:themeColor="text1"/>
                <w:sz w:val="18"/>
                <w:szCs w:val="18"/>
                <w:lang w:eastAsia="zh-CN"/>
              </w:rPr>
              <w:t>Apple</w:t>
            </w:r>
          </w:p>
          <w:p w:rsidR="00151AAC" w:rsidRDefault="00151AAC">
            <w:pPr>
              <w:snapToGrid w:val="0"/>
              <w:jc w:val="both"/>
              <w:rPr>
                <w:rFonts w:cs="Times"/>
                <w:b/>
                <w:color w:val="0000FF"/>
                <w:sz w:val="18"/>
                <w:szCs w:val="18"/>
                <w:highlight w:val="yellow"/>
                <w:lang w:eastAsia="zh-CN"/>
              </w:rPr>
            </w:pPr>
          </w:p>
          <w:p w:rsidR="00151AAC" w:rsidRDefault="00151AAC">
            <w:pPr>
              <w:snapToGrid w:val="0"/>
              <w:jc w:val="both"/>
              <w:rPr>
                <w:rFonts w:ascii="Times" w:eastAsia="Batang" w:hAnsi="Times"/>
                <w:b/>
                <w:sz w:val="18"/>
                <w:szCs w:val="18"/>
                <w:highlight w:val="green"/>
                <w:lang w:eastAsia="en-US"/>
              </w:rPr>
            </w:pPr>
          </w:p>
        </w:tc>
      </w:tr>
      <w:tr w:rsidR="00151AAC">
        <w:trPr>
          <w:trHeight w:val="80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lang w:eastAsia="zh-CN"/>
              </w:rPr>
              <w:t>1.4</w:t>
            </w:r>
          </w:p>
        </w:tc>
        <w:tc>
          <w:tcPr>
            <w:tcW w:w="1260"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rsidR="00151AAC" w:rsidRDefault="003C1D9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1.B: MAC-CE based update for new beam RS for Event-2</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1.C</w:t>
            </w:r>
            <w:r>
              <w:rPr>
                <w:rFonts w:hint="eastAsia"/>
                <w:color w:val="0000FF"/>
                <w:sz w:val="18"/>
                <w:szCs w:val="18"/>
                <w:lang w:eastAsia="zh-CN"/>
              </w:rPr>
              <w:t>:</w:t>
            </w:r>
            <w:r>
              <w:rPr>
                <w:color w:val="0000FF"/>
                <w:sz w:val="18"/>
                <w:szCs w:val="18"/>
                <w:lang w:eastAsia="zh-CN"/>
              </w:rPr>
              <w:t xml:space="preserve"> Additional evaluation periodicity for determining Event-2 instance, besides for the agreed Alt-1 (the same periodicity between current beam RS and new beam RS).</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rsidR="00151AAC" w:rsidRDefault="003C1D94">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w:t>
            </w:r>
            <w:r>
              <w:rPr>
                <w:color w:val="0000FF"/>
                <w:sz w:val="18"/>
                <w:szCs w:val="18"/>
              </w:rPr>
              <w:lastRenderedPageBreak/>
              <w:t xml:space="preserve">from RAN2/RAN4,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rsidR="00151AAC" w:rsidRDefault="00151AAC">
            <w:pPr>
              <w:shd w:val="clear" w:color="auto" w:fill="FFFFFF"/>
              <w:snapToGrid w:val="0"/>
              <w:rPr>
                <w:b/>
                <w:bCs/>
                <w:sz w:val="18"/>
                <w:szCs w:val="18"/>
                <w:highlight w:val="green"/>
                <w:lang w:eastAsia="zh-CN"/>
              </w:rPr>
            </w:pPr>
          </w:p>
        </w:tc>
      </w:tr>
    </w:tbl>
    <w:p w:rsidR="00151AAC" w:rsidRDefault="003C1D94">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151AA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b/>
                <w:sz w:val="18"/>
                <w:szCs w:val="18"/>
                <w:lang w:eastAsia="zh-CN"/>
              </w:rPr>
            </w:pPr>
            <w:r>
              <w:rPr>
                <w:b/>
                <w:sz w:val="18"/>
                <w:szCs w:val="18"/>
                <w:lang w:eastAsia="zh-CN"/>
              </w:rPr>
              <w:t>Input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151AAC">
        <w:trPr>
          <w:trHeight w:val="215"/>
        </w:trPr>
        <w:tc>
          <w:tcPr>
            <w:tcW w:w="1516" w:type="dxa"/>
          </w:tcPr>
          <w:p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Pr>
          <w:p w:rsidR="00151AAC" w:rsidRDefault="003C1D94">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
                <w:bCs/>
                <w:color w:val="000000" w:themeColor="text1"/>
                <w:sz w:val="18"/>
                <w:szCs w:val="18"/>
                <w:lang w:eastAsia="zh-CN"/>
              </w:rPr>
              <w:t>Proposal 1.1.2</w:t>
            </w:r>
          </w:p>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Option 1, Does it mean UE need to evaluate the event before each PUCCH, even the PUCCH is not available? Or the assumption is every PUCCH is available?</w:t>
            </w:r>
          </w:p>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 xml:space="preserve">For Option 2, does it mean UE need to keep evaluating the event without any interruption after the CSI report configurated by RRC? BTW, what is the relationship between time window and </w:t>
            </w:r>
            <w:proofErr w:type="spellStart"/>
            <w:r>
              <w:rPr>
                <w:rFonts w:eastAsiaTheme="minorEastAsia"/>
                <w:color w:val="000000" w:themeColor="text1"/>
                <w:sz w:val="18"/>
                <w:szCs w:val="18"/>
                <w:lang w:eastAsia="zh-CN"/>
              </w:rPr>
              <w:t>T_proc</w:t>
            </w:r>
            <w:proofErr w:type="spellEnd"/>
            <w:r>
              <w:rPr>
                <w:rFonts w:eastAsiaTheme="minorEastAsia"/>
                <w:color w:val="000000" w:themeColor="text1"/>
                <w:sz w:val="18"/>
                <w:szCs w:val="18"/>
                <w:lang w:eastAsia="zh-CN"/>
              </w:rPr>
              <w:t xml:space="preserve"> in Option 2? </w:t>
            </w:r>
          </w:p>
          <w:p w:rsidR="00151AAC" w:rsidRPr="00432CA1" w:rsidRDefault="002660CF">
            <w:pPr>
              <w:overflowPunct w:val="0"/>
              <w:autoSpaceDE w:val="0"/>
              <w:autoSpaceDN w:val="0"/>
              <w:adjustRightInd w:val="0"/>
              <w:textAlignment w:val="baseline"/>
              <w:rPr>
                <w:rFonts w:eastAsiaTheme="minorEastAsia"/>
                <w:bCs/>
                <w:color w:val="0000FF"/>
                <w:sz w:val="18"/>
                <w:szCs w:val="18"/>
                <w:lang w:eastAsia="zh-CN"/>
              </w:rPr>
            </w:pPr>
            <w:r w:rsidRPr="00432CA1">
              <w:rPr>
                <w:rFonts w:eastAsiaTheme="minorEastAsia"/>
                <w:bCs/>
                <w:color w:val="0000FF"/>
                <w:sz w:val="18"/>
                <w:szCs w:val="18"/>
                <w:lang w:eastAsia="zh-CN"/>
              </w:rPr>
              <w:t xml:space="preserve">[Mod]: In general, we may need to decouple the discussion of </w:t>
            </w:r>
            <w:r w:rsidR="00432CA1" w:rsidRPr="00432CA1">
              <w:rPr>
                <w:rFonts w:eastAsiaTheme="minorEastAsia"/>
                <w:bCs/>
                <w:color w:val="0000FF"/>
                <w:sz w:val="18"/>
                <w:szCs w:val="18"/>
                <w:lang w:eastAsia="zh-CN"/>
              </w:rPr>
              <w:t xml:space="preserve">triggering event and report content. </w:t>
            </w:r>
          </w:p>
          <w:p w:rsidR="00432CA1" w:rsidRPr="002660CF" w:rsidRDefault="00432CA1">
            <w:pPr>
              <w:overflowPunct w:val="0"/>
              <w:autoSpaceDE w:val="0"/>
              <w:autoSpaceDN w:val="0"/>
              <w:adjustRightInd w:val="0"/>
              <w:textAlignment w:val="baseline"/>
              <w:rPr>
                <w:rFonts w:eastAsiaTheme="minorEastAsia"/>
                <w:bCs/>
                <w:color w:val="000000" w:themeColor="text1"/>
                <w:sz w:val="18"/>
                <w:szCs w:val="18"/>
                <w:lang w:eastAsia="zh-CN"/>
              </w:rPr>
            </w:pPr>
          </w:p>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1.2.2</w:t>
            </w:r>
          </w:p>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Prefer Option 1.</w:t>
            </w:r>
          </w:p>
        </w:tc>
      </w:tr>
      <w:tr w:rsidR="00151AAC">
        <w:trPr>
          <w:trHeight w:val="215"/>
        </w:trPr>
        <w:tc>
          <w:tcPr>
            <w:tcW w:w="1516" w:type="dxa"/>
          </w:tcPr>
          <w:p w:rsidR="00151AAC" w:rsidRDefault="003C1D94">
            <w:pPr>
              <w:snapToGrid w:val="0"/>
              <w:rPr>
                <w:sz w:val="18"/>
                <w:szCs w:val="18"/>
                <w:lang w:eastAsia="zh-CN"/>
              </w:rPr>
            </w:pPr>
            <w:r>
              <w:rPr>
                <w:rFonts w:hint="eastAsia"/>
                <w:sz w:val="18"/>
                <w:szCs w:val="18"/>
                <w:lang w:eastAsia="zh-CN"/>
              </w:rPr>
              <w:t>Fujitsu</w:t>
            </w:r>
          </w:p>
        </w:tc>
        <w:tc>
          <w:tcPr>
            <w:tcW w:w="8469" w:type="dxa"/>
          </w:tcPr>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w:t>
            </w:r>
            <w:r>
              <w:rPr>
                <w:rFonts w:eastAsiaTheme="minorEastAsia" w:hint="eastAsia"/>
                <w:b/>
                <w:bCs/>
                <w:color w:val="000000" w:themeColor="text1"/>
                <w:sz w:val="18"/>
                <w:szCs w:val="18"/>
                <w:lang w:eastAsia="zh-CN"/>
              </w:rPr>
              <w:t>1</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 xml:space="preserve">1: </w:t>
            </w:r>
            <w:r>
              <w:rPr>
                <w:rFonts w:eastAsiaTheme="minorEastAsia" w:hint="eastAsia"/>
                <w:color w:val="000000" w:themeColor="text1"/>
                <w:sz w:val="18"/>
                <w:szCs w:val="18"/>
                <w:lang w:eastAsia="zh-CN"/>
              </w:rPr>
              <w:t xml:space="preserve">By re-formulating like this, the event which </w:t>
            </w:r>
            <w:r>
              <w:rPr>
                <w:rFonts w:eastAsiaTheme="minorEastAsia"/>
                <w:color w:val="000000" w:themeColor="text1"/>
                <w:sz w:val="18"/>
                <w:szCs w:val="18"/>
                <w:lang w:eastAsia="zh-CN"/>
              </w:rPr>
              <w:t>occurred</w:t>
            </w:r>
            <w:r>
              <w:rPr>
                <w:rFonts w:eastAsiaTheme="minorEastAsia" w:hint="eastAsia"/>
                <w:color w:val="000000" w:themeColor="text1"/>
                <w:sz w:val="18"/>
                <w:szCs w:val="18"/>
                <w:lang w:eastAsia="zh-CN"/>
              </w:rPr>
              <w:t xml:space="preserve"> before the Candidates will not trigger the beam reporting. We agree with this principle. </w:t>
            </w: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n this way, the proposal with Candidates 1, 2 </w:t>
            </w:r>
            <w:r>
              <w:rPr>
                <w:rFonts w:eastAsiaTheme="minorEastAsia"/>
                <w:color w:val="000000" w:themeColor="text1"/>
                <w:sz w:val="18"/>
                <w:szCs w:val="18"/>
                <w:lang w:eastAsia="zh-CN"/>
              </w:rPr>
              <w:t>and</w:t>
            </w:r>
            <w:r>
              <w:rPr>
                <w:rFonts w:eastAsiaTheme="minorEastAsia" w:hint="eastAsia"/>
                <w:color w:val="000000" w:themeColor="text1"/>
                <w:sz w:val="18"/>
                <w:szCs w:val="18"/>
                <w:lang w:eastAsia="zh-CN"/>
              </w:rPr>
              <w:t xml:space="preserve"> 6 can apply no matter </w:t>
            </w:r>
            <w:r>
              <w:rPr>
                <w:rFonts w:eastAsiaTheme="minorEastAsia"/>
                <w:color w:val="000000" w:themeColor="text1"/>
                <w:sz w:val="18"/>
                <w:szCs w:val="18"/>
                <w:lang w:eastAsia="zh-CN"/>
              </w:rPr>
              <w:t>whether</w:t>
            </w:r>
            <w:r>
              <w:rPr>
                <w:rFonts w:eastAsiaTheme="minorEastAsia" w:hint="eastAsia"/>
                <w:color w:val="000000" w:themeColor="text1"/>
                <w:sz w:val="18"/>
                <w:szCs w:val="18"/>
                <w:lang w:eastAsia="zh-CN"/>
              </w:rPr>
              <w:t xml:space="preserve"> the time window is </w:t>
            </w:r>
            <w:r>
              <w:rPr>
                <w:rFonts w:eastAsiaTheme="minorEastAsia"/>
                <w:color w:val="000000" w:themeColor="text1"/>
                <w:sz w:val="18"/>
                <w:szCs w:val="18"/>
                <w:lang w:eastAsia="zh-CN"/>
              </w:rPr>
              <w:t>configured</w:t>
            </w:r>
            <w:r>
              <w:rPr>
                <w:rFonts w:eastAsiaTheme="minorEastAsia" w:hint="eastAsia"/>
                <w:color w:val="000000" w:themeColor="text1"/>
                <w:sz w:val="18"/>
                <w:szCs w:val="18"/>
                <w:lang w:eastAsia="zh-CN"/>
              </w:rPr>
              <w:t xml:space="preserve"> or not. So, can the </w:t>
            </w:r>
            <w:r>
              <w:rPr>
                <w:rFonts w:eastAsiaTheme="minorEastAsia"/>
                <w:color w:val="000000" w:themeColor="text1"/>
                <w:sz w:val="18"/>
                <w:szCs w:val="18"/>
                <w:lang w:eastAsia="zh-CN"/>
              </w:rPr>
              <w:t>proposal</w:t>
            </w:r>
            <w:r>
              <w:rPr>
                <w:rFonts w:eastAsiaTheme="minorEastAsia" w:hint="eastAsia"/>
                <w:color w:val="000000" w:themeColor="text1"/>
                <w:sz w:val="18"/>
                <w:szCs w:val="18"/>
                <w:lang w:eastAsia="zh-CN"/>
              </w:rPr>
              <w:t xml:space="preserve"> cover both cases?</w:t>
            </w:r>
          </w:p>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
                <w:bCs/>
                <w:color w:val="000000" w:themeColor="text1"/>
                <w:sz w:val="18"/>
                <w:szCs w:val="18"/>
                <w:lang w:eastAsia="zh-CN"/>
              </w:rPr>
              <w:t>Proposal 1.</w:t>
            </w:r>
            <w:r>
              <w:rPr>
                <w:rFonts w:eastAsiaTheme="minorEastAsia" w:hint="eastAsia"/>
                <w:b/>
                <w:bCs/>
                <w:color w:val="000000" w:themeColor="text1"/>
                <w:sz w:val="18"/>
                <w:szCs w:val="18"/>
                <w:lang w:eastAsia="zh-CN"/>
              </w:rPr>
              <w:t>1</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 xml:space="preserve">2: </w:t>
            </w:r>
            <w:r>
              <w:rPr>
                <w:rFonts w:eastAsiaTheme="minorEastAsia" w:hint="eastAsia"/>
                <w:color w:val="000000" w:themeColor="text1"/>
                <w:sz w:val="18"/>
                <w:szCs w:val="18"/>
                <w:lang w:eastAsia="zh-CN"/>
              </w:rPr>
              <w:t xml:space="preserve">Option-2 with the sliding window is slightly preferred, although the definition of </w:t>
            </w:r>
            <w:proofErr w:type="spellStart"/>
            <w:r>
              <w:rPr>
                <w:rFonts w:eastAsiaTheme="minorEastAsia" w:hint="eastAsia"/>
                <w:color w:val="000000" w:themeColor="text1"/>
                <w:sz w:val="18"/>
                <w:szCs w:val="18"/>
                <w:lang w:eastAsia="zh-CN"/>
              </w:rPr>
              <w:t>T_Instance</w:t>
            </w:r>
            <w:proofErr w:type="spellEnd"/>
            <w:r>
              <w:rPr>
                <w:rFonts w:eastAsiaTheme="minorEastAsia" w:hint="eastAsia"/>
                <w:color w:val="000000" w:themeColor="text1"/>
                <w:sz w:val="18"/>
                <w:szCs w:val="18"/>
                <w:lang w:eastAsia="zh-CN"/>
              </w:rPr>
              <w:t xml:space="preserve"> may need more discussion. According to the figure, it seems that the window is from </w:t>
            </w:r>
            <w:proofErr w:type="spellStart"/>
            <w:r>
              <w:rPr>
                <w:rFonts w:eastAsiaTheme="minorEastAsia" w:hint="eastAsia"/>
                <w:color w:val="000000" w:themeColor="text1"/>
                <w:sz w:val="18"/>
                <w:szCs w:val="18"/>
                <w:lang w:eastAsia="zh-CN"/>
              </w:rPr>
              <w:t>T_Instance</w:t>
            </w:r>
            <w:proofErr w:type="spellEnd"/>
            <w:r>
              <w:rPr>
                <w:rFonts w:eastAsiaTheme="minorEastAsia" w:hint="eastAsia"/>
                <w:color w:val="000000" w:themeColor="text1"/>
                <w:sz w:val="18"/>
                <w:szCs w:val="18"/>
                <w:lang w:eastAsia="zh-CN"/>
              </w:rPr>
              <w:t xml:space="preserve"> to </w:t>
            </w:r>
            <w:proofErr w:type="spellStart"/>
            <w:r>
              <w:rPr>
                <w:rFonts w:eastAsiaTheme="minorEastAsia" w:hint="eastAsia"/>
                <w:color w:val="000000" w:themeColor="text1"/>
                <w:sz w:val="18"/>
                <w:szCs w:val="18"/>
                <w:lang w:eastAsia="zh-CN"/>
              </w:rPr>
              <w:t>T_Instance</w:t>
            </w:r>
            <w:proofErr w:type="spellEnd"/>
            <w:r>
              <w:rPr>
                <w:rFonts w:eastAsiaTheme="minorEastAsia" w:hint="eastAsia"/>
                <w:color w:val="000000" w:themeColor="text1"/>
                <w:sz w:val="18"/>
                <w:szCs w:val="18"/>
                <w:lang w:eastAsia="zh-CN"/>
              </w:rPr>
              <w:t xml:space="preserve"> + </w:t>
            </w:r>
            <w:proofErr w:type="spellStart"/>
            <w:r>
              <w:rPr>
                <w:rFonts w:eastAsiaTheme="minorEastAsia" w:hint="eastAsia"/>
                <w:color w:val="000000" w:themeColor="text1"/>
                <w:sz w:val="18"/>
                <w:szCs w:val="18"/>
                <w:lang w:eastAsia="zh-CN"/>
              </w:rPr>
              <w:t>T_window</w:t>
            </w:r>
            <w:proofErr w:type="spellEnd"/>
            <w:r>
              <w:rPr>
                <w:rFonts w:eastAsiaTheme="minorEastAsia" w:hint="eastAsia"/>
                <w:color w:val="000000" w:themeColor="text1"/>
                <w:sz w:val="18"/>
                <w:szCs w:val="18"/>
                <w:lang w:eastAsia="zh-CN"/>
              </w:rPr>
              <w:t>.</w:t>
            </w:r>
          </w:p>
        </w:tc>
      </w:tr>
      <w:tr w:rsidR="00151AAC">
        <w:trPr>
          <w:trHeight w:val="215"/>
        </w:trPr>
        <w:tc>
          <w:tcPr>
            <w:tcW w:w="1516" w:type="dxa"/>
          </w:tcPr>
          <w:p w:rsidR="00151AAC" w:rsidRDefault="003C1D94">
            <w:pPr>
              <w:snapToGrid w:val="0"/>
              <w:rPr>
                <w:rFonts w:eastAsia="Malgun Gothic"/>
                <w:color w:val="000000" w:themeColor="text1"/>
                <w:sz w:val="18"/>
                <w:szCs w:val="18"/>
              </w:rPr>
            </w:pPr>
            <w:r>
              <w:rPr>
                <w:rFonts w:eastAsia="Malgun Gothic" w:hint="eastAsia"/>
                <w:color w:val="000000" w:themeColor="text1"/>
                <w:sz w:val="18"/>
                <w:szCs w:val="18"/>
              </w:rPr>
              <w:t>Qualcomm</w:t>
            </w:r>
          </w:p>
        </w:tc>
        <w:tc>
          <w:tcPr>
            <w:tcW w:w="8469" w:type="dxa"/>
          </w:tcPr>
          <w:p w:rsidR="00151AAC" w:rsidRDefault="003C1D94">
            <w:pPr>
              <w:rPr>
                <w:b/>
                <w:bCs/>
                <w:color w:val="000000" w:themeColor="text1"/>
                <w:sz w:val="18"/>
                <w:szCs w:val="18"/>
              </w:rPr>
            </w:pPr>
            <w:r>
              <w:rPr>
                <w:rFonts w:hint="eastAsia"/>
                <w:b/>
                <w:bCs/>
                <w:color w:val="000000" w:themeColor="text1"/>
                <w:sz w:val="18"/>
                <w:szCs w:val="18"/>
              </w:rPr>
              <w:t>Proposal 1.1.2:</w:t>
            </w:r>
          </w:p>
          <w:p w:rsidR="00151AAC" w:rsidRDefault="003C1D94">
            <w:pPr>
              <w:rPr>
                <w:rFonts w:eastAsia="Malgun Gothic"/>
                <w:color w:val="000000" w:themeColor="text1"/>
                <w:sz w:val="18"/>
                <w:szCs w:val="18"/>
              </w:rPr>
            </w:pPr>
            <w:r>
              <w:rPr>
                <w:rFonts w:hint="eastAsia"/>
                <w:color w:val="000000" w:themeColor="text1"/>
                <w:sz w:val="18"/>
                <w:szCs w:val="18"/>
              </w:rPr>
              <w:t xml:space="preserve">In principle, we support </w:t>
            </w:r>
            <w:r>
              <w:rPr>
                <w:color w:val="000000" w:themeColor="text1"/>
                <w:sz w:val="18"/>
                <w:szCs w:val="18"/>
              </w:rPr>
              <w:t>“</w:t>
            </w:r>
            <w:r>
              <w:rPr>
                <w:rFonts w:hint="eastAsia"/>
                <w:color w:val="000000" w:themeColor="text1"/>
                <w:sz w:val="18"/>
                <w:szCs w:val="18"/>
              </w:rPr>
              <w:t>per event instance</w:t>
            </w:r>
            <w:r>
              <w:rPr>
                <w:color w:val="000000" w:themeColor="text1"/>
                <w:sz w:val="18"/>
                <w:szCs w:val="18"/>
              </w:rPr>
              <w:t>”</w:t>
            </w:r>
            <w:r>
              <w:rPr>
                <w:rFonts w:hint="eastAsia"/>
                <w:color w:val="000000" w:themeColor="text1"/>
                <w:sz w:val="18"/>
                <w:szCs w:val="18"/>
              </w:rPr>
              <w:t xml:space="preserve"> option (Option-2), though the triggering operation in the diagram needs further discussion. </w:t>
            </w:r>
            <w:r>
              <w:rPr>
                <w:color w:val="000000" w:themeColor="text1"/>
                <w:sz w:val="18"/>
                <w:szCs w:val="18"/>
              </w:rPr>
              <w:t>Basically</w:t>
            </w:r>
            <w:r>
              <w:rPr>
                <w:rFonts w:hint="eastAsia"/>
                <w:color w:val="000000" w:themeColor="text1"/>
                <w:sz w:val="18"/>
                <w:szCs w:val="18"/>
              </w:rPr>
              <w:t xml:space="preserve">, our preference is reusing the same </w:t>
            </w:r>
            <w:r>
              <w:rPr>
                <w:color w:val="000000" w:themeColor="text1"/>
                <w:sz w:val="18"/>
                <w:szCs w:val="18"/>
              </w:rPr>
              <w:t>“</w:t>
            </w:r>
            <w:r>
              <w:rPr>
                <w:rFonts w:hint="eastAsia"/>
                <w:color w:val="000000" w:themeColor="text1"/>
                <w:sz w:val="18"/>
                <w:szCs w:val="18"/>
              </w:rPr>
              <w:t>event instance</w:t>
            </w:r>
            <w:r>
              <w:rPr>
                <w:color w:val="000000" w:themeColor="text1"/>
                <w:sz w:val="18"/>
                <w:szCs w:val="18"/>
              </w:rPr>
              <w:t>”</w:t>
            </w:r>
            <w:r>
              <w:rPr>
                <w:rFonts w:hint="eastAsia"/>
                <w:color w:val="000000" w:themeColor="text1"/>
                <w:sz w:val="18"/>
                <w:szCs w:val="18"/>
              </w:rPr>
              <w:t xml:space="preserve">-based count-up </w:t>
            </w:r>
            <w:r>
              <w:rPr>
                <w:color w:val="000000" w:themeColor="text1"/>
                <w:sz w:val="18"/>
                <w:szCs w:val="18"/>
              </w:rPr>
              <w:t>mechanism</w:t>
            </w:r>
            <w:r>
              <w:rPr>
                <w:rFonts w:hint="eastAsia"/>
                <w:color w:val="000000" w:themeColor="text1"/>
                <w:sz w:val="18"/>
                <w:szCs w:val="18"/>
              </w:rPr>
              <w:t xml:space="preserve"> as in BFD, which is Option-3 in the previous draft proposal 1.1.2. This method is functionally similar to the sliding window-based method, but simpler: in the sliding window method, the past event instances should be stored in a first-in-first-out memory whose size is the same as the window size. On the other hand, with the count-up mechanism, only the number of event instances and the time from the latest event instance need to be stored</w:t>
            </w:r>
          </w:p>
        </w:tc>
      </w:tr>
      <w:tr w:rsidR="00151AAC">
        <w:trPr>
          <w:trHeight w:val="215"/>
        </w:trPr>
        <w:tc>
          <w:tcPr>
            <w:tcW w:w="1516" w:type="dxa"/>
          </w:tcPr>
          <w:p w:rsidR="00151AAC" w:rsidRDefault="003C1D94">
            <w:pPr>
              <w:snapToGrid w:val="0"/>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harp</w:t>
            </w:r>
          </w:p>
        </w:tc>
        <w:tc>
          <w:tcPr>
            <w:tcW w:w="8469" w:type="dxa"/>
          </w:tcPr>
          <w:p w:rsidR="00151AAC" w:rsidRDefault="003C1D94">
            <w:pPr>
              <w:textAlignment w:val="baseline"/>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1.3:</w:t>
            </w:r>
            <w:r>
              <w:rPr>
                <w:rFonts w:eastAsia="MS Mincho"/>
                <w:color w:val="000000" w:themeColor="text1"/>
                <w:sz w:val="18"/>
                <w:szCs w:val="18"/>
                <w:lang w:eastAsia="ja-JP"/>
              </w:rPr>
              <w:t xml:space="preserve"> We change our view through the discussion on the prohibit timer and are OK with the proposal.</w:t>
            </w:r>
          </w:p>
          <w:p w:rsidR="00432CA1" w:rsidRDefault="00432CA1">
            <w:pPr>
              <w:textAlignment w:val="baseline"/>
              <w:rPr>
                <w:rFonts w:eastAsia="MS Mincho"/>
                <w:color w:val="000000" w:themeColor="text1"/>
                <w:sz w:val="18"/>
                <w:szCs w:val="18"/>
                <w:lang w:eastAsia="ja-JP"/>
              </w:rPr>
            </w:pPr>
            <w:r w:rsidRPr="00432CA1">
              <w:rPr>
                <w:rFonts w:eastAsia="MS Mincho"/>
                <w:color w:val="0000FF"/>
                <w:sz w:val="18"/>
                <w:szCs w:val="18"/>
                <w:lang w:eastAsia="ja-JP"/>
              </w:rPr>
              <w:t>[Mod]: Captured!</w:t>
            </w:r>
          </w:p>
        </w:tc>
      </w:tr>
      <w:tr w:rsidR="00151AAC">
        <w:trPr>
          <w:trHeight w:val="215"/>
        </w:trPr>
        <w:tc>
          <w:tcPr>
            <w:tcW w:w="1516" w:type="dxa"/>
          </w:tcPr>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Pr>
          <w:p w:rsidR="00151AAC" w:rsidRDefault="003C1D94">
            <w:pPr>
              <w:overflowPunct w:val="0"/>
              <w:autoSpaceDE w:val="0"/>
              <w:autoSpaceDN w:val="0"/>
              <w:adjustRightInd w:val="0"/>
              <w:textAlignment w:val="baseline"/>
              <w:rPr>
                <w:rFonts w:ascii="Times" w:eastAsia="宋体" w:hAnsi="Times" w:cs="Times"/>
                <w:b/>
                <w:sz w:val="18"/>
                <w:szCs w:val="20"/>
                <w:u w:val="single"/>
              </w:rPr>
            </w:pPr>
            <w:r>
              <w:rPr>
                <w:rFonts w:ascii="Times" w:eastAsia="宋体" w:hAnsi="Times" w:cs="Times"/>
                <w:b/>
                <w:sz w:val="18"/>
                <w:szCs w:val="20"/>
                <w:highlight w:val="yellow"/>
                <w:u w:val="single"/>
              </w:rPr>
              <w:t>Proposal 1.1.1</w:t>
            </w:r>
          </w:p>
          <w:p w:rsidR="00151AAC" w:rsidRDefault="003C1D94">
            <w:pPr>
              <w:snapToGrid w:val="0"/>
              <w:jc w:val="both"/>
              <w:rPr>
                <w:color w:val="000000" w:themeColor="text1"/>
                <w:sz w:val="18"/>
                <w:szCs w:val="18"/>
                <w:lang w:eastAsia="zh-CN"/>
              </w:rPr>
            </w:pPr>
            <w:r>
              <w:rPr>
                <w:color w:val="000000" w:themeColor="text1"/>
                <w:sz w:val="18"/>
                <w:szCs w:val="18"/>
                <w:lang w:eastAsia="zh-CN"/>
              </w:rPr>
              <w:t>Fine in principle.</w:t>
            </w:r>
          </w:p>
          <w:p w:rsidR="00151AAC" w:rsidRDefault="003C1D94">
            <w:pPr>
              <w:snapToGrid w:val="0"/>
              <w:jc w:val="both"/>
              <w:rPr>
                <w:color w:val="000000" w:themeColor="text1"/>
                <w:sz w:val="18"/>
                <w:szCs w:val="18"/>
                <w:lang w:eastAsia="zh-CN"/>
              </w:rPr>
            </w:pPr>
            <w:r>
              <w:rPr>
                <w:color w:val="000000" w:themeColor="text1"/>
                <w:sz w:val="18"/>
                <w:szCs w:val="18"/>
                <w:lang w:eastAsia="zh-CN"/>
              </w:rPr>
              <w:t xml:space="preserve">The first change in [] is needed, it cannot apply to any PUCCH, for example a PUCCH before receiving the update </w:t>
            </w:r>
            <w:proofErr w:type="spellStart"/>
            <w:r>
              <w:rPr>
                <w:color w:val="000000" w:themeColor="text1"/>
                <w:sz w:val="18"/>
                <w:szCs w:val="18"/>
                <w:lang w:eastAsia="zh-CN"/>
              </w:rPr>
              <w:t>signalling</w:t>
            </w:r>
            <w:proofErr w:type="spellEnd"/>
            <w:r>
              <w:rPr>
                <w:color w:val="000000" w:themeColor="text1"/>
                <w:sz w:val="18"/>
                <w:szCs w:val="18"/>
                <w:lang w:eastAsia="zh-CN"/>
              </w:rPr>
              <w:t>.</w:t>
            </w:r>
          </w:p>
          <w:p w:rsidR="00151AAC" w:rsidRDefault="003C1D94">
            <w:pPr>
              <w:snapToGrid w:val="0"/>
              <w:jc w:val="both"/>
              <w:rPr>
                <w:color w:val="000000" w:themeColor="text1"/>
                <w:sz w:val="18"/>
                <w:szCs w:val="18"/>
                <w:lang w:eastAsia="zh-CN"/>
              </w:rPr>
            </w:pPr>
            <w:r>
              <w:rPr>
                <w:color w:val="000000" w:themeColor="text1"/>
                <w:sz w:val="18"/>
                <w:szCs w:val="18"/>
                <w:lang w:eastAsia="zh-CN"/>
              </w:rPr>
              <w:t>We cannot accept the second change in [], sending LS to RAN2 would unnecessarily complicate the discussion and more importantly, there can be no RAN2 spec impact and it is unclear what would be RAN2’s actions in response to the LS. We suggest to remove it.</w:t>
            </w:r>
          </w:p>
          <w:p w:rsidR="00151AAC" w:rsidRDefault="00151AAC">
            <w:pPr>
              <w:snapToGrid w:val="0"/>
              <w:jc w:val="both"/>
              <w:rPr>
                <w:color w:val="000000" w:themeColor="text1"/>
                <w:sz w:val="18"/>
                <w:szCs w:val="18"/>
                <w:lang w:eastAsia="zh-CN"/>
              </w:rPr>
            </w:pPr>
          </w:p>
          <w:p w:rsidR="00151AAC" w:rsidRDefault="003C1D94">
            <w:pPr>
              <w:shd w:val="clear" w:color="auto" w:fill="FFFFFF"/>
              <w:rPr>
                <w:rFonts w:ascii="Times" w:eastAsia="宋体" w:hAnsi="Times" w:cs="Times"/>
                <w:b/>
                <w:sz w:val="18"/>
                <w:szCs w:val="20"/>
                <w:u w:val="single"/>
              </w:rPr>
            </w:pPr>
            <w:r>
              <w:rPr>
                <w:rFonts w:ascii="Times" w:eastAsia="宋体" w:hAnsi="Times" w:cs="Times"/>
                <w:b/>
                <w:sz w:val="18"/>
                <w:szCs w:val="20"/>
                <w:highlight w:val="yellow"/>
                <w:u w:val="single"/>
              </w:rPr>
              <w:t>Proposal 1.1.2:</w:t>
            </w:r>
          </w:p>
          <w:p w:rsidR="00151AAC" w:rsidRDefault="003C1D94">
            <w:pPr>
              <w:snapToGrid w:val="0"/>
              <w:jc w:val="both"/>
              <w:rPr>
                <w:color w:val="000000" w:themeColor="text1"/>
                <w:sz w:val="18"/>
                <w:szCs w:val="18"/>
                <w:lang w:eastAsia="zh-CN"/>
              </w:rPr>
            </w:pPr>
            <w:r>
              <w:rPr>
                <w:color w:val="000000" w:themeColor="text1"/>
                <w:sz w:val="18"/>
                <w:szCs w:val="18"/>
                <w:lang w:eastAsia="zh-CN"/>
              </w:rPr>
              <w:t>Many thanks to Mr. FL for the nice figures to illustration.</w:t>
            </w:r>
          </w:p>
          <w:p w:rsidR="00151AAC" w:rsidRDefault="003C1D94">
            <w:pPr>
              <w:snapToGrid w:val="0"/>
              <w:jc w:val="both"/>
              <w:rPr>
                <w:color w:val="000000" w:themeColor="text1"/>
                <w:sz w:val="18"/>
                <w:szCs w:val="18"/>
                <w:lang w:eastAsia="zh-CN"/>
              </w:rPr>
            </w:pPr>
            <w:r>
              <w:rPr>
                <w:color w:val="000000" w:themeColor="text1"/>
                <w:sz w:val="18"/>
                <w:szCs w:val="18"/>
                <w:lang w:eastAsia="zh-CN"/>
              </w:rPr>
              <w:t xml:space="preserve">We support Option 1. </w:t>
            </w:r>
          </w:p>
          <w:p w:rsidR="00151AAC" w:rsidRDefault="003C1D94">
            <w:pPr>
              <w:snapToGrid w:val="0"/>
              <w:jc w:val="both"/>
              <w:rPr>
                <w:color w:val="000000" w:themeColor="text1"/>
                <w:sz w:val="18"/>
                <w:szCs w:val="18"/>
                <w:lang w:eastAsia="zh-CN"/>
              </w:rPr>
            </w:pPr>
            <w:r>
              <w:rPr>
                <w:color w:val="000000" w:themeColor="text1"/>
                <w:sz w:val="18"/>
                <w:szCs w:val="18"/>
                <w:lang w:eastAsia="zh-CN"/>
              </w:rPr>
              <w:t>Option 2 is not clear to us at least for the association between the instance and first PUCCH. For example, what if the measurement results are different for two windows? Whether UE should transmit the first PUCCH or not?</w:t>
            </w:r>
          </w:p>
          <w:p w:rsidR="00151AAC" w:rsidRDefault="00151AAC">
            <w:pPr>
              <w:snapToGrid w:val="0"/>
              <w:jc w:val="both"/>
              <w:rPr>
                <w:color w:val="000000" w:themeColor="text1"/>
                <w:sz w:val="18"/>
                <w:szCs w:val="18"/>
                <w:lang w:eastAsia="zh-CN"/>
              </w:rPr>
            </w:pPr>
          </w:p>
          <w:p w:rsidR="00151AAC" w:rsidRDefault="003C1D94">
            <w:pPr>
              <w:snapToGrid w:val="0"/>
              <w:jc w:val="both"/>
              <w:rPr>
                <w:color w:val="000000" w:themeColor="text1"/>
                <w:sz w:val="18"/>
                <w:szCs w:val="18"/>
                <w:lang w:eastAsia="zh-CN"/>
              </w:rPr>
            </w:pPr>
            <w:r>
              <w:rPr>
                <w:color w:val="000000" w:themeColor="text1"/>
                <w:sz w:val="18"/>
                <w:szCs w:val="18"/>
                <w:lang w:eastAsia="zh-CN"/>
              </w:rPr>
              <w:t>Some editorial suggestions as below.</w:t>
            </w:r>
          </w:p>
          <w:p w:rsidR="00151AAC" w:rsidRDefault="003C1D94">
            <w:pPr>
              <w:shd w:val="clear" w:color="auto" w:fill="FFFFFF"/>
              <w:rPr>
                <w:rFonts w:eastAsia="宋体"/>
                <w:sz w:val="18"/>
                <w:szCs w:val="20"/>
                <w:lang w:val="en-GB"/>
              </w:rPr>
            </w:pPr>
            <w:r>
              <w:rPr>
                <w:rFonts w:eastAsia="宋体"/>
                <w:sz w:val="18"/>
                <w:szCs w:val="20"/>
                <w:lang w:val="en-GB"/>
              </w:rPr>
              <w:t xml:space="preserve">Regarding </w:t>
            </w:r>
            <w:r>
              <w:rPr>
                <w:rFonts w:eastAsia="宋体"/>
                <w:b/>
                <w:bCs/>
                <w:sz w:val="18"/>
                <w:szCs w:val="20"/>
                <w:lang w:val="en-GB"/>
              </w:rPr>
              <w:t>triggering event determination</w:t>
            </w:r>
            <w:r>
              <w:rPr>
                <w:rFonts w:eastAsia="宋体"/>
                <w:sz w:val="18"/>
                <w:szCs w:val="20"/>
                <w:lang w:val="en-GB"/>
              </w:rPr>
              <w:t xml:space="preserve"> for Event 2, </w:t>
            </w:r>
            <w:r>
              <w:rPr>
                <w:rFonts w:ascii="Times" w:eastAsia="宋体" w:hAnsi="Times" w:cs="Times"/>
                <w:sz w:val="18"/>
                <w:szCs w:val="20"/>
                <w:lang w:eastAsia="en-US"/>
              </w:rPr>
              <w:t>on the measurement window for initiating the UE-initiated/event-driven beam reporting procedure, down-select one among the following options in RAN1#120</w:t>
            </w:r>
          </w:p>
          <w:p w:rsidR="00151AAC" w:rsidRDefault="003C1D94">
            <w:pPr>
              <w:pStyle w:val="ListParagraph"/>
              <w:numPr>
                <w:ilvl w:val="0"/>
                <w:numId w:val="10"/>
              </w:numPr>
              <w:snapToGrid w:val="0"/>
              <w:spacing w:after="0" w:line="240" w:lineRule="auto"/>
              <w:contextualSpacing/>
              <w:jc w:val="both"/>
              <w:rPr>
                <w:rFonts w:ascii="Times" w:hAnsi="Times" w:cs="Times"/>
                <w:sz w:val="18"/>
                <w:szCs w:val="20"/>
              </w:rPr>
            </w:pPr>
            <w:r>
              <w:rPr>
                <w:rFonts w:ascii="Times" w:hAnsi="Times" w:cs="Times"/>
                <w:sz w:val="18"/>
                <w:szCs w:val="20"/>
              </w:rPr>
              <w:t xml:space="preserve">Option-1 (Per PUCCH transmission occasion): The measurement window is from T_PUCCH – </w:t>
            </w:r>
            <w:proofErr w:type="spellStart"/>
            <w:r>
              <w:rPr>
                <w:rFonts w:ascii="Times" w:hAnsi="Times" w:cs="Times"/>
                <w:sz w:val="18"/>
                <w:szCs w:val="20"/>
              </w:rPr>
              <w:t>T_proc</w:t>
            </w:r>
            <w:proofErr w:type="spellEnd"/>
            <w:r>
              <w:rPr>
                <w:rFonts w:ascii="Times" w:hAnsi="Times" w:cs="Times"/>
                <w:sz w:val="18"/>
                <w:szCs w:val="20"/>
              </w:rPr>
              <w:t xml:space="preserve"> – </w:t>
            </w:r>
            <w:proofErr w:type="spellStart"/>
            <w:r>
              <w:rPr>
                <w:rFonts w:ascii="Times" w:hAnsi="Times" w:cs="Times"/>
                <w:sz w:val="18"/>
                <w:szCs w:val="20"/>
              </w:rPr>
              <w:t>T_window</w:t>
            </w:r>
            <w:proofErr w:type="spellEnd"/>
            <w:r>
              <w:rPr>
                <w:rFonts w:ascii="Times" w:hAnsi="Times" w:cs="Times"/>
                <w:sz w:val="18"/>
                <w:szCs w:val="20"/>
              </w:rPr>
              <w:t xml:space="preserve"> </w:t>
            </w:r>
            <w:r>
              <w:rPr>
                <w:rFonts w:ascii="Times" w:hAnsi="Times" w:cs="Times"/>
                <w:strike/>
                <w:color w:val="FF0000"/>
                <w:sz w:val="18"/>
                <w:szCs w:val="20"/>
              </w:rPr>
              <w:t>and</w:t>
            </w:r>
            <w:r>
              <w:rPr>
                <w:rFonts w:ascii="Times" w:hAnsi="Times" w:cs="Times"/>
                <w:color w:val="FF0000"/>
                <w:sz w:val="18"/>
                <w:szCs w:val="20"/>
              </w:rPr>
              <w:t xml:space="preserve"> to </w:t>
            </w:r>
            <w:r>
              <w:rPr>
                <w:rFonts w:ascii="Times" w:hAnsi="Times" w:cs="Times"/>
                <w:sz w:val="18"/>
                <w:szCs w:val="20"/>
              </w:rPr>
              <w:t xml:space="preserve">T_PUCCH – </w:t>
            </w:r>
            <w:proofErr w:type="spellStart"/>
            <w:r>
              <w:rPr>
                <w:rFonts w:ascii="Times" w:hAnsi="Times" w:cs="Times"/>
                <w:sz w:val="18"/>
                <w:szCs w:val="20"/>
              </w:rPr>
              <w:t>T_proc</w:t>
            </w:r>
            <w:proofErr w:type="spellEnd"/>
            <w:r>
              <w:rPr>
                <w:rFonts w:ascii="Times" w:hAnsi="Times" w:cs="Times"/>
                <w:sz w:val="18"/>
                <w:szCs w:val="20"/>
              </w:rPr>
              <w:t xml:space="preserve">, where T_PUCCH is </w:t>
            </w:r>
            <w:r>
              <w:rPr>
                <w:rFonts w:ascii="Times" w:hAnsi="Times" w:cs="Times"/>
                <w:color w:val="FF0000"/>
                <w:sz w:val="18"/>
                <w:szCs w:val="20"/>
              </w:rPr>
              <w:t xml:space="preserve">the start of </w:t>
            </w:r>
            <w:r>
              <w:rPr>
                <w:rFonts w:ascii="Times" w:hAnsi="Times" w:cs="Times"/>
                <w:sz w:val="18"/>
                <w:szCs w:val="20"/>
              </w:rPr>
              <w:t xml:space="preserve">a transmission occasion of a first PUCCH, and </w:t>
            </w:r>
            <w:proofErr w:type="spellStart"/>
            <w:r>
              <w:rPr>
                <w:rFonts w:ascii="Times" w:hAnsi="Times" w:cs="Times"/>
                <w:sz w:val="18"/>
                <w:szCs w:val="20"/>
              </w:rPr>
              <w:t>T_proc</w:t>
            </w:r>
            <w:proofErr w:type="spellEnd"/>
            <w:r>
              <w:rPr>
                <w:rFonts w:ascii="Times" w:hAnsi="Times" w:cs="Times"/>
                <w:sz w:val="18"/>
                <w:szCs w:val="20"/>
              </w:rPr>
              <w:t xml:space="preserve"> is RRC configured.</w:t>
            </w:r>
          </w:p>
          <w:p w:rsidR="00151AAC" w:rsidRDefault="003C1D94">
            <w:pPr>
              <w:pStyle w:val="ListParagraph"/>
              <w:numPr>
                <w:ilvl w:val="0"/>
                <w:numId w:val="10"/>
              </w:numPr>
              <w:snapToGrid w:val="0"/>
              <w:spacing w:after="0" w:line="240" w:lineRule="auto"/>
              <w:contextualSpacing/>
              <w:jc w:val="both"/>
              <w:rPr>
                <w:rFonts w:ascii="Times" w:hAnsi="Times" w:cs="Times"/>
                <w:sz w:val="18"/>
                <w:szCs w:val="20"/>
              </w:rPr>
            </w:pPr>
            <w:r>
              <w:rPr>
                <w:rFonts w:ascii="Times" w:hAnsi="Times" w:cs="Times"/>
                <w:sz w:val="18"/>
                <w:szCs w:val="20"/>
              </w:rPr>
              <w:t xml:space="preserve">Option-2 (Per event instance): The measurement window is from </w:t>
            </w:r>
            <w:proofErr w:type="spellStart"/>
            <w:r>
              <w:rPr>
                <w:rFonts w:ascii="Times" w:hAnsi="Times" w:cs="Times"/>
                <w:sz w:val="18"/>
                <w:szCs w:val="20"/>
              </w:rPr>
              <w:t>T_Instance</w:t>
            </w:r>
            <w:proofErr w:type="spellEnd"/>
            <w:r>
              <w:rPr>
                <w:rFonts w:ascii="Times" w:hAnsi="Times" w:cs="Times"/>
                <w:sz w:val="18"/>
                <w:szCs w:val="20"/>
              </w:rPr>
              <w:t xml:space="preserve"> – </w:t>
            </w:r>
            <w:proofErr w:type="spellStart"/>
            <w:r>
              <w:rPr>
                <w:rFonts w:ascii="Times" w:hAnsi="Times" w:cs="Times"/>
                <w:sz w:val="18"/>
                <w:szCs w:val="20"/>
              </w:rPr>
              <w:t>T_window</w:t>
            </w:r>
            <w:proofErr w:type="spellEnd"/>
            <w:r>
              <w:rPr>
                <w:rFonts w:ascii="Times" w:hAnsi="Times" w:cs="Times"/>
                <w:sz w:val="18"/>
                <w:szCs w:val="20"/>
              </w:rPr>
              <w:t xml:space="preserve"> </w:t>
            </w:r>
            <w:r>
              <w:rPr>
                <w:rFonts w:ascii="Times" w:hAnsi="Times" w:cs="Times"/>
                <w:strike/>
                <w:color w:val="FF0000"/>
                <w:sz w:val="18"/>
                <w:szCs w:val="20"/>
              </w:rPr>
              <w:t>and</w:t>
            </w:r>
            <w:r>
              <w:rPr>
                <w:rFonts w:ascii="Times" w:hAnsi="Times" w:cs="Times"/>
                <w:color w:val="FF0000"/>
                <w:sz w:val="18"/>
                <w:szCs w:val="20"/>
              </w:rPr>
              <w:t xml:space="preserve"> to </w:t>
            </w:r>
            <w:proofErr w:type="spellStart"/>
            <w:r>
              <w:rPr>
                <w:rFonts w:ascii="Times" w:hAnsi="Times" w:cs="Times"/>
                <w:sz w:val="18"/>
                <w:szCs w:val="20"/>
              </w:rPr>
              <w:t>T_Instance</w:t>
            </w:r>
            <w:proofErr w:type="spellEnd"/>
            <w:r>
              <w:rPr>
                <w:rFonts w:ascii="Times" w:hAnsi="Times" w:cs="Times"/>
                <w:sz w:val="18"/>
                <w:szCs w:val="20"/>
              </w:rPr>
              <w:t xml:space="preserve">, where </w:t>
            </w:r>
            <w:proofErr w:type="spellStart"/>
            <w:r>
              <w:rPr>
                <w:rFonts w:ascii="Times" w:hAnsi="Times" w:cs="Times"/>
                <w:sz w:val="18"/>
                <w:szCs w:val="20"/>
              </w:rPr>
              <w:t>T_Instance</w:t>
            </w:r>
            <w:proofErr w:type="spellEnd"/>
            <w:r>
              <w:rPr>
                <w:rFonts w:ascii="Times" w:hAnsi="Times" w:cs="Times"/>
                <w:sz w:val="18"/>
                <w:szCs w:val="20"/>
              </w:rPr>
              <w:t xml:space="preserve"> is an evaluation occasion of event instance, and </w:t>
            </w:r>
            <w:proofErr w:type="spellStart"/>
            <w:r>
              <w:rPr>
                <w:rFonts w:ascii="Times" w:hAnsi="Times" w:cs="Times"/>
                <w:sz w:val="18"/>
                <w:szCs w:val="20"/>
              </w:rPr>
              <w:t>T_proc</w:t>
            </w:r>
            <w:proofErr w:type="spellEnd"/>
            <w:r>
              <w:rPr>
                <w:rFonts w:ascii="Times" w:hAnsi="Times" w:cs="Times"/>
                <w:sz w:val="18"/>
                <w:szCs w:val="20"/>
              </w:rPr>
              <w:t xml:space="preserve"> is RRC configured.</w:t>
            </w:r>
          </w:p>
          <w:p w:rsidR="00151AAC" w:rsidRDefault="003C1D94">
            <w:pPr>
              <w:pStyle w:val="ListParagraph"/>
              <w:numPr>
                <w:ilvl w:val="0"/>
                <w:numId w:val="10"/>
              </w:numPr>
              <w:snapToGrid w:val="0"/>
              <w:spacing w:after="0" w:line="240" w:lineRule="auto"/>
              <w:contextualSpacing/>
              <w:jc w:val="both"/>
              <w:rPr>
                <w:rFonts w:ascii="Times" w:hAnsi="Times" w:cs="Times"/>
                <w:sz w:val="18"/>
                <w:szCs w:val="20"/>
              </w:rPr>
            </w:pPr>
            <w:r>
              <w:rPr>
                <w:rFonts w:ascii="Times" w:hAnsi="Times" w:cs="Times"/>
                <w:sz w:val="18"/>
                <w:szCs w:val="20"/>
              </w:rPr>
              <w:t xml:space="preserve">Note: </w:t>
            </w:r>
            <w:proofErr w:type="spellStart"/>
            <w:r>
              <w:rPr>
                <w:rFonts w:ascii="Times" w:hAnsi="Times" w:cs="Times"/>
                <w:sz w:val="18"/>
                <w:szCs w:val="20"/>
              </w:rPr>
              <w:t>T_window</w:t>
            </w:r>
            <w:proofErr w:type="spellEnd"/>
            <w:r>
              <w:rPr>
                <w:rFonts w:ascii="Times" w:hAnsi="Times" w:cs="Times"/>
                <w:sz w:val="18"/>
                <w:szCs w:val="20"/>
              </w:rPr>
              <w:t xml:space="preserve"> is the agreed time window parameter for measurement.</w:t>
            </w:r>
          </w:p>
          <w:p w:rsidR="00151AAC" w:rsidRDefault="00151AAC">
            <w:pPr>
              <w:overflowPunct w:val="0"/>
              <w:autoSpaceDE w:val="0"/>
              <w:autoSpaceDN w:val="0"/>
              <w:adjustRightInd w:val="0"/>
              <w:textAlignment w:val="baseline"/>
              <w:rPr>
                <w:rFonts w:eastAsiaTheme="minorEastAsia"/>
                <w:b/>
                <w:bCs/>
                <w:color w:val="000000" w:themeColor="text1"/>
                <w:sz w:val="18"/>
                <w:szCs w:val="18"/>
                <w:lang w:eastAsia="zh-CN"/>
              </w:rPr>
            </w:pPr>
          </w:p>
          <w:p w:rsidR="00807876" w:rsidRPr="00807876" w:rsidRDefault="00807876">
            <w:pPr>
              <w:overflowPunct w:val="0"/>
              <w:autoSpaceDE w:val="0"/>
              <w:autoSpaceDN w:val="0"/>
              <w:adjustRightInd w:val="0"/>
              <w:textAlignment w:val="baseline"/>
              <w:rPr>
                <w:rFonts w:eastAsiaTheme="minorEastAsia"/>
                <w:b/>
                <w:bCs/>
                <w:color w:val="0000FF"/>
                <w:sz w:val="18"/>
                <w:szCs w:val="18"/>
                <w:lang w:eastAsia="zh-CN"/>
              </w:rPr>
            </w:pPr>
            <w:r>
              <w:rPr>
                <w:rFonts w:eastAsiaTheme="minorEastAsia"/>
                <w:b/>
                <w:bCs/>
                <w:color w:val="0000FF"/>
                <w:sz w:val="18"/>
                <w:szCs w:val="18"/>
                <w:lang w:eastAsia="zh-CN"/>
              </w:rPr>
              <w:t>[Mod]: Good catch!</w:t>
            </w:r>
          </w:p>
          <w:p w:rsidR="00151AAC" w:rsidRDefault="003C1D94">
            <w:pPr>
              <w:shd w:val="clear" w:color="auto" w:fill="FFFFFF"/>
              <w:rPr>
                <w:rFonts w:ascii="Times" w:eastAsia="宋体" w:hAnsi="Times" w:cs="Times"/>
                <w:sz w:val="18"/>
                <w:szCs w:val="20"/>
              </w:rPr>
            </w:pPr>
            <w:r>
              <w:rPr>
                <w:rFonts w:ascii="Times" w:eastAsia="宋体" w:hAnsi="Times" w:cs="Times"/>
                <w:b/>
                <w:sz w:val="18"/>
                <w:szCs w:val="20"/>
                <w:highlight w:val="yellow"/>
                <w:u w:val="single"/>
              </w:rPr>
              <w:t>Proposal 1.1.2:</w:t>
            </w:r>
            <w:r>
              <w:rPr>
                <w:rFonts w:ascii="Times" w:eastAsia="宋体" w:hAnsi="Times" w:cs="Times"/>
                <w:sz w:val="18"/>
                <w:szCs w:val="20"/>
                <w:u w:val="single"/>
              </w:rPr>
              <w:t xml:space="preserve"> </w:t>
            </w:r>
            <w:r>
              <w:rPr>
                <w:rFonts w:ascii="Times" w:eastAsia="宋体" w:hAnsi="Times" w:cs="Times"/>
                <w:sz w:val="18"/>
                <w:szCs w:val="20"/>
              </w:rPr>
              <w:t>Support</w:t>
            </w:r>
          </w:p>
          <w:p w:rsidR="00151AAC" w:rsidRDefault="00151AAC">
            <w:pPr>
              <w:overflowPunct w:val="0"/>
              <w:autoSpaceDE w:val="0"/>
              <w:autoSpaceDN w:val="0"/>
              <w:adjustRightInd w:val="0"/>
              <w:textAlignment w:val="baseline"/>
              <w:rPr>
                <w:rFonts w:eastAsiaTheme="minorEastAsia"/>
                <w:b/>
                <w:bCs/>
                <w:color w:val="000000" w:themeColor="text1"/>
                <w:sz w:val="18"/>
                <w:szCs w:val="18"/>
                <w:lang w:eastAsia="zh-CN"/>
              </w:rPr>
            </w:pPr>
          </w:p>
          <w:p w:rsidR="00151AAC" w:rsidRDefault="00151AAC">
            <w:pPr>
              <w:textAlignment w:val="baseline"/>
              <w:rPr>
                <w:color w:val="000000" w:themeColor="text1"/>
                <w:sz w:val="18"/>
                <w:szCs w:val="18"/>
                <w:lang w:eastAsia="zh-CN"/>
              </w:rPr>
            </w:pPr>
          </w:p>
        </w:tc>
      </w:tr>
      <w:tr w:rsidR="00151AAC">
        <w:trPr>
          <w:trHeight w:val="215"/>
        </w:trPr>
        <w:tc>
          <w:tcPr>
            <w:tcW w:w="1516" w:type="dxa"/>
          </w:tcPr>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Panasonic</w:t>
            </w:r>
          </w:p>
        </w:tc>
        <w:tc>
          <w:tcPr>
            <w:tcW w:w="8469" w:type="dxa"/>
          </w:tcPr>
          <w:p w:rsidR="00151AAC" w:rsidRDefault="003C1D94">
            <w:pPr>
              <w:rPr>
                <w:b/>
                <w:bCs/>
                <w:sz w:val="18"/>
                <w:szCs w:val="18"/>
                <w:lang w:val="en-CA"/>
              </w:rPr>
            </w:pPr>
            <w:r>
              <w:rPr>
                <w:b/>
                <w:bCs/>
                <w:sz w:val="18"/>
                <w:szCs w:val="18"/>
                <w:lang w:val="en-CA"/>
              </w:rPr>
              <w:t>Proposal 1.1.1 (Updated based on Option-1):</w:t>
            </w:r>
          </w:p>
          <w:p w:rsidR="00151AAC" w:rsidRDefault="003C1D94">
            <w:pPr>
              <w:rPr>
                <w:sz w:val="18"/>
                <w:szCs w:val="18"/>
                <w:lang w:val="en-CA"/>
              </w:rPr>
            </w:pPr>
            <w:r>
              <w:rPr>
                <w:sz w:val="18"/>
                <w:szCs w:val="18"/>
                <w:lang w:val="en-CA"/>
              </w:rPr>
              <w:lastRenderedPageBreak/>
              <w:t xml:space="preserve">We are more open to this proposal after the word “resetting” has been substituted. </w:t>
            </w:r>
          </w:p>
          <w:p w:rsidR="00151AAC" w:rsidRDefault="00151AAC">
            <w:pPr>
              <w:rPr>
                <w:sz w:val="18"/>
                <w:szCs w:val="18"/>
                <w:lang w:val="en-CA"/>
              </w:rPr>
            </w:pPr>
          </w:p>
          <w:p w:rsidR="00151AAC" w:rsidRDefault="003C1D94">
            <w:pPr>
              <w:rPr>
                <w:sz w:val="18"/>
                <w:szCs w:val="18"/>
                <w:lang w:val="en-CA"/>
              </w:rPr>
            </w:pPr>
            <w:r>
              <w:rPr>
                <w:b/>
                <w:bCs/>
                <w:sz w:val="18"/>
                <w:szCs w:val="18"/>
                <w:lang w:val="en-CA"/>
              </w:rPr>
              <w:t>Proposal 1.1.2:</w:t>
            </w:r>
            <w:r>
              <w:rPr>
                <w:sz w:val="18"/>
                <w:szCs w:val="18"/>
                <w:lang w:val="en-CA"/>
              </w:rPr>
              <w:t xml:space="preserve"> Not support. </w:t>
            </w:r>
          </w:p>
          <w:p w:rsidR="00151AAC" w:rsidRDefault="003C1D94">
            <w:pPr>
              <w:rPr>
                <w:sz w:val="18"/>
                <w:szCs w:val="18"/>
                <w:lang w:val="en-CA"/>
              </w:rPr>
            </w:pPr>
            <w:r>
              <w:rPr>
                <w:sz w:val="18"/>
                <w:szCs w:val="18"/>
                <w:lang w:val="en-CA"/>
              </w:rPr>
              <w:t xml:space="preserve">Regarding triggering event determination for Event 2, on the measurement window, we think the previous agreement is clear enough. And we already have an example of a used design in legacy so we think we should follow legacy design. After the first instance of positive measurement, a window and a timer are started and the event when triggered is reported via PUCCH. </w:t>
            </w:r>
          </w:p>
          <w:p w:rsidR="00151AAC" w:rsidRDefault="00151AAC">
            <w:pPr>
              <w:overflowPunct w:val="0"/>
              <w:autoSpaceDE w:val="0"/>
              <w:autoSpaceDN w:val="0"/>
              <w:adjustRightInd w:val="0"/>
              <w:textAlignment w:val="baseline"/>
              <w:rPr>
                <w:b/>
                <w:bCs/>
                <w:sz w:val="18"/>
                <w:szCs w:val="18"/>
                <w:lang w:val="en-CA"/>
              </w:rPr>
            </w:pPr>
          </w:p>
        </w:tc>
      </w:tr>
      <w:tr w:rsidR="00151AAC">
        <w:trPr>
          <w:trHeight w:val="215"/>
        </w:trPr>
        <w:tc>
          <w:tcPr>
            <w:tcW w:w="1516" w:type="dxa"/>
          </w:tcPr>
          <w:p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ZTE</w:t>
            </w:r>
          </w:p>
        </w:tc>
        <w:tc>
          <w:tcPr>
            <w:tcW w:w="8469" w:type="dxa"/>
          </w:tcPr>
          <w:p w:rsidR="00151AAC" w:rsidRDefault="003C1D94">
            <w:pPr>
              <w:overflowPunct w:val="0"/>
              <w:autoSpaceDE w:val="0"/>
              <w:autoSpaceDN w:val="0"/>
              <w:adjustRightInd w:val="0"/>
              <w:textAlignment w:val="baseline"/>
              <w:rPr>
                <w:b/>
                <w:bCs/>
                <w:sz w:val="18"/>
                <w:szCs w:val="18"/>
                <w:lang w:eastAsia="zh-CN"/>
              </w:rPr>
            </w:pPr>
            <w:r>
              <w:rPr>
                <w:rFonts w:hint="eastAsia"/>
                <w:b/>
                <w:bCs/>
                <w:sz w:val="18"/>
                <w:szCs w:val="18"/>
                <w:lang w:eastAsia="zh-CN"/>
              </w:rPr>
              <w:t xml:space="preserve">Proposal 1.1.1: </w:t>
            </w:r>
            <w:r>
              <w:rPr>
                <w:rFonts w:hint="eastAsia"/>
                <w:sz w:val="18"/>
                <w:szCs w:val="18"/>
                <w:lang w:eastAsia="zh-CN"/>
              </w:rPr>
              <w:t>Prefer the previous Option-1.</w:t>
            </w:r>
          </w:p>
          <w:p w:rsidR="00151AAC" w:rsidRDefault="003C1D94">
            <w:pPr>
              <w:overflowPunct w:val="0"/>
              <w:autoSpaceDE w:val="0"/>
              <w:autoSpaceDN w:val="0"/>
              <w:adjustRightInd w:val="0"/>
              <w:textAlignment w:val="baseline"/>
              <w:rPr>
                <w:sz w:val="18"/>
                <w:szCs w:val="18"/>
                <w:lang w:eastAsia="zh-CN"/>
              </w:rPr>
            </w:pPr>
            <w:r>
              <w:rPr>
                <w:rFonts w:hint="eastAsia"/>
                <w:sz w:val="18"/>
                <w:szCs w:val="18"/>
                <w:lang w:eastAsia="zh-CN"/>
              </w:rPr>
              <w:t>As per the updated formula of the main bullet, event detection seems to be dependent to first PUCCH transmission occasion, which is NOT preferable to us. Besides, note that it is to capture event determination in RAN2 spec, it seems troublesome to specify event determination that associate with first PUCCH in PHY layer.</w:t>
            </w:r>
          </w:p>
          <w:p w:rsidR="00151AAC" w:rsidRDefault="00151AAC">
            <w:pPr>
              <w:overflowPunct w:val="0"/>
              <w:autoSpaceDE w:val="0"/>
              <w:autoSpaceDN w:val="0"/>
              <w:adjustRightInd w:val="0"/>
              <w:textAlignment w:val="baseline"/>
              <w:rPr>
                <w:sz w:val="18"/>
                <w:szCs w:val="18"/>
                <w:lang w:eastAsia="zh-CN"/>
              </w:rPr>
            </w:pPr>
          </w:p>
          <w:p w:rsidR="00151AAC" w:rsidRDefault="003C1D94">
            <w:pPr>
              <w:overflowPunct w:val="0"/>
              <w:autoSpaceDE w:val="0"/>
              <w:autoSpaceDN w:val="0"/>
              <w:adjustRightInd w:val="0"/>
              <w:textAlignment w:val="baseline"/>
              <w:rPr>
                <w:b/>
                <w:bCs/>
                <w:sz w:val="18"/>
                <w:szCs w:val="18"/>
                <w:lang w:eastAsia="zh-CN"/>
              </w:rPr>
            </w:pPr>
            <w:r>
              <w:rPr>
                <w:rFonts w:hint="eastAsia"/>
                <w:b/>
                <w:bCs/>
                <w:sz w:val="18"/>
                <w:szCs w:val="18"/>
                <w:lang w:eastAsia="zh-CN"/>
              </w:rPr>
              <w:t xml:space="preserve">Proposal 1.1.2: </w:t>
            </w:r>
            <w:r>
              <w:rPr>
                <w:rFonts w:hint="eastAsia"/>
                <w:sz w:val="18"/>
                <w:szCs w:val="18"/>
                <w:lang w:eastAsia="zh-CN"/>
              </w:rPr>
              <w:t>Support Option-2.</w:t>
            </w:r>
          </w:p>
          <w:p w:rsidR="00151AAC" w:rsidRDefault="003C1D94">
            <w:pPr>
              <w:overflowPunct w:val="0"/>
              <w:autoSpaceDE w:val="0"/>
              <w:autoSpaceDN w:val="0"/>
              <w:adjustRightInd w:val="0"/>
              <w:textAlignment w:val="baseline"/>
              <w:rPr>
                <w:sz w:val="18"/>
                <w:szCs w:val="18"/>
                <w:lang w:eastAsia="zh-CN"/>
              </w:rPr>
            </w:pPr>
            <w:r>
              <w:rPr>
                <w:rFonts w:hint="eastAsia"/>
                <w:sz w:val="18"/>
                <w:szCs w:val="18"/>
                <w:lang w:eastAsia="zh-CN"/>
              </w:rPr>
              <w:t xml:space="preserve">Basically, we think it is better to reach out alignment between counting and time window in terms of </w:t>
            </w:r>
            <w:r>
              <w:rPr>
                <w:sz w:val="18"/>
                <w:szCs w:val="18"/>
                <w:lang w:eastAsia="zh-CN"/>
              </w:rPr>
              <w:t>“</w:t>
            </w:r>
            <w:r>
              <w:rPr>
                <w:rFonts w:hint="eastAsia"/>
                <w:sz w:val="18"/>
                <w:szCs w:val="18"/>
                <w:lang w:eastAsia="zh-CN"/>
              </w:rPr>
              <w:t>Per event instance</w:t>
            </w:r>
            <w:r>
              <w:rPr>
                <w:sz w:val="18"/>
                <w:szCs w:val="18"/>
                <w:lang w:eastAsia="zh-CN"/>
              </w:rPr>
              <w:t>”</w:t>
            </w:r>
            <w:r>
              <w:rPr>
                <w:rFonts w:hint="eastAsia"/>
                <w:sz w:val="18"/>
                <w:szCs w:val="18"/>
                <w:lang w:eastAsia="zh-CN"/>
              </w:rPr>
              <w:t>. Besides, we think it is proper to decouple the association of event determination and beam reporting.</w:t>
            </w:r>
          </w:p>
          <w:p w:rsidR="00151AAC" w:rsidRDefault="00151AAC">
            <w:pPr>
              <w:overflowPunct w:val="0"/>
              <w:autoSpaceDE w:val="0"/>
              <w:autoSpaceDN w:val="0"/>
              <w:adjustRightInd w:val="0"/>
              <w:textAlignment w:val="baseline"/>
              <w:rPr>
                <w:sz w:val="18"/>
                <w:szCs w:val="18"/>
                <w:lang w:eastAsia="zh-CN"/>
              </w:rPr>
            </w:pPr>
          </w:p>
          <w:p w:rsidR="00151AAC" w:rsidRDefault="003C1D94">
            <w:pPr>
              <w:overflowPunct w:val="0"/>
              <w:autoSpaceDE w:val="0"/>
              <w:autoSpaceDN w:val="0"/>
              <w:adjustRightInd w:val="0"/>
              <w:textAlignment w:val="baseline"/>
              <w:rPr>
                <w:b/>
                <w:bCs/>
                <w:sz w:val="18"/>
                <w:szCs w:val="18"/>
                <w:lang w:eastAsia="zh-CN"/>
              </w:rPr>
            </w:pPr>
            <w:r>
              <w:rPr>
                <w:rFonts w:hint="eastAsia"/>
                <w:b/>
                <w:bCs/>
                <w:sz w:val="18"/>
                <w:szCs w:val="18"/>
                <w:lang w:eastAsia="zh-CN"/>
              </w:rPr>
              <w:t xml:space="preserve">Proposal 1.2.1: </w:t>
            </w:r>
            <w:r>
              <w:rPr>
                <w:rFonts w:hint="eastAsia"/>
                <w:sz w:val="18"/>
                <w:szCs w:val="18"/>
                <w:lang w:eastAsia="zh-CN"/>
              </w:rPr>
              <w:t>Not support Option-2 only.</w:t>
            </w:r>
          </w:p>
          <w:p w:rsidR="00151AAC" w:rsidRDefault="003C1D94">
            <w:pPr>
              <w:overflowPunct w:val="0"/>
              <w:autoSpaceDE w:val="0"/>
              <w:autoSpaceDN w:val="0"/>
              <w:adjustRightInd w:val="0"/>
              <w:textAlignment w:val="baseline"/>
              <w:rPr>
                <w:sz w:val="18"/>
                <w:szCs w:val="18"/>
                <w:lang w:eastAsia="zh-CN"/>
              </w:rPr>
            </w:pPr>
            <w:r>
              <w:rPr>
                <w:rFonts w:hint="eastAsia"/>
                <w:sz w:val="18"/>
                <w:szCs w:val="18"/>
                <w:lang w:eastAsia="zh-CN"/>
              </w:rPr>
              <w:t xml:space="preserve">Based on the definition of Event-1, it is clear to us no new beam </w:t>
            </w:r>
            <w:proofErr w:type="gramStart"/>
            <w:r>
              <w:rPr>
                <w:rFonts w:hint="eastAsia"/>
                <w:sz w:val="18"/>
                <w:szCs w:val="18"/>
                <w:lang w:eastAsia="zh-CN"/>
              </w:rPr>
              <w:t>get</w:t>
            </w:r>
            <w:proofErr w:type="gramEnd"/>
            <w:r>
              <w:rPr>
                <w:rFonts w:hint="eastAsia"/>
                <w:sz w:val="18"/>
                <w:szCs w:val="18"/>
                <w:lang w:eastAsia="zh-CN"/>
              </w:rPr>
              <w:t xml:space="preserve"> involved. Nevertheless, we can emphasize the motivation like </w:t>
            </w:r>
            <w:r>
              <w:rPr>
                <w:sz w:val="18"/>
                <w:szCs w:val="18"/>
                <w:lang w:eastAsia="zh-CN"/>
              </w:rPr>
              <w:t>“</w:t>
            </w:r>
            <w:r>
              <w:rPr>
                <w:rFonts w:hint="eastAsia"/>
                <w:sz w:val="18"/>
                <w:szCs w:val="18"/>
                <w:lang w:eastAsia="zh-CN"/>
              </w:rPr>
              <w:t>reuse the design of Event-2 as much as possible</w:t>
            </w:r>
            <w:r>
              <w:rPr>
                <w:sz w:val="18"/>
                <w:szCs w:val="18"/>
                <w:lang w:eastAsia="zh-CN"/>
              </w:rPr>
              <w:t>”</w:t>
            </w:r>
            <w:r>
              <w:rPr>
                <w:rFonts w:hint="eastAsia"/>
                <w:sz w:val="18"/>
                <w:szCs w:val="18"/>
                <w:lang w:eastAsia="zh-CN"/>
              </w:rPr>
              <w:t>. For the sake of progress, we can compromise to support both Option-1 and Option-2 based on RRC configuration of new beam RS set.</w:t>
            </w:r>
          </w:p>
          <w:p w:rsidR="00151AAC" w:rsidRDefault="00151AAC">
            <w:pPr>
              <w:overflowPunct w:val="0"/>
              <w:autoSpaceDE w:val="0"/>
              <w:autoSpaceDN w:val="0"/>
              <w:adjustRightInd w:val="0"/>
              <w:textAlignment w:val="baseline"/>
              <w:rPr>
                <w:sz w:val="18"/>
                <w:szCs w:val="18"/>
                <w:lang w:eastAsia="zh-CN"/>
              </w:rPr>
            </w:pPr>
          </w:p>
        </w:tc>
      </w:tr>
      <w:tr w:rsidR="00151AAC">
        <w:trPr>
          <w:trHeight w:val="215"/>
        </w:trPr>
        <w:tc>
          <w:tcPr>
            <w:tcW w:w="1516" w:type="dxa"/>
          </w:tcPr>
          <w:p w:rsidR="00151AAC" w:rsidRPr="002B44E3" w:rsidRDefault="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469" w:type="dxa"/>
          </w:tcPr>
          <w:p w:rsidR="00151AAC" w:rsidRPr="002B44E3" w:rsidRDefault="002B44E3">
            <w:pPr>
              <w:overflowPunct w:val="0"/>
              <w:autoSpaceDE w:val="0"/>
              <w:autoSpaceDN w:val="0"/>
              <w:adjustRightInd w:val="0"/>
              <w:textAlignment w:val="baseline"/>
              <w:rPr>
                <w:rFonts w:eastAsiaTheme="minorEastAsia"/>
                <w:bCs/>
                <w:color w:val="0000FF"/>
                <w:sz w:val="18"/>
                <w:szCs w:val="18"/>
                <w:lang w:eastAsia="zh-CN"/>
              </w:rPr>
            </w:pPr>
            <w:r w:rsidRPr="002B44E3">
              <w:rPr>
                <w:rFonts w:eastAsiaTheme="minorEastAsia"/>
                <w:bCs/>
                <w:color w:val="0000FF"/>
                <w:sz w:val="18"/>
                <w:szCs w:val="18"/>
                <w:lang w:eastAsia="zh-CN"/>
              </w:rPr>
              <w:t>Capture companies input!</w:t>
            </w:r>
          </w:p>
        </w:tc>
      </w:tr>
      <w:tr w:rsidR="00151AAC">
        <w:trPr>
          <w:trHeight w:val="215"/>
        </w:trPr>
        <w:tc>
          <w:tcPr>
            <w:tcW w:w="1516" w:type="dxa"/>
          </w:tcPr>
          <w:p w:rsidR="00151AAC" w:rsidRDefault="00151AAC">
            <w:pPr>
              <w:snapToGrid w:val="0"/>
              <w:rPr>
                <w:rFonts w:eastAsia="BatangChe"/>
                <w:color w:val="0000FF"/>
                <w:sz w:val="18"/>
                <w:szCs w:val="18"/>
              </w:rPr>
            </w:pPr>
          </w:p>
        </w:tc>
        <w:tc>
          <w:tcPr>
            <w:tcW w:w="8469" w:type="dxa"/>
          </w:tcPr>
          <w:p w:rsidR="00151AAC" w:rsidRDefault="00151AAC">
            <w:pPr>
              <w:rPr>
                <w:bCs/>
                <w:color w:val="0000FF"/>
                <w:sz w:val="18"/>
                <w:szCs w:val="18"/>
              </w:rPr>
            </w:pPr>
          </w:p>
        </w:tc>
      </w:tr>
      <w:tr w:rsidR="00151AAC">
        <w:trPr>
          <w:trHeight w:val="215"/>
        </w:trPr>
        <w:tc>
          <w:tcPr>
            <w:tcW w:w="1516" w:type="dxa"/>
          </w:tcPr>
          <w:p w:rsidR="00151AAC" w:rsidRDefault="00151AAC">
            <w:pPr>
              <w:snapToGrid w:val="0"/>
              <w:rPr>
                <w:rFonts w:ascii="BatangChe" w:eastAsiaTheme="minorEastAsia" w:hAnsi="BatangChe" w:cs="BatangChe"/>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rFonts w:eastAsiaTheme="minorEastAsia"/>
                <w:color w:val="0000FF"/>
                <w:sz w:val="18"/>
                <w:szCs w:val="18"/>
                <w:lang w:val="en-GB" w:eastAsia="zh-CN"/>
              </w:rPr>
            </w:pPr>
          </w:p>
        </w:tc>
      </w:tr>
      <w:tr w:rsidR="00151AAC">
        <w:trPr>
          <w:trHeight w:val="215"/>
        </w:trPr>
        <w:tc>
          <w:tcPr>
            <w:tcW w:w="1516" w:type="dxa"/>
          </w:tcPr>
          <w:p w:rsidR="00151AAC" w:rsidRDefault="00151AAC">
            <w:pPr>
              <w:snapToGrid w:val="0"/>
              <w:rPr>
                <w:rFonts w:eastAsia="BatangChe"/>
                <w:color w:val="0000FF"/>
                <w:sz w:val="18"/>
                <w:szCs w:val="18"/>
              </w:rPr>
            </w:pPr>
          </w:p>
        </w:tc>
        <w:tc>
          <w:tcPr>
            <w:tcW w:w="8469" w:type="dxa"/>
          </w:tcPr>
          <w:p w:rsidR="00151AAC" w:rsidRDefault="00151AAC">
            <w:pPr>
              <w:rPr>
                <w:bCs/>
                <w:color w:val="0000FF"/>
                <w:sz w:val="18"/>
                <w:szCs w:val="18"/>
              </w:rPr>
            </w:pPr>
          </w:p>
        </w:tc>
      </w:tr>
      <w:tr w:rsidR="00151AAC">
        <w:trPr>
          <w:trHeight w:val="215"/>
        </w:trPr>
        <w:tc>
          <w:tcPr>
            <w:tcW w:w="1516" w:type="dxa"/>
          </w:tcPr>
          <w:p w:rsidR="00151AAC" w:rsidRDefault="00151AAC">
            <w:pPr>
              <w:snapToGrid w:val="0"/>
              <w:rPr>
                <w:rFonts w:eastAsia="MS Mincho"/>
                <w:color w:val="000000" w:themeColor="text1"/>
                <w:sz w:val="18"/>
                <w:szCs w:val="18"/>
                <w:lang w:eastAsia="ja-JP"/>
              </w:rPr>
            </w:pPr>
          </w:p>
        </w:tc>
        <w:tc>
          <w:tcPr>
            <w:tcW w:w="8469" w:type="dxa"/>
          </w:tcPr>
          <w:p w:rsidR="00151AAC" w:rsidRDefault="00151AAC">
            <w:pPr>
              <w:overflowPunct w:val="0"/>
              <w:autoSpaceDE w:val="0"/>
              <w:autoSpaceDN w:val="0"/>
              <w:adjustRightInd w:val="0"/>
              <w:textAlignment w:val="baseline"/>
              <w:rPr>
                <w:rFonts w:eastAsiaTheme="minorEastAsia"/>
                <w:b/>
                <w:bCs/>
                <w:color w:val="000000" w:themeColor="text1"/>
                <w:sz w:val="18"/>
                <w:szCs w:val="18"/>
                <w:lang w:val="en-GB" w:eastAsia="zh-CN"/>
              </w:rPr>
            </w:pPr>
          </w:p>
        </w:tc>
      </w:tr>
      <w:tr w:rsidR="00151AAC">
        <w:trPr>
          <w:trHeight w:val="215"/>
        </w:trPr>
        <w:tc>
          <w:tcPr>
            <w:tcW w:w="1516" w:type="dxa"/>
          </w:tcPr>
          <w:p w:rsidR="00151AAC" w:rsidRDefault="00151AAC">
            <w:pPr>
              <w:snapToGrid w:val="0"/>
              <w:rPr>
                <w:rFonts w:eastAsia="MS Mincho"/>
                <w:color w:val="0000FF"/>
                <w:sz w:val="18"/>
                <w:szCs w:val="18"/>
                <w:lang w:eastAsia="ja-JP"/>
              </w:rPr>
            </w:pPr>
          </w:p>
        </w:tc>
        <w:tc>
          <w:tcPr>
            <w:tcW w:w="8469"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516" w:type="dxa"/>
          </w:tcPr>
          <w:p w:rsidR="00151AAC" w:rsidRDefault="00151AAC">
            <w:pPr>
              <w:snapToGrid w:val="0"/>
              <w:rPr>
                <w:rFonts w:eastAsia="MS Mincho"/>
                <w:color w:val="000000" w:themeColor="text1"/>
                <w:sz w:val="18"/>
                <w:szCs w:val="18"/>
                <w:lang w:eastAsia="ja-JP"/>
              </w:rPr>
            </w:pPr>
          </w:p>
        </w:tc>
        <w:tc>
          <w:tcPr>
            <w:tcW w:w="8469" w:type="dxa"/>
          </w:tcPr>
          <w:p w:rsidR="00151AAC" w:rsidRDefault="00151AAC">
            <w:pPr>
              <w:overflowPunct w:val="0"/>
              <w:autoSpaceDE w:val="0"/>
              <w:autoSpaceDN w:val="0"/>
              <w:adjustRightInd w:val="0"/>
              <w:textAlignment w:val="baseline"/>
              <w:rPr>
                <w:rFonts w:eastAsiaTheme="minorEastAsia"/>
                <w:color w:val="000000" w:themeColor="text1"/>
                <w:sz w:val="18"/>
                <w:szCs w:val="18"/>
                <w:lang w:val="en-GB" w:eastAsia="zh-CN"/>
              </w:rPr>
            </w:pPr>
          </w:p>
        </w:tc>
      </w:tr>
      <w:tr w:rsidR="00151AAC">
        <w:trPr>
          <w:trHeight w:val="215"/>
        </w:trPr>
        <w:tc>
          <w:tcPr>
            <w:tcW w:w="1516" w:type="dxa"/>
          </w:tcPr>
          <w:p w:rsidR="00151AAC" w:rsidRDefault="00151AAC">
            <w:pPr>
              <w:snapToGrid w:val="0"/>
              <w:rPr>
                <w:rFonts w:eastAsia="MS Mincho"/>
                <w:color w:val="0000FF"/>
                <w:sz w:val="18"/>
                <w:szCs w:val="18"/>
                <w:lang w:eastAsia="ja-JP"/>
              </w:rPr>
            </w:pPr>
          </w:p>
        </w:tc>
        <w:tc>
          <w:tcPr>
            <w:tcW w:w="8469"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516" w:type="dxa"/>
          </w:tcPr>
          <w:p w:rsidR="00151AAC" w:rsidRDefault="00151AAC">
            <w:pPr>
              <w:snapToGrid w:val="0"/>
              <w:rPr>
                <w:rFonts w:eastAsiaTheme="minorEastAsia"/>
                <w:color w:val="000000" w:themeColor="text1"/>
                <w:sz w:val="18"/>
                <w:szCs w:val="18"/>
                <w:lang w:eastAsia="zh-CN"/>
              </w:rPr>
            </w:pPr>
          </w:p>
        </w:tc>
        <w:tc>
          <w:tcPr>
            <w:tcW w:w="8469" w:type="dxa"/>
          </w:tcPr>
          <w:p w:rsidR="00151AAC" w:rsidRDefault="00151AAC">
            <w:pPr>
              <w:textAlignment w:val="baseline"/>
              <w:rPr>
                <w:rFonts w:ascii="Times" w:eastAsia="宋体" w:hAnsi="Times" w:cs="Times"/>
                <w:b/>
                <w:sz w:val="18"/>
                <w:szCs w:val="20"/>
                <w:u w:val="single"/>
              </w:rPr>
            </w:pPr>
          </w:p>
        </w:tc>
      </w:tr>
      <w:tr w:rsidR="00151AAC">
        <w:trPr>
          <w:trHeight w:val="215"/>
        </w:trPr>
        <w:tc>
          <w:tcPr>
            <w:tcW w:w="1516" w:type="dxa"/>
          </w:tcPr>
          <w:p w:rsidR="00151AAC" w:rsidRDefault="00151AAC">
            <w:pPr>
              <w:snapToGrid w:val="0"/>
              <w:rPr>
                <w:rFonts w:eastAsiaTheme="minorEastAsia"/>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rFonts w:ascii="Times" w:eastAsia="宋体" w:hAnsi="Times" w:cs="Times"/>
                <w:b/>
                <w:sz w:val="18"/>
                <w:szCs w:val="20"/>
                <w:u w:val="single"/>
                <w:lang w:eastAsia="zh-CN"/>
              </w:rPr>
            </w:pPr>
          </w:p>
        </w:tc>
      </w:tr>
      <w:tr w:rsidR="00151AAC">
        <w:trPr>
          <w:trHeight w:val="215"/>
        </w:trPr>
        <w:tc>
          <w:tcPr>
            <w:tcW w:w="1516" w:type="dxa"/>
          </w:tcPr>
          <w:p w:rsidR="00151AAC" w:rsidRDefault="00151AAC">
            <w:pPr>
              <w:snapToGrid w:val="0"/>
              <w:rPr>
                <w:rFonts w:eastAsiaTheme="minorEastAsia"/>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rFonts w:ascii="Times" w:eastAsia="宋体" w:hAnsi="Times" w:cs="Times"/>
                <w:b/>
                <w:sz w:val="18"/>
                <w:szCs w:val="20"/>
                <w:u w:val="single"/>
                <w:lang w:eastAsia="zh-CN"/>
              </w:rPr>
            </w:pPr>
          </w:p>
        </w:tc>
      </w:tr>
    </w:tbl>
    <w:p w:rsidR="00151AAC" w:rsidRDefault="00151AAC">
      <w:pPr>
        <w:rPr>
          <w:szCs w:val="18"/>
        </w:rPr>
      </w:pPr>
    </w:p>
    <w:p w:rsidR="00151AAC" w:rsidRDefault="00151AAC">
      <w:pPr>
        <w:rPr>
          <w:szCs w:val="18"/>
        </w:rPr>
      </w:pPr>
    </w:p>
    <w:p w:rsidR="00151AAC" w:rsidRDefault="003C1D94">
      <w:pPr>
        <w:pStyle w:val="Heading2"/>
        <w:rPr>
          <w:sz w:val="24"/>
          <w:szCs w:val="18"/>
        </w:rPr>
      </w:pPr>
      <w:r>
        <w:rPr>
          <w:sz w:val="24"/>
          <w:szCs w:val="18"/>
        </w:rPr>
        <w:t>Issue 2 – UL signaling content(s)</w:t>
      </w:r>
    </w:p>
    <w:p w:rsidR="00151AAC" w:rsidRDefault="003C1D94">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151AAC">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trPr>
          <w:trHeight w:val="17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t>2.1.1</w:t>
            </w:r>
          </w:p>
        </w:tc>
        <w:tc>
          <w:tcPr>
            <w:tcW w:w="1341"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L1-RSRP report format —— additional indication of which CRI/SSBRI(s) satisfy the condition</w:t>
            </w:r>
          </w:p>
        </w:tc>
        <w:tc>
          <w:tcPr>
            <w:tcW w:w="8068" w:type="dxa"/>
            <w:tcBorders>
              <w:top w:val="single" w:sz="4" w:space="0" w:color="auto"/>
              <w:left w:val="single" w:sz="4" w:space="0" w:color="auto"/>
              <w:bottom w:val="single" w:sz="4" w:space="0" w:color="auto"/>
              <w:right w:val="single" w:sz="4" w:space="0" w:color="auto"/>
            </w:tcBorders>
          </w:tcPr>
          <w:p w:rsidR="00151AAC" w:rsidRDefault="003C1D94">
            <w:pPr>
              <w:jc w:val="both"/>
              <w:rPr>
                <w:rFonts w:ascii="Times" w:hAnsi="Times" w:cs="Times"/>
                <w:b/>
                <w:bCs/>
                <w:sz w:val="18"/>
                <w:szCs w:val="18"/>
                <w:highlight w:val="green"/>
                <w:lang w:eastAsia="zh-CN"/>
              </w:rPr>
            </w:pPr>
            <w:bookmarkStart w:id="4" w:name="OLE_LINK22"/>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rsidR="00151AAC" w:rsidRDefault="003C1D9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bookmarkEnd w:id="4"/>
          <w:p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 xml:space="preserve">Option-1: For each of reported CRI/SSBRI, to introduce additional indication of whether the CRI/SSBRI satisfies the condition of Event-2. </w:t>
            </w:r>
          </w:p>
          <w:p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 xml:space="preserve">The presence of this field is only for the case that N &gt; 1 and the time window and M are configured </w:t>
            </w:r>
          </w:p>
          <w:p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Option-2: For each of reported CRI/SSBRI, to introduce additional indication of the number of Event-2 instances for the CRI/SSBRI(s) within a time window.</w:t>
            </w:r>
          </w:p>
          <w:p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enabled by RRC with subjective to UE capability.</w:t>
            </w:r>
          </w:p>
          <w:p w:rsidR="00151AAC" w:rsidRDefault="003C1D94">
            <w:pPr>
              <w:pStyle w:val="ListParagraph"/>
              <w:numPr>
                <w:ilvl w:val="1"/>
                <w:numId w:val="17"/>
              </w:numPr>
              <w:shd w:val="clear" w:color="auto" w:fill="FFFFFF"/>
              <w:snapToGrid w:val="0"/>
              <w:spacing w:after="0" w:line="240" w:lineRule="auto"/>
              <w:rPr>
                <w:sz w:val="18"/>
                <w:szCs w:val="20"/>
                <w:highlight w:val="yellow"/>
              </w:rPr>
            </w:pPr>
            <w:r>
              <w:rPr>
                <w:sz w:val="18"/>
                <w:szCs w:val="20"/>
                <w:highlight w:val="yellow"/>
              </w:rPr>
              <w:t>The presence of this field is only for the case that N &gt; 1 and the time window and M are configured.</w:t>
            </w:r>
          </w:p>
          <w:p w:rsidR="00151AAC" w:rsidRDefault="003C1D94">
            <w:pPr>
              <w:pStyle w:val="ListParagraph"/>
              <w:numPr>
                <w:ilvl w:val="0"/>
                <w:numId w:val="17"/>
              </w:numPr>
              <w:shd w:val="clear" w:color="auto" w:fill="FFFFFF"/>
              <w:snapToGrid w:val="0"/>
              <w:spacing w:after="0" w:line="240" w:lineRule="auto"/>
              <w:rPr>
                <w:sz w:val="18"/>
                <w:szCs w:val="20"/>
                <w:highlight w:val="yellow"/>
              </w:rPr>
            </w:pPr>
            <w:r>
              <w:rPr>
                <w:sz w:val="18"/>
                <w:szCs w:val="20"/>
                <w:highlight w:val="yellow"/>
              </w:rPr>
              <w:t xml:space="preserve">Option-3: No further enhancement. </w:t>
            </w:r>
          </w:p>
          <w:p w:rsidR="00151AAC" w:rsidRDefault="003C1D9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rsidR="00151AAC" w:rsidRDefault="003C1D94">
            <w:pPr>
              <w:snapToGrid w:val="0"/>
              <w:jc w:val="both"/>
              <w:rPr>
                <w:rFonts w:eastAsia="PMingLiU"/>
                <w:sz w:val="18"/>
                <w:szCs w:val="20"/>
                <w:lang w:eastAsia="zh-TW"/>
              </w:rPr>
            </w:pPr>
            <w:r>
              <w:rPr>
                <w:rFonts w:eastAsia="PMingLiU"/>
                <w:sz w:val="18"/>
                <w:szCs w:val="20"/>
                <w:lang w:eastAsia="zh-TW"/>
              </w:rPr>
              <w:t>FFS: Whether/how to handle the case if UE has not sent any first PUCCH associated for UE-initiated/event-driven beam reporting, for Mode-A.</w:t>
            </w:r>
          </w:p>
          <w:p w:rsidR="00151AAC" w:rsidRDefault="00151AAC">
            <w:pPr>
              <w:snapToGrid w:val="0"/>
              <w:jc w:val="both"/>
              <w:rPr>
                <w:rFonts w:eastAsia="宋体"/>
                <w:b/>
                <w:color w:val="3333FF"/>
                <w:sz w:val="18"/>
                <w:szCs w:val="18"/>
                <w:lang w:eastAsia="en-US"/>
              </w:rPr>
            </w:pPr>
          </w:p>
          <w:p w:rsidR="00151AAC" w:rsidRDefault="003C1D94">
            <w:pPr>
              <w:snapToGrid w:val="0"/>
              <w:jc w:val="both"/>
              <w:rPr>
                <w:rFonts w:ascii="Times" w:eastAsia="Batang" w:hAnsi="Times" w:cs="Times"/>
                <w:color w:val="0000FF"/>
                <w:sz w:val="18"/>
                <w:szCs w:val="18"/>
                <w:u w:val="single"/>
                <w:lang w:val="de-DE" w:eastAsia="en-US"/>
              </w:rPr>
            </w:pPr>
            <w:r>
              <w:rPr>
                <w:rFonts w:ascii="Times" w:eastAsia="Batang" w:hAnsi="Times" w:cs="Times"/>
                <w:color w:val="0000FF"/>
                <w:sz w:val="18"/>
                <w:szCs w:val="18"/>
                <w:u w:val="single"/>
                <w:lang w:val="de-DE" w:eastAsia="en-US"/>
              </w:rPr>
              <w:t>FL observations:</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lang w:val="de-DE"/>
              </w:rPr>
            </w:pPr>
            <w:r>
              <w:rPr>
                <w:rFonts w:ascii="Times" w:eastAsia="Batang" w:hAnsi="Times" w:cs="Times"/>
                <w:color w:val="0000FF"/>
                <w:sz w:val="18"/>
                <w:szCs w:val="18"/>
                <w:lang w:val="de-DE"/>
              </w:rPr>
              <w:lastRenderedPageBreak/>
              <w:t>Option-1: CMCC, ZTE, Samsung, Fujitsu, MediaTek, Intel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FW, NTT DOCOMO, Apple,  xiaomi (2</w:t>
            </w:r>
            <w:r>
              <w:rPr>
                <w:rFonts w:ascii="Times" w:eastAsia="Batang" w:hAnsi="Times" w:cs="Times"/>
                <w:color w:val="0000FF"/>
                <w:sz w:val="18"/>
                <w:szCs w:val="18"/>
                <w:vertAlign w:val="superscript"/>
                <w:lang w:val="de-DE"/>
              </w:rPr>
              <w:t>nd</w:t>
            </w:r>
            <w:r>
              <w:rPr>
                <w:rFonts w:ascii="Times" w:eastAsia="Batang" w:hAnsi="Times" w:cs="Times"/>
                <w:color w:val="0000FF"/>
                <w:sz w:val="18"/>
                <w:szCs w:val="18"/>
                <w:lang w:val="de-DE"/>
              </w:rPr>
              <w:t xml:space="preserve">),  ETRI, Google, Sharp, Huawei/HiSilicon, Qualcomm, IDC, Spreadtrum (open), Sony, </w:t>
            </w:r>
            <w:r>
              <w:rPr>
                <w:rFonts w:ascii="Times" w:eastAsia="Batang" w:hAnsi="Times" w:cs="Times"/>
                <w:color w:val="FF0000"/>
                <w:sz w:val="18"/>
                <w:szCs w:val="18"/>
                <w:lang w:val="de-DE"/>
              </w:rPr>
              <w:t xml:space="preserve">Ericsson, Ofinno, Lenovo, Transsion, NICT, KDDI,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Option-2: OPPO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(2</w:t>
            </w:r>
            <w:r>
              <w:rPr>
                <w:rFonts w:ascii="Times" w:eastAsia="Batang" w:hAnsi="Times" w:cs="Times"/>
                <w:color w:val="0000FF"/>
                <w:sz w:val="18"/>
                <w:szCs w:val="18"/>
                <w:vertAlign w:val="superscript"/>
              </w:rPr>
              <w:t>nd</w:t>
            </w:r>
            <w:r>
              <w:rPr>
                <w:rFonts w:ascii="Times" w:eastAsia="Batang" w:hAnsi="Times" w:cs="Times"/>
                <w:color w:val="0000FF"/>
                <w:sz w:val="18"/>
                <w:szCs w:val="18"/>
              </w:rPr>
              <w:t xml:space="preserve">), vivo, NEC, </w:t>
            </w:r>
          </w:p>
          <w:p w:rsidR="00151AAC" w:rsidRDefault="003C1D94">
            <w:pPr>
              <w:pStyle w:val="ListParagraph"/>
              <w:numPr>
                <w:ilvl w:val="0"/>
                <w:numId w:val="13"/>
              </w:numPr>
              <w:snapToGrid w:val="0"/>
              <w:spacing w:after="0" w:line="240" w:lineRule="auto"/>
              <w:contextualSpacing/>
              <w:jc w:val="both"/>
              <w:rPr>
                <w:rFonts w:ascii="Times" w:eastAsia="Batang" w:hAnsi="Times" w:cs="Times"/>
                <w:color w:val="0000FF"/>
                <w:sz w:val="18"/>
                <w:szCs w:val="18"/>
              </w:rPr>
            </w:pPr>
            <w:r>
              <w:rPr>
                <w:rFonts w:ascii="Times" w:eastAsia="Batang" w:hAnsi="Times" w:cs="Times"/>
                <w:color w:val="0000FF"/>
                <w:sz w:val="18"/>
                <w:szCs w:val="18"/>
              </w:rPr>
              <w:t>Option-3: OPPO (2</w:t>
            </w:r>
            <w:r>
              <w:rPr>
                <w:rFonts w:ascii="Times" w:eastAsia="Batang" w:hAnsi="Times" w:cs="Times"/>
                <w:color w:val="0000FF"/>
                <w:sz w:val="18"/>
                <w:szCs w:val="18"/>
                <w:vertAlign w:val="superscript"/>
              </w:rPr>
              <w:t>nd</w:t>
            </w:r>
            <w:r>
              <w:rPr>
                <w:rFonts w:ascii="Times" w:eastAsia="Batang" w:hAnsi="Times" w:cs="Times"/>
                <w:color w:val="0000FF"/>
                <w:sz w:val="18"/>
                <w:szCs w:val="18"/>
              </w:rPr>
              <w:t>), Intel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w:t>
            </w:r>
            <w:proofErr w:type="spellStart"/>
            <w:r>
              <w:rPr>
                <w:rFonts w:ascii="Times" w:eastAsia="Batang" w:hAnsi="Times" w:cs="Times"/>
                <w:color w:val="0000FF"/>
                <w:sz w:val="18"/>
                <w:szCs w:val="18"/>
              </w:rPr>
              <w:t>xiaomi</w:t>
            </w:r>
            <w:proofErr w:type="spellEnd"/>
            <w:r>
              <w:rPr>
                <w:rFonts w:ascii="Times" w:eastAsia="Batang" w:hAnsi="Times" w:cs="Times"/>
                <w:color w:val="0000FF"/>
                <w:sz w:val="18"/>
                <w:szCs w:val="18"/>
              </w:rPr>
              <w:t xml:space="preserve"> (1</w:t>
            </w:r>
            <w:r>
              <w:rPr>
                <w:rFonts w:ascii="Times" w:eastAsia="Batang" w:hAnsi="Times" w:cs="Times"/>
                <w:color w:val="0000FF"/>
                <w:sz w:val="18"/>
                <w:szCs w:val="18"/>
                <w:vertAlign w:val="superscript"/>
              </w:rPr>
              <w:t>st</w:t>
            </w:r>
            <w:r>
              <w:rPr>
                <w:rFonts w:ascii="Times" w:eastAsia="Batang" w:hAnsi="Times" w:cs="Times"/>
                <w:color w:val="0000FF"/>
                <w:sz w:val="18"/>
                <w:szCs w:val="18"/>
              </w:rPr>
              <w:t xml:space="preserve">), Qualcomm, CATT, </w:t>
            </w:r>
            <w:proofErr w:type="spellStart"/>
            <w:r>
              <w:rPr>
                <w:rFonts w:ascii="Times" w:eastAsia="Batang" w:hAnsi="Times" w:cs="Times"/>
                <w:color w:val="0000FF"/>
                <w:sz w:val="18"/>
                <w:szCs w:val="18"/>
              </w:rPr>
              <w:t>Spreadtrum</w:t>
            </w:r>
            <w:proofErr w:type="spellEnd"/>
            <w:r>
              <w:rPr>
                <w:rFonts w:ascii="Times" w:eastAsia="Batang" w:hAnsi="Times" w:cs="Times"/>
                <w:color w:val="0000FF"/>
                <w:sz w:val="18"/>
                <w:szCs w:val="18"/>
              </w:rPr>
              <w:t>, Nokia, Panasonic, Lenovo</w:t>
            </w:r>
          </w:p>
          <w:p w:rsidR="00151AAC" w:rsidRDefault="003C1D94">
            <w:pPr>
              <w:snapToGrid w:val="0"/>
              <w:jc w:val="both"/>
              <w:rPr>
                <w:rFonts w:ascii="Times" w:eastAsia="Batang" w:hAnsi="Times" w:cs="Times"/>
                <w:color w:val="3333FF"/>
                <w:sz w:val="18"/>
                <w:szCs w:val="16"/>
                <w:lang w:eastAsia="en-US"/>
              </w:rPr>
            </w:pPr>
            <w:r>
              <w:rPr>
                <w:color w:val="3333FF"/>
                <w:sz w:val="18"/>
                <w:szCs w:val="20"/>
              </w:rPr>
              <w:t>Per companies input, it seems that majority companies prefer Option-1 with numerous evaluation results, although there are some companies which may have different views.</w:t>
            </w:r>
          </w:p>
          <w:p w:rsidR="00151AAC" w:rsidRDefault="00151AAC">
            <w:pPr>
              <w:snapToGrid w:val="0"/>
              <w:jc w:val="both"/>
              <w:rPr>
                <w:rFonts w:eastAsia="宋体"/>
                <w:b/>
                <w:color w:val="3333FF"/>
                <w:sz w:val="18"/>
                <w:szCs w:val="18"/>
                <w:lang w:eastAsia="en-US"/>
              </w:rPr>
            </w:pPr>
          </w:p>
          <w:p w:rsidR="00A81A8C" w:rsidRDefault="00A81A8C" w:rsidP="00A81A8C">
            <w:pPr>
              <w:shd w:val="clear" w:color="auto" w:fill="FFFFFF"/>
              <w:snapToGrid w:val="0"/>
              <w:rPr>
                <w:rFonts w:eastAsia="宋体"/>
                <w:sz w:val="18"/>
                <w:szCs w:val="18"/>
              </w:rPr>
            </w:pPr>
            <w:r>
              <w:rPr>
                <w:rFonts w:ascii="Times" w:eastAsia="宋体" w:hAnsi="Times" w:cs="Times"/>
                <w:b/>
                <w:sz w:val="18"/>
                <w:szCs w:val="18"/>
                <w:highlight w:val="yellow"/>
                <w:u w:val="single"/>
              </w:rPr>
              <w:t>Proposal 2.1.1 (offline):</w:t>
            </w:r>
            <w:r>
              <w:rPr>
                <w:rFonts w:eastAsia="宋体"/>
                <w:sz w:val="18"/>
                <w:szCs w:val="18"/>
              </w:rPr>
              <w:t xml:space="preserve"> On UE-initiated/event-driven beam reporting, </w:t>
            </w:r>
            <w:r w:rsidRPr="0045289C">
              <w:rPr>
                <w:rFonts w:eastAsia="宋体"/>
                <w:b/>
                <w:color w:val="FF0000"/>
                <w:sz w:val="18"/>
                <w:szCs w:val="18"/>
              </w:rPr>
              <w:t>Option-1</w:t>
            </w:r>
            <w:r>
              <w:rPr>
                <w:rFonts w:eastAsia="宋体"/>
                <w:color w:val="FF0000"/>
                <w:sz w:val="18"/>
                <w:szCs w:val="18"/>
              </w:rPr>
              <w:t xml:space="preserve"> </w:t>
            </w:r>
            <w:r>
              <w:rPr>
                <w:rFonts w:eastAsia="宋体"/>
                <w:sz w:val="18"/>
                <w:szCs w:val="18"/>
              </w:rPr>
              <w:t>is supported as an extension on L1-RSRP report format depending on Event-2.</w:t>
            </w:r>
          </w:p>
          <w:p w:rsidR="00A81A8C" w:rsidRDefault="00A81A8C" w:rsidP="00A81A8C">
            <w:pPr>
              <w:pStyle w:val="ListParagraph"/>
              <w:numPr>
                <w:ilvl w:val="0"/>
                <w:numId w:val="17"/>
              </w:numPr>
              <w:shd w:val="clear" w:color="auto" w:fill="FFFFFF"/>
              <w:snapToGrid w:val="0"/>
              <w:spacing w:after="0" w:line="240" w:lineRule="auto"/>
              <w:rPr>
                <w:sz w:val="18"/>
                <w:szCs w:val="18"/>
              </w:rPr>
            </w:pPr>
            <w:r>
              <w:rPr>
                <w:sz w:val="18"/>
                <w:szCs w:val="18"/>
              </w:rPr>
              <w:t xml:space="preserve">Option-1: For each of reported CRI/SSBRI, to introduce additional indication of whether the CRI/SSBRI satisfies the condition of Event-2. </w:t>
            </w:r>
          </w:p>
          <w:p w:rsidR="00A81A8C" w:rsidRDefault="00A81A8C" w:rsidP="00A81A8C">
            <w:pPr>
              <w:pStyle w:val="ListParagraph"/>
              <w:numPr>
                <w:ilvl w:val="1"/>
                <w:numId w:val="17"/>
              </w:numPr>
              <w:shd w:val="clear" w:color="auto" w:fill="FFFFFF"/>
              <w:snapToGrid w:val="0"/>
              <w:spacing w:after="0" w:line="240" w:lineRule="auto"/>
              <w:rPr>
                <w:sz w:val="18"/>
                <w:szCs w:val="18"/>
              </w:rPr>
            </w:pPr>
            <w:r>
              <w:rPr>
                <w:sz w:val="18"/>
                <w:szCs w:val="18"/>
              </w:rPr>
              <w:t>The presence of this field is enabled by RRC with subjective to UE capability.</w:t>
            </w:r>
          </w:p>
          <w:p w:rsidR="00A81A8C" w:rsidRPr="00FC1F82" w:rsidRDefault="00A81A8C" w:rsidP="00A81A8C">
            <w:pPr>
              <w:pStyle w:val="ListParagraph"/>
              <w:numPr>
                <w:ilvl w:val="1"/>
                <w:numId w:val="17"/>
              </w:numPr>
              <w:shd w:val="clear" w:color="auto" w:fill="FFFFFF"/>
              <w:snapToGrid w:val="0"/>
              <w:spacing w:after="0" w:line="240" w:lineRule="auto"/>
              <w:rPr>
                <w:color w:val="FF0000"/>
                <w:sz w:val="18"/>
                <w:szCs w:val="18"/>
              </w:rPr>
            </w:pPr>
            <w:r w:rsidRPr="00FC1F82">
              <w:rPr>
                <w:color w:val="FF0000"/>
                <w:sz w:val="18"/>
                <w:szCs w:val="18"/>
              </w:rPr>
              <w:t xml:space="preserve">[The presence of this field is only for the case that N &gt; 1 and the time window and M are configured] </w:t>
            </w:r>
          </w:p>
          <w:p w:rsidR="00A81A8C" w:rsidRDefault="00A81A8C" w:rsidP="00A81A8C">
            <w:pPr>
              <w:pStyle w:val="ListParagraph"/>
              <w:numPr>
                <w:ilvl w:val="0"/>
                <w:numId w:val="17"/>
              </w:numPr>
              <w:shd w:val="clear" w:color="auto" w:fill="FFFFFF"/>
              <w:snapToGrid w:val="0"/>
              <w:spacing w:after="0" w:line="240" w:lineRule="auto"/>
              <w:rPr>
                <w:sz w:val="18"/>
                <w:szCs w:val="18"/>
              </w:rPr>
            </w:pPr>
            <w:r>
              <w:rPr>
                <w:sz w:val="18"/>
                <w:szCs w:val="18"/>
              </w:rPr>
              <w:t>Option-2: For each of reported CRI/SSBRI, to introduce additional indication of the number of Event-2 instances for the CRI/SSBRI(s) within a time window.</w:t>
            </w:r>
          </w:p>
          <w:p w:rsidR="00A81A8C" w:rsidRDefault="00A81A8C" w:rsidP="00A81A8C">
            <w:pPr>
              <w:pStyle w:val="ListParagraph"/>
              <w:numPr>
                <w:ilvl w:val="1"/>
                <w:numId w:val="17"/>
              </w:numPr>
              <w:shd w:val="clear" w:color="auto" w:fill="FFFFFF"/>
              <w:snapToGrid w:val="0"/>
              <w:spacing w:after="0" w:line="240" w:lineRule="auto"/>
              <w:rPr>
                <w:sz w:val="18"/>
                <w:szCs w:val="18"/>
              </w:rPr>
            </w:pPr>
            <w:r>
              <w:rPr>
                <w:sz w:val="18"/>
                <w:szCs w:val="18"/>
              </w:rPr>
              <w:t>The presence of this field is enabled by RRC with subjective to UE capability.</w:t>
            </w:r>
          </w:p>
          <w:p w:rsidR="00A81A8C" w:rsidRDefault="00A81A8C" w:rsidP="00A81A8C">
            <w:pPr>
              <w:pStyle w:val="ListParagraph"/>
              <w:numPr>
                <w:ilvl w:val="1"/>
                <w:numId w:val="17"/>
              </w:numPr>
              <w:shd w:val="clear" w:color="auto" w:fill="FFFFFF"/>
              <w:snapToGrid w:val="0"/>
              <w:spacing w:after="0" w:line="240" w:lineRule="auto"/>
              <w:rPr>
                <w:sz w:val="18"/>
                <w:szCs w:val="18"/>
              </w:rPr>
            </w:pPr>
            <w:r>
              <w:rPr>
                <w:sz w:val="18"/>
                <w:szCs w:val="18"/>
              </w:rPr>
              <w:t>The presence of this field is only for the case that N &gt; 1 and the time window and M are configured.</w:t>
            </w:r>
          </w:p>
          <w:p w:rsidR="00A81A8C" w:rsidRDefault="00A81A8C" w:rsidP="00A81A8C">
            <w:pPr>
              <w:pStyle w:val="ListParagraph"/>
              <w:numPr>
                <w:ilvl w:val="0"/>
                <w:numId w:val="17"/>
              </w:numPr>
              <w:shd w:val="clear" w:color="auto" w:fill="FFFFFF"/>
              <w:snapToGrid w:val="0"/>
              <w:spacing w:after="0" w:line="240" w:lineRule="auto"/>
              <w:rPr>
                <w:sz w:val="18"/>
                <w:szCs w:val="18"/>
              </w:rPr>
            </w:pPr>
            <w:r>
              <w:rPr>
                <w:sz w:val="18"/>
                <w:szCs w:val="18"/>
              </w:rPr>
              <w:t xml:space="preserve">Option-3: No further enhancement. </w:t>
            </w:r>
          </w:p>
          <w:p w:rsidR="00A81A8C" w:rsidRDefault="00A81A8C" w:rsidP="00A81A8C">
            <w:pPr>
              <w:snapToGrid w:val="0"/>
              <w:contextualSpacing/>
              <w:jc w:val="both"/>
              <w:rPr>
                <w:rFonts w:ascii="Times" w:eastAsia="Batang" w:hAnsi="Times"/>
                <w:b/>
                <w:sz w:val="20"/>
                <w:szCs w:val="20"/>
                <w:highlight w:val="green"/>
              </w:rPr>
            </w:pPr>
          </w:p>
          <w:p w:rsidR="00A81A8C" w:rsidRPr="00FC1F82" w:rsidRDefault="00A81A8C" w:rsidP="00A81A8C">
            <w:pPr>
              <w:snapToGrid w:val="0"/>
              <w:contextualSpacing/>
              <w:jc w:val="both"/>
              <w:rPr>
                <w:rFonts w:ascii="Times" w:eastAsia="Batang" w:hAnsi="Times" w:cs="Times"/>
                <w:color w:val="000000" w:themeColor="text1"/>
                <w:sz w:val="18"/>
                <w:szCs w:val="18"/>
              </w:rPr>
            </w:pPr>
            <w:r>
              <w:rPr>
                <w:rFonts w:ascii="Times" w:eastAsia="Batang" w:hAnsi="Times" w:cs="Times"/>
                <w:sz w:val="18"/>
                <w:szCs w:val="18"/>
              </w:rPr>
              <w:t xml:space="preserve">Supported </w:t>
            </w:r>
            <w:r w:rsidRPr="00FC1F82">
              <w:rPr>
                <w:rFonts w:ascii="Times" w:eastAsia="Batang" w:hAnsi="Times" w:cs="Times"/>
                <w:color w:val="000000" w:themeColor="text1"/>
                <w:sz w:val="18"/>
                <w:szCs w:val="18"/>
              </w:rPr>
              <w:t>by: CMCC, ZTE, Samsung, Fujitsu, MediaTek, Intel (2</w:t>
            </w:r>
            <w:r w:rsidRPr="00FC1F82">
              <w:rPr>
                <w:rFonts w:ascii="Times" w:eastAsia="Batang" w:hAnsi="Times" w:cs="Times"/>
                <w:color w:val="000000" w:themeColor="text1"/>
                <w:sz w:val="18"/>
                <w:szCs w:val="18"/>
                <w:vertAlign w:val="superscript"/>
              </w:rPr>
              <w:t>nd</w:t>
            </w:r>
            <w:r w:rsidRPr="00FC1F82">
              <w:rPr>
                <w:rFonts w:ascii="Times" w:eastAsia="Batang" w:hAnsi="Times" w:cs="Times"/>
                <w:color w:val="000000" w:themeColor="text1"/>
                <w:sz w:val="18"/>
                <w:szCs w:val="18"/>
              </w:rPr>
              <w:t xml:space="preserve">), FW, NTT DOCOMO, Apple, </w:t>
            </w:r>
            <w:proofErr w:type="spellStart"/>
            <w:r w:rsidRPr="00FC1F82">
              <w:rPr>
                <w:rFonts w:ascii="Times" w:eastAsia="Batang" w:hAnsi="Times" w:cs="Times"/>
                <w:color w:val="000000" w:themeColor="text1"/>
                <w:sz w:val="18"/>
                <w:szCs w:val="18"/>
              </w:rPr>
              <w:t>xiaomi</w:t>
            </w:r>
            <w:proofErr w:type="spellEnd"/>
            <w:r w:rsidRPr="00FC1F82">
              <w:rPr>
                <w:rFonts w:ascii="Times" w:eastAsia="Batang" w:hAnsi="Times" w:cs="Times"/>
                <w:color w:val="000000" w:themeColor="text1"/>
                <w:sz w:val="18"/>
                <w:szCs w:val="18"/>
              </w:rPr>
              <w:t xml:space="preserve"> (2</w:t>
            </w:r>
            <w:r w:rsidRPr="00FC1F82">
              <w:rPr>
                <w:rFonts w:ascii="Times" w:eastAsia="Batang" w:hAnsi="Times" w:cs="Times"/>
                <w:color w:val="000000" w:themeColor="text1"/>
                <w:sz w:val="18"/>
                <w:szCs w:val="18"/>
                <w:vertAlign w:val="superscript"/>
              </w:rPr>
              <w:t>nd</w:t>
            </w:r>
            <w:r w:rsidRPr="00FC1F82">
              <w:rPr>
                <w:rFonts w:ascii="Times" w:eastAsia="Batang" w:hAnsi="Times" w:cs="Times"/>
                <w:color w:val="000000" w:themeColor="text1"/>
                <w:sz w:val="18"/>
                <w:szCs w:val="18"/>
              </w:rPr>
              <w:t>), ETRI, Google, Sharp, Huawei/</w:t>
            </w:r>
            <w:proofErr w:type="spellStart"/>
            <w:r w:rsidRPr="00FC1F82">
              <w:rPr>
                <w:rFonts w:ascii="Times" w:eastAsia="Batang" w:hAnsi="Times" w:cs="Times"/>
                <w:color w:val="000000" w:themeColor="text1"/>
                <w:sz w:val="18"/>
                <w:szCs w:val="18"/>
              </w:rPr>
              <w:t>HiSilicon</w:t>
            </w:r>
            <w:proofErr w:type="spellEnd"/>
            <w:r w:rsidRPr="00FC1F82">
              <w:rPr>
                <w:rFonts w:ascii="Times" w:eastAsia="Batang" w:hAnsi="Times" w:cs="Times"/>
                <w:color w:val="000000" w:themeColor="text1"/>
                <w:sz w:val="18"/>
                <w:szCs w:val="18"/>
              </w:rPr>
              <w:t xml:space="preserve">, Qualcomm, IDC, </w:t>
            </w:r>
            <w:proofErr w:type="spellStart"/>
            <w:r w:rsidRPr="00FC1F82">
              <w:rPr>
                <w:rFonts w:ascii="Times" w:eastAsia="Batang" w:hAnsi="Times" w:cs="Times"/>
                <w:color w:val="000000" w:themeColor="text1"/>
                <w:sz w:val="18"/>
                <w:szCs w:val="18"/>
              </w:rPr>
              <w:t>Spreadtrum</w:t>
            </w:r>
            <w:proofErr w:type="spellEnd"/>
            <w:r w:rsidRPr="00FC1F82">
              <w:rPr>
                <w:rFonts w:ascii="Times" w:eastAsia="Batang" w:hAnsi="Times" w:cs="Times"/>
                <w:color w:val="000000" w:themeColor="text1"/>
                <w:sz w:val="18"/>
                <w:szCs w:val="18"/>
              </w:rPr>
              <w:t xml:space="preserve"> (open), Sony, Ericsson, </w:t>
            </w:r>
            <w:proofErr w:type="spellStart"/>
            <w:r w:rsidRPr="00FC1F82">
              <w:rPr>
                <w:rFonts w:ascii="Times" w:eastAsia="Batang" w:hAnsi="Times" w:cs="Times"/>
                <w:color w:val="000000" w:themeColor="text1"/>
                <w:sz w:val="18"/>
                <w:szCs w:val="18"/>
              </w:rPr>
              <w:t>Ofinno</w:t>
            </w:r>
            <w:proofErr w:type="spellEnd"/>
            <w:r w:rsidRPr="00FC1F82">
              <w:rPr>
                <w:rFonts w:ascii="Times" w:eastAsia="Batang" w:hAnsi="Times" w:cs="Times"/>
                <w:color w:val="000000" w:themeColor="text1"/>
                <w:sz w:val="18"/>
                <w:szCs w:val="18"/>
              </w:rPr>
              <w:t xml:space="preserve">, Lenovo, </w:t>
            </w:r>
            <w:proofErr w:type="spellStart"/>
            <w:r w:rsidRPr="00FC1F82">
              <w:rPr>
                <w:rFonts w:ascii="Times" w:eastAsia="Batang" w:hAnsi="Times" w:cs="Times"/>
                <w:color w:val="000000" w:themeColor="text1"/>
                <w:sz w:val="18"/>
                <w:szCs w:val="18"/>
              </w:rPr>
              <w:t>Transsion</w:t>
            </w:r>
            <w:proofErr w:type="spellEnd"/>
            <w:r w:rsidRPr="00FC1F82">
              <w:rPr>
                <w:rFonts w:ascii="Times" w:eastAsia="Batang" w:hAnsi="Times" w:cs="Times"/>
                <w:color w:val="000000" w:themeColor="text1"/>
                <w:sz w:val="18"/>
                <w:szCs w:val="18"/>
              </w:rPr>
              <w:t>, NICT, KDDI, TCL, KDDI, LG (wo 2</w:t>
            </w:r>
            <w:r w:rsidRPr="00FC1F82">
              <w:rPr>
                <w:rFonts w:ascii="Times" w:eastAsia="Batang" w:hAnsi="Times" w:cs="Times"/>
                <w:color w:val="000000" w:themeColor="text1"/>
                <w:sz w:val="18"/>
                <w:szCs w:val="18"/>
                <w:vertAlign w:val="superscript"/>
              </w:rPr>
              <w:t>nd</w:t>
            </w:r>
            <w:r w:rsidRPr="00FC1F82">
              <w:rPr>
                <w:rFonts w:ascii="Times" w:eastAsia="Batang" w:hAnsi="Times" w:cs="Times"/>
                <w:color w:val="000000" w:themeColor="text1"/>
                <w:sz w:val="18"/>
                <w:szCs w:val="18"/>
              </w:rPr>
              <w:t xml:space="preserve"> bullet), </w:t>
            </w:r>
            <w:proofErr w:type="gramStart"/>
            <w:r w:rsidRPr="00FC1F82">
              <w:rPr>
                <w:rFonts w:ascii="Times" w:eastAsia="Batang" w:hAnsi="Times" w:cs="Times"/>
                <w:color w:val="000000" w:themeColor="text1"/>
                <w:sz w:val="18"/>
                <w:szCs w:val="18"/>
              </w:rPr>
              <w:t>Nokia(</w:t>
            </w:r>
            <w:proofErr w:type="gramEnd"/>
            <w:r w:rsidRPr="00FC1F82">
              <w:rPr>
                <w:rFonts w:ascii="Times" w:eastAsia="Batang" w:hAnsi="Times" w:cs="Times"/>
                <w:color w:val="000000" w:themeColor="text1"/>
                <w:sz w:val="18"/>
                <w:szCs w:val="18"/>
              </w:rPr>
              <w:t>wo 2</w:t>
            </w:r>
            <w:r w:rsidRPr="00FC1F82">
              <w:rPr>
                <w:rFonts w:ascii="Times" w:eastAsia="Batang" w:hAnsi="Times" w:cs="Times"/>
                <w:color w:val="000000" w:themeColor="text1"/>
                <w:sz w:val="18"/>
                <w:szCs w:val="18"/>
                <w:vertAlign w:val="superscript"/>
              </w:rPr>
              <w:t>nd</w:t>
            </w:r>
            <w:r w:rsidRPr="00FC1F82">
              <w:rPr>
                <w:rFonts w:ascii="Times" w:eastAsia="Batang" w:hAnsi="Times" w:cs="Times"/>
                <w:color w:val="000000" w:themeColor="text1"/>
                <w:sz w:val="18"/>
                <w:szCs w:val="18"/>
              </w:rPr>
              <w:t xml:space="preserve"> bullet),</w:t>
            </w:r>
          </w:p>
          <w:p w:rsidR="00A81A8C" w:rsidRPr="00FC1F82" w:rsidRDefault="00A81A8C" w:rsidP="00A81A8C">
            <w:pPr>
              <w:snapToGrid w:val="0"/>
              <w:contextualSpacing/>
              <w:jc w:val="both"/>
              <w:rPr>
                <w:rFonts w:ascii="Times" w:eastAsia="Batang" w:hAnsi="Times"/>
                <w:b/>
                <w:color w:val="000000" w:themeColor="text1"/>
                <w:sz w:val="20"/>
                <w:szCs w:val="20"/>
                <w:highlight w:val="green"/>
              </w:rPr>
            </w:pPr>
            <w:r w:rsidRPr="00FC1F82">
              <w:rPr>
                <w:rFonts w:ascii="Times" w:eastAsia="Batang" w:hAnsi="Times" w:cs="Times"/>
                <w:color w:val="000000" w:themeColor="text1"/>
                <w:sz w:val="18"/>
                <w:szCs w:val="18"/>
              </w:rPr>
              <w:t>Not supported by: OPPO (Option-2/3), CATT (Option-3), HONOR, vivo (Option-2/3)</w:t>
            </w:r>
          </w:p>
          <w:p w:rsidR="00151AAC" w:rsidRDefault="00151AAC">
            <w:pPr>
              <w:snapToGrid w:val="0"/>
              <w:contextualSpacing/>
              <w:jc w:val="both"/>
              <w:rPr>
                <w:rFonts w:ascii="Times" w:eastAsia="Batang" w:hAnsi="Times"/>
                <w:b/>
                <w:sz w:val="20"/>
                <w:szCs w:val="20"/>
                <w:highlight w:val="green"/>
              </w:rPr>
            </w:pPr>
          </w:p>
        </w:tc>
      </w:tr>
      <w:tr w:rsidR="00151AAC">
        <w:trPr>
          <w:trHeight w:val="17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lastRenderedPageBreak/>
              <w:t>2.1.2</w:t>
            </w:r>
          </w:p>
        </w:tc>
        <w:tc>
          <w:tcPr>
            <w:tcW w:w="1341"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L1-RSRP report format —— whether/how to handle the case if UE has not sent any first PUCCH associated for UEI beam reporting, for Mode-A</w:t>
            </w:r>
          </w:p>
          <w:p w:rsidR="00151AAC" w:rsidRDefault="00151AAC">
            <w:pPr>
              <w:contextualSpacing/>
              <w:rPr>
                <w:sz w:val="18"/>
                <w:szCs w:val="18"/>
              </w:rPr>
            </w:pPr>
          </w:p>
        </w:tc>
        <w:tc>
          <w:tcPr>
            <w:tcW w:w="8068" w:type="dxa"/>
            <w:tcBorders>
              <w:top w:val="single" w:sz="4" w:space="0" w:color="auto"/>
              <w:left w:val="single" w:sz="4" w:space="0" w:color="auto"/>
              <w:bottom w:val="single" w:sz="4" w:space="0" w:color="auto"/>
              <w:right w:val="single" w:sz="4" w:space="0" w:color="auto"/>
            </w:tcBorders>
          </w:tcPr>
          <w:p w:rsidR="00151AAC" w:rsidRDefault="003C1D94">
            <w:pPr>
              <w:adjustRightInd w:val="0"/>
              <w:snapToGrid w:val="0"/>
              <w:rPr>
                <w:b/>
                <w:bCs/>
                <w:sz w:val="18"/>
                <w:szCs w:val="18"/>
                <w:highlight w:val="green"/>
                <w:lang w:eastAsia="zh-CN"/>
              </w:rPr>
            </w:pPr>
            <w:r>
              <w:rPr>
                <w:b/>
                <w:bCs/>
                <w:sz w:val="18"/>
                <w:szCs w:val="18"/>
                <w:highlight w:val="green"/>
                <w:lang w:eastAsia="zh-CN"/>
              </w:rPr>
              <w:t>[117] Agreement</w:t>
            </w:r>
          </w:p>
          <w:p w:rsidR="00151AAC" w:rsidRDefault="003C1D94">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rsidR="00151AAC" w:rsidRDefault="003C1D94">
            <w:pPr>
              <w:numPr>
                <w:ilvl w:val="0"/>
                <w:numId w:val="15"/>
              </w:numPr>
              <w:snapToGrid w:val="0"/>
              <w:ind w:left="466" w:hanging="284"/>
              <w:jc w:val="both"/>
              <w:rPr>
                <w:sz w:val="18"/>
                <w:szCs w:val="18"/>
              </w:rPr>
            </w:pPr>
            <w:r>
              <w:rPr>
                <w:sz w:val="18"/>
                <w:szCs w:val="18"/>
              </w:rPr>
              <w:t xml:space="preserve">Option-3: N ≥ 1 beam(s) are reported in the report instance,  </w:t>
            </w:r>
          </w:p>
          <w:p w:rsidR="00151AAC" w:rsidRDefault="003C1D94">
            <w:pPr>
              <w:numPr>
                <w:ilvl w:val="1"/>
                <w:numId w:val="15"/>
              </w:numPr>
              <w:snapToGrid w:val="0"/>
              <w:ind w:left="1334"/>
              <w:jc w:val="both"/>
              <w:rPr>
                <w:sz w:val="18"/>
                <w:szCs w:val="18"/>
                <w:highlight w:val="yellow"/>
              </w:rPr>
            </w:pPr>
            <w:r>
              <w:rPr>
                <w:sz w:val="18"/>
                <w:szCs w:val="18"/>
                <w:highlight w:val="yellow"/>
              </w:rPr>
              <w:t>At least one of N reported beam(s) should satisfy the condition of Event-2</w:t>
            </w:r>
          </w:p>
          <w:p w:rsidR="00151AAC" w:rsidRDefault="003C1D94">
            <w:pPr>
              <w:numPr>
                <w:ilvl w:val="1"/>
                <w:numId w:val="15"/>
              </w:numPr>
              <w:snapToGrid w:val="0"/>
              <w:ind w:left="1334"/>
              <w:jc w:val="both"/>
              <w:rPr>
                <w:sz w:val="18"/>
                <w:szCs w:val="18"/>
              </w:rPr>
            </w:pPr>
            <w:r>
              <w:rPr>
                <w:sz w:val="18"/>
                <w:szCs w:val="18"/>
              </w:rPr>
              <w:t xml:space="preserve">N is configured by </w:t>
            </w:r>
            <w:proofErr w:type="spellStart"/>
            <w:r>
              <w:rPr>
                <w:sz w:val="18"/>
                <w:szCs w:val="18"/>
              </w:rPr>
              <w:t>gNB</w:t>
            </w:r>
            <w:proofErr w:type="spellEnd"/>
          </w:p>
          <w:p w:rsidR="00151AAC" w:rsidRDefault="003C1D94">
            <w:pPr>
              <w:numPr>
                <w:ilvl w:val="2"/>
                <w:numId w:val="15"/>
              </w:numPr>
              <w:snapToGrid w:val="0"/>
              <w:ind w:left="1915" w:hanging="475"/>
              <w:jc w:val="both"/>
              <w:rPr>
                <w:sz w:val="18"/>
                <w:szCs w:val="18"/>
              </w:rPr>
            </w:pPr>
            <w:r>
              <w:rPr>
                <w:sz w:val="18"/>
                <w:szCs w:val="18"/>
              </w:rPr>
              <w:t xml:space="preserve">FFS: candidate value of ‘N’.  </w:t>
            </w:r>
          </w:p>
          <w:p w:rsidR="00151AAC" w:rsidRDefault="003C1D94">
            <w:pPr>
              <w:numPr>
                <w:ilvl w:val="1"/>
                <w:numId w:val="15"/>
              </w:numPr>
              <w:snapToGrid w:val="0"/>
              <w:ind w:left="1334"/>
              <w:jc w:val="both"/>
              <w:rPr>
                <w:sz w:val="18"/>
                <w:szCs w:val="18"/>
              </w:rPr>
            </w:pPr>
            <w:r>
              <w:rPr>
                <w:sz w:val="18"/>
                <w:szCs w:val="18"/>
              </w:rPr>
              <w:t xml:space="preserve">FFS: RRC can enable or disable whether current beam is always reported in addition to the N beams </w:t>
            </w:r>
          </w:p>
          <w:p w:rsidR="00151AAC" w:rsidRDefault="003C1D94">
            <w:pPr>
              <w:numPr>
                <w:ilvl w:val="0"/>
                <w:numId w:val="15"/>
              </w:numPr>
              <w:snapToGrid w:val="0"/>
              <w:ind w:left="466" w:hanging="284"/>
              <w:jc w:val="both"/>
              <w:rPr>
                <w:sz w:val="18"/>
                <w:szCs w:val="18"/>
              </w:rPr>
            </w:pPr>
            <w:r>
              <w:rPr>
                <w:sz w:val="18"/>
                <w:szCs w:val="18"/>
              </w:rPr>
              <w:t xml:space="preserve">FFS: Option-1/1a/1b/2.  </w:t>
            </w:r>
          </w:p>
          <w:p w:rsidR="00151AAC" w:rsidRDefault="003C1D94">
            <w:pPr>
              <w:numPr>
                <w:ilvl w:val="0"/>
                <w:numId w:val="15"/>
              </w:numPr>
              <w:snapToGrid w:val="0"/>
              <w:ind w:left="466" w:hanging="284"/>
              <w:jc w:val="both"/>
              <w:rPr>
                <w:sz w:val="18"/>
                <w:szCs w:val="18"/>
              </w:rPr>
            </w:pPr>
            <w:r>
              <w:rPr>
                <w:sz w:val="18"/>
                <w:szCs w:val="18"/>
              </w:rPr>
              <w:t>Above applies at least for the single CC case</w:t>
            </w:r>
          </w:p>
          <w:p w:rsidR="00151AAC" w:rsidRDefault="00151AAC">
            <w:pPr>
              <w:jc w:val="both"/>
              <w:rPr>
                <w:rFonts w:ascii="Times" w:eastAsia="Batang" w:hAnsi="Times" w:cs="Times"/>
                <w:b/>
                <w:sz w:val="18"/>
                <w:szCs w:val="18"/>
                <w:highlight w:val="green"/>
                <w:lang w:val="en-GB" w:eastAsia="en-US"/>
              </w:rPr>
            </w:pPr>
          </w:p>
          <w:p w:rsidR="00151AAC" w:rsidRDefault="003C1D94">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rsidR="00151AAC" w:rsidRDefault="003C1D9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enabled by RRC with subjective to UE capability.</w:t>
            </w:r>
          </w:p>
          <w:p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enabled by RRC with subjective to UE capability.</w:t>
            </w:r>
          </w:p>
          <w:p w:rsidR="00151AAC" w:rsidRDefault="003C1D94">
            <w:pPr>
              <w:pStyle w:val="ListParagraph"/>
              <w:numPr>
                <w:ilvl w:val="1"/>
                <w:numId w:val="17"/>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rsidR="00151AAC" w:rsidRDefault="003C1D94">
            <w:pPr>
              <w:pStyle w:val="ListParagraph"/>
              <w:numPr>
                <w:ilvl w:val="0"/>
                <w:numId w:val="17"/>
              </w:numPr>
              <w:shd w:val="clear" w:color="auto" w:fill="FFFFFF"/>
              <w:snapToGrid w:val="0"/>
              <w:spacing w:after="0" w:line="240" w:lineRule="auto"/>
              <w:rPr>
                <w:sz w:val="18"/>
                <w:szCs w:val="20"/>
              </w:rPr>
            </w:pPr>
            <w:r>
              <w:rPr>
                <w:sz w:val="18"/>
                <w:szCs w:val="20"/>
              </w:rPr>
              <w:t xml:space="preserve">Option-3: No further enhancement. </w:t>
            </w:r>
          </w:p>
          <w:p w:rsidR="00151AAC" w:rsidRDefault="003C1D9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rsidR="00151AAC" w:rsidRDefault="003C1D94">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rsidR="00151AAC" w:rsidRDefault="00151AAC">
            <w:pPr>
              <w:jc w:val="both"/>
              <w:rPr>
                <w:rFonts w:ascii="Times" w:eastAsia="Batang" w:hAnsi="Times" w:cs="Times"/>
                <w:b/>
                <w:sz w:val="18"/>
                <w:szCs w:val="18"/>
                <w:highlight w:val="green"/>
                <w:lang w:eastAsia="en-US"/>
              </w:rPr>
            </w:pPr>
          </w:p>
          <w:p w:rsidR="00151AAC" w:rsidRDefault="003C1D94">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rsidR="00151AAC" w:rsidRDefault="003C1D94">
            <w:pPr>
              <w:pStyle w:val="ListParagraph"/>
              <w:numPr>
                <w:ilvl w:val="0"/>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 xml:space="preserve">Solution-1 Revise the RAN1#117 agreement as “at least one of the reported CRI/SSBRI(s) should satisfy the condition of Event-2” in a UEI beam report: ZTE, MediaTek, NTT DOCOMO, Sharp, Qualcomm, vivo, Sony, ETRI, </w:t>
            </w:r>
          </w:p>
          <w:p w:rsidR="00151AAC" w:rsidRDefault="003C1D94">
            <w:pPr>
              <w:pStyle w:val="ListParagraph"/>
              <w:numPr>
                <w:ilvl w:val="1"/>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t>At least for Mode-A + the above Option-1 is mandatory for mode-A: MediaTek, QC,</w:t>
            </w:r>
          </w:p>
          <w:p w:rsidR="00151AAC" w:rsidRDefault="003C1D94">
            <w:pPr>
              <w:pStyle w:val="ListParagraph"/>
              <w:numPr>
                <w:ilvl w:val="0"/>
                <w:numId w:val="17"/>
              </w:numPr>
              <w:snapToGrid w:val="0"/>
              <w:spacing w:after="0" w:line="240" w:lineRule="auto"/>
              <w:contextualSpacing/>
              <w:jc w:val="both"/>
              <w:rPr>
                <w:rFonts w:ascii="Times" w:eastAsia="Batang" w:hAnsi="Times" w:cs="Times"/>
                <w:color w:val="0000FF"/>
                <w:sz w:val="18"/>
                <w:szCs w:val="16"/>
              </w:rPr>
            </w:pPr>
            <w:r>
              <w:rPr>
                <w:rFonts w:ascii="Times" w:eastAsia="Batang" w:hAnsi="Times" w:cs="Times"/>
                <w:color w:val="0000FF"/>
                <w:sz w:val="18"/>
                <w:szCs w:val="16"/>
              </w:rPr>
              <w:lastRenderedPageBreak/>
              <w:t xml:space="preserve">Solution-2 Up to UE/NW implementation, e.g., by NW blind detection: CMCC, OPPO, Intel, Apple, </w:t>
            </w:r>
            <w:proofErr w:type="spellStart"/>
            <w:r>
              <w:rPr>
                <w:rFonts w:ascii="Times" w:eastAsia="Batang" w:hAnsi="Times" w:cs="Times"/>
                <w:color w:val="0000FF"/>
                <w:sz w:val="18"/>
                <w:szCs w:val="16"/>
              </w:rPr>
              <w:t>xiaomi</w:t>
            </w:r>
            <w:proofErr w:type="spellEnd"/>
            <w:r>
              <w:rPr>
                <w:rFonts w:ascii="Times" w:eastAsia="Batang" w:hAnsi="Times" w:cs="Times"/>
                <w:color w:val="0000FF"/>
                <w:sz w:val="18"/>
                <w:szCs w:val="16"/>
              </w:rPr>
              <w:t>, Huawei/</w:t>
            </w:r>
            <w:proofErr w:type="spellStart"/>
            <w:r>
              <w:rPr>
                <w:rFonts w:ascii="Times" w:eastAsia="Batang" w:hAnsi="Times" w:cs="Times"/>
                <w:color w:val="0000FF"/>
                <w:sz w:val="18"/>
                <w:szCs w:val="16"/>
              </w:rPr>
              <w:t>HiSilicon</w:t>
            </w:r>
            <w:proofErr w:type="spellEnd"/>
            <w:r>
              <w:rPr>
                <w:rFonts w:ascii="Times" w:eastAsia="Batang" w:hAnsi="Times" w:cs="Times"/>
                <w:color w:val="0000FF"/>
                <w:sz w:val="18"/>
                <w:szCs w:val="16"/>
              </w:rPr>
              <w:t xml:space="preserve">, CATT, IDC, </w:t>
            </w:r>
            <w:proofErr w:type="spellStart"/>
            <w:r>
              <w:rPr>
                <w:rFonts w:ascii="Times" w:eastAsia="Batang" w:hAnsi="Times" w:cs="Times"/>
                <w:color w:val="0000FF"/>
                <w:sz w:val="18"/>
                <w:szCs w:val="16"/>
              </w:rPr>
              <w:t>Spreadtrum</w:t>
            </w:r>
            <w:proofErr w:type="spellEnd"/>
            <w:r>
              <w:rPr>
                <w:rFonts w:ascii="Times" w:eastAsia="Batang" w:hAnsi="Times" w:cs="Times"/>
                <w:color w:val="0000FF"/>
                <w:sz w:val="18"/>
                <w:szCs w:val="16"/>
              </w:rPr>
              <w:t xml:space="preserve">, Nokia, Lenovo,  </w:t>
            </w:r>
          </w:p>
          <w:p w:rsidR="00151AAC" w:rsidRDefault="003C1D94">
            <w:pPr>
              <w:snapToGrid w:val="0"/>
              <w:contextualSpacing/>
              <w:jc w:val="both"/>
              <w:rPr>
                <w:color w:val="3333FF"/>
                <w:sz w:val="18"/>
                <w:szCs w:val="20"/>
                <w:lang w:val="en-GB"/>
              </w:rPr>
            </w:pPr>
            <w:r>
              <w:rPr>
                <w:color w:val="FF0000"/>
                <w:sz w:val="18"/>
                <w:szCs w:val="20"/>
              </w:rPr>
              <w:t>Per companies input, one more possible conclusion is provided as in the following</w:t>
            </w:r>
            <w:r>
              <w:rPr>
                <w:color w:val="3333FF"/>
                <w:sz w:val="18"/>
                <w:szCs w:val="20"/>
                <w:lang w:val="en-GB"/>
              </w:rPr>
              <w:t>.</w:t>
            </w:r>
          </w:p>
          <w:p w:rsidR="00151AAC" w:rsidRDefault="00151AAC">
            <w:pPr>
              <w:snapToGrid w:val="0"/>
              <w:contextualSpacing/>
              <w:jc w:val="both"/>
              <w:rPr>
                <w:color w:val="3333FF"/>
                <w:sz w:val="18"/>
                <w:szCs w:val="20"/>
              </w:rPr>
            </w:pPr>
          </w:p>
          <w:p w:rsidR="00151AAC" w:rsidRDefault="00151AAC">
            <w:pPr>
              <w:snapToGrid w:val="0"/>
              <w:contextualSpacing/>
              <w:jc w:val="both"/>
              <w:rPr>
                <w:color w:val="3333FF"/>
                <w:sz w:val="18"/>
                <w:szCs w:val="20"/>
              </w:rPr>
            </w:pPr>
          </w:p>
          <w:p w:rsidR="00151AAC" w:rsidRDefault="003C1D94">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Proposal 2.1.2:</w:t>
            </w:r>
            <w:r>
              <w:rPr>
                <w:rFonts w:eastAsia="宋体"/>
                <w:sz w:val="18"/>
                <w:szCs w:val="18"/>
              </w:rPr>
              <w:t xml:space="preserve"> On UE-initiated/event-driven beam reporting, </w:t>
            </w:r>
            <w:r>
              <w:rPr>
                <w:rFonts w:eastAsia="宋体"/>
                <w:color w:val="FF0000"/>
                <w:sz w:val="18"/>
                <w:szCs w:val="18"/>
              </w:rPr>
              <w:t xml:space="preserve">revise </w:t>
            </w:r>
            <w:r>
              <w:rPr>
                <w:rFonts w:eastAsia="宋体"/>
                <w:sz w:val="18"/>
                <w:szCs w:val="18"/>
              </w:rPr>
              <w:t>the following agreement in RAN1#117.</w:t>
            </w:r>
          </w:p>
          <w:p w:rsidR="00151AAC" w:rsidRDefault="003C1D94">
            <w:pPr>
              <w:numPr>
                <w:ilvl w:val="0"/>
                <w:numId w:val="15"/>
              </w:numPr>
              <w:snapToGrid w:val="0"/>
              <w:ind w:left="466" w:hanging="284"/>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rsidR="00151AAC" w:rsidRDefault="003C1D94">
            <w:pPr>
              <w:numPr>
                <w:ilvl w:val="1"/>
                <w:numId w:val="15"/>
              </w:numPr>
              <w:snapToGrid w:val="0"/>
              <w:jc w:val="both"/>
              <w:rPr>
                <w:sz w:val="18"/>
                <w:szCs w:val="18"/>
              </w:rPr>
            </w:pPr>
            <w:r>
              <w:rPr>
                <w:sz w:val="18"/>
                <w:szCs w:val="18"/>
              </w:rPr>
              <w:t xml:space="preserve">Option-3: N ≥ 1 beam(s) are reported in the report instance,  </w:t>
            </w:r>
          </w:p>
          <w:p w:rsidR="00151AAC" w:rsidRDefault="003C1D94">
            <w:pPr>
              <w:numPr>
                <w:ilvl w:val="2"/>
                <w:numId w:val="15"/>
              </w:numPr>
              <w:snapToGrid w:val="0"/>
              <w:jc w:val="both"/>
              <w:rPr>
                <w:sz w:val="18"/>
                <w:szCs w:val="18"/>
              </w:rPr>
            </w:pPr>
            <w:r>
              <w:rPr>
                <w:color w:val="FF0000"/>
                <w:sz w:val="18"/>
                <w:szCs w:val="18"/>
              </w:rPr>
              <w:t>For mode-B,</w:t>
            </w:r>
            <w:r>
              <w:rPr>
                <w:sz w:val="18"/>
                <w:szCs w:val="18"/>
              </w:rPr>
              <w:t xml:space="preserve"> at least one of N reported beam(s) should satisfy the condition of Event-2</w:t>
            </w:r>
          </w:p>
          <w:p w:rsidR="00151AAC" w:rsidRDefault="003C1D94">
            <w:pPr>
              <w:numPr>
                <w:ilvl w:val="2"/>
                <w:numId w:val="15"/>
              </w:numPr>
              <w:snapToGrid w:val="0"/>
              <w:jc w:val="both"/>
              <w:rPr>
                <w:sz w:val="18"/>
                <w:szCs w:val="18"/>
              </w:rPr>
            </w:pPr>
            <w:r>
              <w:rPr>
                <w:sz w:val="18"/>
                <w:szCs w:val="18"/>
              </w:rPr>
              <w:t xml:space="preserve">N is configured by </w:t>
            </w:r>
            <w:proofErr w:type="spellStart"/>
            <w:r>
              <w:rPr>
                <w:sz w:val="18"/>
                <w:szCs w:val="18"/>
              </w:rPr>
              <w:t>gNB</w:t>
            </w:r>
            <w:proofErr w:type="spellEnd"/>
          </w:p>
          <w:p w:rsidR="00151AAC" w:rsidRDefault="003C1D94">
            <w:pPr>
              <w:numPr>
                <w:ilvl w:val="3"/>
                <w:numId w:val="15"/>
              </w:numPr>
              <w:snapToGrid w:val="0"/>
              <w:jc w:val="both"/>
              <w:rPr>
                <w:sz w:val="18"/>
                <w:szCs w:val="18"/>
              </w:rPr>
            </w:pPr>
            <w:r>
              <w:rPr>
                <w:sz w:val="18"/>
                <w:szCs w:val="18"/>
              </w:rPr>
              <w:t xml:space="preserve">FFS: candidate value of ‘N’.  </w:t>
            </w:r>
          </w:p>
          <w:p w:rsidR="00151AAC" w:rsidRDefault="003C1D94">
            <w:pPr>
              <w:numPr>
                <w:ilvl w:val="2"/>
                <w:numId w:val="15"/>
              </w:numPr>
              <w:snapToGrid w:val="0"/>
              <w:jc w:val="both"/>
              <w:rPr>
                <w:sz w:val="18"/>
                <w:szCs w:val="18"/>
              </w:rPr>
            </w:pPr>
            <w:r>
              <w:rPr>
                <w:sz w:val="18"/>
                <w:szCs w:val="18"/>
              </w:rPr>
              <w:t xml:space="preserve">FFS: RRC can enable or disable whether current beam is always reported in addition to the N beams </w:t>
            </w:r>
          </w:p>
          <w:p w:rsidR="00151AAC" w:rsidRDefault="003C1D94">
            <w:pPr>
              <w:numPr>
                <w:ilvl w:val="1"/>
                <w:numId w:val="15"/>
              </w:numPr>
              <w:snapToGrid w:val="0"/>
              <w:jc w:val="both"/>
              <w:rPr>
                <w:sz w:val="18"/>
                <w:szCs w:val="18"/>
              </w:rPr>
            </w:pPr>
            <w:r>
              <w:rPr>
                <w:sz w:val="18"/>
                <w:szCs w:val="18"/>
              </w:rPr>
              <w:t xml:space="preserve">FFS: Option-1/1a/1b/2.  </w:t>
            </w:r>
          </w:p>
          <w:p w:rsidR="00151AAC" w:rsidRDefault="003C1D94">
            <w:pPr>
              <w:numPr>
                <w:ilvl w:val="1"/>
                <w:numId w:val="15"/>
              </w:numPr>
              <w:snapToGrid w:val="0"/>
              <w:jc w:val="both"/>
              <w:rPr>
                <w:sz w:val="18"/>
                <w:szCs w:val="18"/>
              </w:rPr>
            </w:pPr>
            <w:r>
              <w:rPr>
                <w:sz w:val="18"/>
                <w:szCs w:val="18"/>
              </w:rPr>
              <w:t>Above applies at least for the single CC case</w:t>
            </w:r>
          </w:p>
          <w:p w:rsidR="00151AAC" w:rsidRDefault="00151AAC">
            <w:pPr>
              <w:snapToGrid w:val="0"/>
              <w:jc w:val="both"/>
              <w:rPr>
                <w:rFonts w:ascii="Times" w:eastAsia="Batang" w:hAnsi="Times" w:cs="Times"/>
                <w:sz w:val="18"/>
                <w:szCs w:val="18"/>
                <w:lang w:eastAsia="en-US"/>
              </w:rPr>
            </w:pPr>
          </w:p>
          <w:p w:rsidR="00151AAC" w:rsidRDefault="003C1D9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w:t>
            </w:r>
            <w:r>
              <w:rPr>
                <w:rFonts w:ascii="Times" w:eastAsia="Batang" w:hAnsi="Times" w:cs="Times"/>
                <w:color w:val="FF0000"/>
                <w:sz w:val="18"/>
                <w:szCs w:val="18"/>
                <w:lang w:eastAsia="en-US"/>
              </w:rPr>
              <w:t xml:space="preserve">Ericsson, NTT DOCOMO, </w:t>
            </w:r>
            <w:proofErr w:type="spellStart"/>
            <w:r>
              <w:rPr>
                <w:rFonts w:ascii="Times" w:eastAsia="Batang" w:hAnsi="Times" w:cs="Times"/>
                <w:color w:val="FF0000"/>
                <w:sz w:val="18"/>
                <w:szCs w:val="18"/>
                <w:lang w:eastAsia="en-US"/>
              </w:rPr>
              <w:t>Transsion</w:t>
            </w:r>
            <w:proofErr w:type="spellEnd"/>
            <w:r>
              <w:rPr>
                <w:rFonts w:ascii="Times" w:eastAsia="Batang" w:hAnsi="Times" w:cs="Times"/>
                <w:color w:val="FF0000"/>
                <w:sz w:val="18"/>
                <w:szCs w:val="18"/>
                <w:lang w:eastAsia="en-US"/>
              </w:rPr>
              <w:t xml:space="preserve"> (Open), TCL, KDDI, </w:t>
            </w:r>
          </w:p>
          <w:p w:rsidR="00151AAC" w:rsidRDefault="003C1D9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Not supported by: </w:t>
            </w:r>
            <w:r>
              <w:rPr>
                <w:rFonts w:ascii="Times" w:eastAsia="Batang" w:hAnsi="Times" w:cs="Times"/>
                <w:color w:val="FF0000"/>
                <w:sz w:val="18"/>
                <w:szCs w:val="18"/>
                <w:lang w:eastAsia="en-US"/>
              </w:rPr>
              <w:t xml:space="preserve">OPPO, Nokia, Samsung, Google, </w:t>
            </w:r>
            <w:proofErr w:type="spellStart"/>
            <w:r>
              <w:rPr>
                <w:rFonts w:ascii="Times" w:eastAsia="Batang" w:hAnsi="Times" w:cs="Times"/>
                <w:color w:val="FF0000"/>
                <w:sz w:val="18"/>
                <w:szCs w:val="18"/>
                <w:lang w:eastAsia="en-US"/>
              </w:rPr>
              <w:t>xiaomi</w:t>
            </w:r>
            <w:proofErr w:type="spellEnd"/>
            <w:r>
              <w:rPr>
                <w:rFonts w:ascii="Times" w:eastAsia="Batang" w:hAnsi="Times" w:cs="Times"/>
                <w:color w:val="FF0000"/>
                <w:sz w:val="18"/>
                <w:szCs w:val="18"/>
                <w:lang w:eastAsia="en-US"/>
              </w:rPr>
              <w:t>,</w:t>
            </w:r>
            <w:r>
              <w:t xml:space="preserve"> </w:t>
            </w:r>
            <w:r>
              <w:rPr>
                <w:rFonts w:ascii="Times" w:eastAsia="Batang" w:hAnsi="Times" w:cs="Times"/>
                <w:color w:val="FF0000"/>
                <w:sz w:val="18"/>
                <w:szCs w:val="18"/>
                <w:lang w:eastAsia="en-US"/>
              </w:rPr>
              <w:t>Huawei/</w:t>
            </w:r>
            <w:proofErr w:type="spellStart"/>
            <w:r>
              <w:rPr>
                <w:rFonts w:ascii="Times" w:eastAsia="Batang" w:hAnsi="Times" w:cs="Times"/>
                <w:color w:val="FF0000"/>
                <w:sz w:val="18"/>
                <w:szCs w:val="18"/>
                <w:lang w:eastAsia="en-US"/>
              </w:rPr>
              <w:t>HiSilicon</w:t>
            </w:r>
            <w:proofErr w:type="spellEnd"/>
            <w:r>
              <w:rPr>
                <w:rFonts w:ascii="Times" w:eastAsia="Batang" w:hAnsi="Times" w:cs="Times"/>
                <w:color w:val="FF0000"/>
                <w:sz w:val="18"/>
                <w:szCs w:val="18"/>
                <w:lang w:eastAsia="en-US"/>
              </w:rPr>
              <w:t xml:space="preserve">, CATT, </w:t>
            </w:r>
            <w:proofErr w:type="spellStart"/>
            <w:r>
              <w:rPr>
                <w:rFonts w:ascii="Times" w:eastAsia="Batang" w:hAnsi="Times" w:cs="Times"/>
                <w:color w:val="FF0000"/>
                <w:sz w:val="18"/>
                <w:szCs w:val="18"/>
                <w:lang w:eastAsia="en-US"/>
              </w:rPr>
              <w:t>Spreadtrum</w:t>
            </w:r>
            <w:proofErr w:type="spellEnd"/>
            <w:r>
              <w:rPr>
                <w:rFonts w:ascii="Times" w:eastAsia="Batang" w:hAnsi="Times" w:cs="Times"/>
                <w:color w:val="FF0000"/>
                <w:sz w:val="18"/>
                <w:szCs w:val="18"/>
                <w:lang w:eastAsia="en-US"/>
              </w:rPr>
              <w:t xml:space="preserve">, </w:t>
            </w:r>
            <w:proofErr w:type="spellStart"/>
            <w:r>
              <w:rPr>
                <w:rFonts w:ascii="Times" w:eastAsia="Batang" w:hAnsi="Times" w:cs="Times"/>
                <w:color w:val="FF0000"/>
                <w:sz w:val="18"/>
                <w:szCs w:val="18"/>
                <w:lang w:eastAsia="en-US"/>
              </w:rPr>
              <w:t>Futurewei</w:t>
            </w:r>
            <w:proofErr w:type="spellEnd"/>
            <w:r>
              <w:rPr>
                <w:rFonts w:ascii="Times" w:eastAsia="Batang" w:hAnsi="Times" w:cs="Times"/>
                <w:color w:val="FF0000"/>
                <w:sz w:val="18"/>
                <w:szCs w:val="18"/>
                <w:lang w:eastAsia="en-US"/>
              </w:rPr>
              <w:t xml:space="preserve">, Panasonic, CMCC, Lenovo, HONOR, </w:t>
            </w:r>
            <w:r>
              <w:rPr>
                <w:rFonts w:ascii="Times" w:eastAsia="Batang" w:hAnsi="Times" w:cs="Times"/>
                <w:sz w:val="18"/>
                <w:szCs w:val="18"/>
                <w:lang w:eastAsia="en-US"/>
              </w:rPr>
              <w:t xml:space="preserve">[Intel, Apple, IDC, </w:t>
            </w:r>
            <w:proofErr w:type="spellStart"/>
            <w:r>
              <w:rPr>
                <w:rFonts w:ascii="Times" w:eastAsia="Batang" w:hAnsi="Times" w:cs="Times"/>
                <w:sz w:val="18"/>
                <w:szCs w:val="18"/>
                <w:lang w:eastAsia="en-US"/>
              </w:rPr>
              <w:t>Spreadtrum</w:t>
            </w:r>
            <w:proofErr w:type="spellEnd"/>
            <w:r>
              <w:rPr>
                <w:rFonts w:ascii="Times" w:eastAsia="Batang" w:hAnsi="Times" w:cs="Times"/>
                <w:sz w:val="18"/>
                <w:szCs w:val="18"/>
                <w:lang w:eastAsia="en-US"/>
              </w:rPr>
              <w:t>]</w:t>
            </w:r>
          </w:p>
          <w:p w:rsidR="00151AAC" w:rsidRDefault="00151AAC">
            <w:pPr>
              <w:snapToGrid w:val="0"/>
              <w:contextualSpacing/>
              <w:jc w:val="both"/>
              <w:rPr>
                <w:color w:val="3333FF"/>
                <w:sz w:val="18"/>
                <w:szCs w:val="20"/>
              </w:rPr>
            </w:pPr>
          </w:p>
          <w:p w:rsidR="00151AAC" w:rsidRDefault="003C1D94">
            <w:pPr>
              <w:shd w:val="clear" w:color="auto" w:fill="FFFFFF"/>
              <w:snapToGrid w:val="0"/>
              <w:rPr>
                <w:rFonts w:ascii="Times" w:eastAsia="Batang" w:hAnsi="Times" w:cs="Times"/>
                <w:sz w:val="18"/>
                <w:szCs w:val="18"/>
                <w:lang w:eastAsia="en-US"/>
              </w:rPr>
            </w:pPr>
            <w:r>
              <w:rPr>
                <w:rFonts w:ascii="Times" w:eastAsia="宋体" w:hAnsi="Times" w:cs="Times"/>
                <w:b/>
                <w:sz w:val="18"/>
                <w:szCs w:val="18"/>
                <w:u w:val="single"/>
              </w:rPr>
              <w:t>Proposed conclusion 2.1.2:</w:t>
            </w:r>
            <w:r>
              <w:rPr>
                <w:rFonts w:eastAsia="宋体"/>
                <w:sz w:val="18"/>
                <w:szCs w:val="18"/>
              </w:rPr>
              <w:t xml:space="preserve"> On UE-initiated/</w:t>
            </w:r>
            <w:r>
              <w:rPr>
                <w:rFonts w:ascii="Times" w:eastAsia="Batang" w:hAnsi="Times" w:cs="Times"/>
                <w:sz w:val="18"/>
                <w:szCs w:val="18"/>
                <w:lang w:eastAsia="en-US"/>
              </w:rPr>
              <w:t>event-driven beam reporting, there is no RAN1 consensus on further handling the case if UE has not sent any first PUCCH associated for UE-initiated/event-driven beam reporting, for Mode-A.</w:t>
            </w:r>
          </w:p>
          <w:p w:rsidR="00151AAC" w:rsidRDefault="00151AAC">
            <w:pPr>
              <w:jc w:val="both"/>
              <w:rPr>
                <w:rFonts w:ascii="Times" w:eastAsia="Batang" w:hAnsi="Times" w:cs="Times"/>
                <w:b/>
                <w:sz w:val="18"/>
                <w:szCs w:val="18"/>
                <w:highlight w:val="green"/>
                <w:lang w:eastAsia="en-US"/>
              </w:rPr>
            </w:pPr>
          </w:p>
          <w:p w:rsidR="00151AAC" w:rsidRDefault="00151AAC">
            <w:pPr>
              <w:jc w:val="both"/>
              <w:rPr>
                <w:rFonts w:ascii="Times" w:eastAsia="Batang" w:hAnsi="Times" w:cs="Times"/>
                <w:b/>
                <w:sz w:val="18"/>
                <w:szCs w:val="18"/>
                <w:highlight w:val="green"/>
                <w:lang w:eastAsia="en-US"/>
              </w:rPr>
            </w:pPr>
          </w:p>
        </w:tc>
      </w:tr>
      <w:tr w:rsidR="00151AAC">
        <w:trPr>
          <w:trHeight w:val="17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lastRenderedPageBreak/>
              <w:t>2.2</w:t>
            </w:r>
          </w:p>
        </w:tc>
        <w:tc>
          <w:tcPr>
            <w:tcW w:w="1341"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 xml:space="preserve">L1-RSRP report format —— </w:t>
            </w:r>
            <w:r>
              <w:rPr>
                <w:sz w:val="18"/>
                <w:szCs w:val="18"/>
                <w:lang w:eastAsia="zh-CN"/>
              </w:rPr>
              <w:t>any critical update for supporting Event-1</w:t>
            </w:r>
          </w:p>
        </w:tc>
        <w:tc>
          <w:tcPr>
            <w:tcW w:w="8068"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eastAsia="zh-CN"/>
              </w:rPr>
              <w:t xml:space="preserve">This issue is much relevant to the progress on Issue 1.2.1. Once there is any progress on that, we may further review this issue. </w:t>
            </w:r>
          </w:p>
          <w:p w:rsidR="00151AAC" w:rsidRDefault="003C1D94">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eastAsia="zh-CN"/>
              </w:rPr>
              <w:t>But, for accelerating the subsequent discussion, if any views, please share them accordingly.</w:t>
            </w:r>
          </w:p>
          <w:p w:rsidR="00151AAC" w:rsidRDefault="003C1D94">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#1 ‘On report format for Event-1, support that current beam is always reported.’</w:t>
            </w:r>
          </w:p>
          <w:p w:rsidR="00151AAC" w:rsidRDefault="003C1D94">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#2 ‘</w:t>
            </w:r>
            <w:r>
              <w:rPr>
                <w:rFonts w:hint="eastAsia"/>
                <w:color w:val="3333FF"/>
                <w:sz w:val="18"/>
                <w:szCs w:val="16"/>
                <w:lang w:val="en-GB" w:eastAsia="zh-CN"/>
              </w:rPr>
              <w:t>Differential L1-RSRP value</w:t>
            </w:r>
            <w:r>
              <w:rPr>
                <w:color w:val="3333FF"/>
                <w:sz w:val="18"/>
                <w:szCs w:val="16"/>
                <w:lang w:val="en-GB" w:eastAsia="zh-CN"/>
              </w:rPr>
              <w:t xml:space="preserve"> for current beam</w:t>
            </w:r>
            <w:r>
              <w:rPr>
                <w:rFonts w:hint="eastAsia"/>
                <w:color w:val="3333FF"/>
                <w:sz w:val="18"/>
                <w:szCs w:val="16"/>
                <w:lang w:val="en-GB" w:eastAsia="zh-CN"/>
              </w:rPr>
              <w:t xml:space="preserve"> is determined based on the difference between measured L1-RSRP corresponding to the current beam/new beam RS (if configured) and the configured certain threshold.</w:t>
            </w:r>
            <w:r>
              <w:rPr>
                <w:color w:val="3333FF"/>
                <w:sz w:val="18"/>
                <w:szCs w:val="16"/>
                <w:lang w:val="en-GB" w:eastAsia="zh-CN"/>
              </w:rPr>
              <w:t>’</w:t>
            </w:r>
          </w:p>
          <w:p w:rsidR="00151AAC" w:rsidRDefault="003C1D94">
            <w:pPr>
              <w:pStyle w:val="ListParagraph"/>
              <w:numPr>
                <w:ilvl w:val="1"/>
                <w:numId w:val="13"/>
              </w:numPr>
              <w:spacing w:after="0" w:line="257" w:lineRule="auto"/>
              <w:rPr>
                <w:color w:val="3333FF"/>
                <w:sz w:val="18"/>
                <w:szCs w:val="16"/>
                <w:lang w:val="en-GB" w:eastAsia="zh-CN"/>
              </w:rPr>
            </w:pPr>
            <w:r>
              <w:rPr>
                <w:color w:val="3333FF"/>
                <w:sz w:val="18"/>
                <w:szCs w:val="16"/>
                <w:lang w:val="en-GB" w:eastAsia="zh-CN"/>
              </w:rPr>
              <w:t>…</w:t>
            </w:r>
          </w:p>
          <w:p w:rsidR="00151AAC" w:rsidRDefault="00151AAC">
            <w:pPr>
              <w:pStyle w:val="ListParagraph"/>
              <w:snapToGrid w:val="0"/>
              <w:spacing w:after="0" w:line="240" w:lineRule="auto"/>
              <w:contextualSpacing/>
              <w:jc w:val="both"/>
              <w:rPr>
                <w:rFonts w:eastAsia="Batang"/>
                <w:b/>
                <w:sz w:val="16"/>
                <w:szCs w:val="18"/>
              </w:rPr>
            </w:pPr>
          </w:p>
        </w:tc>
      </w:tr>
      <w:tr w:rsidR="00151AAC">
        <w:trPr>
          <w:trHeight w:val="17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sz w:val="18"/>
                <w:szCs w:val="18"/>
              </w:rPr>
            </w:pPr>
            <w:r>
              <w:rPr>
                <w:rFonts w:eastAsia="宋体"/>
                <w:b/>
                <w:bCs/>
                <w:iCs/>
                <w:sz w:val="18"/>
                <w:szCs w:val="18"/>
                <w:highlight w:val="green"/>
              </w:rPr>
              <w:t>[119] Agreement</w:t>
            </w:r>
          </w:p>
          <w:p w:rsidR="00151AAC" w:rsidRDefault="003C1D94">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rsidR="00151AAC" w:rsidRDefault="003C1D94">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rsidR="00151AAC" w:rsidRDefault="003C1D94">
            <w:pPr>
              <w:numPr>
                <w:ilvl w:val="0"/>
                <w:numId w:val="15"/>
              </w:numPr>
              <w:adjustRightInd w:val="0"/>
              <w:snapToGrid w:val="0"/>
              <w:ind w:left="830" w:hanging="284"/>
              <w:jc w:val="both"/>
              <w:rPr>
                <w:sz w:val="18"/>
                <w:szCs w:val="18"/>
              </w:rPr>
            </w:pPr>
            <w:r>
              <w:rPr>
                <w:sz w:val="18"/>
                <w:szCs w:val="18"/>
              </w:rPr>
              <w:t>Event-1: Quality of the current beam is worse than a certain threshold.</w:t>
            </w:r>
          </w:p>
          <w:p w:rsidR="00151AAC" w:rsidRDefault="003C1D94">
            <w:pPr>
              <w:numPr>
                <w:ilvl w:val="0"/>
                <w:numId w:val="15"/>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rsidR="00151AAC" w:rsidRDefault="003C1D94">
            <w:pPr>
              <w:numPr>
                <w:ilvl w:val="1"/>
                <w:numId w:val="15"/>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rsidR="00151AAC" w:rsidRDefault="003C1D94">
            <w:pPr>
              <w:numPr>
                <w:ilvl w:val="2"/>
                <w:numId w:val="15"/>
              </w:numPr>
              <w:adjustRightInd w:val="0"/>
              <w:snapToGrid w:val="0"/>
              <w:ind w:left="2284"/>
              <w:jc w:val="both"/>
              <w:rPr>
                <w:sz w:val="18"/>
                <w:szCs w:val="18"/>
              </w:rPr>
            </w:pPr>
            <w:r>
              <w:rPr>
                <w:sz w:val="18"/>
                <w:szCs w:val="18"/>
              </w:rPr>
              <w:t xml:space="preserve">UE may only indicate a single candidate value or not support Event-7. </w:t>
            </w:r>
          </w:p>
          <w:p w:rsidR="00151AAC" w:rsidRDefault="003C1D94">
            <w:pPr>
              <w:numPr>
                <w:ilvl w:val="0"/>
                <w:numId w:val="15"/>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rsidR="00151AAC" w:rsidRDefault="003C1D94">
            <w:pPr>
              <w:numPr>
                <w:ilvl w:val="0"/>
                <w:numId w:val="15"/>
              </w:numPr>
              <w:adjustRightInd w:val="0"/>
              <w:snapToGrid w:val="0"/>
              <w:ind w:left="830" w:hanging="284"/>
              <w:jc w:val="both"/>
              <w:rPr>
                <w:sz w:val="18"/>
                <w:szCs w:val="18"/>
              </w:rPr>
            </w:pPr>
            <w:r>
              <w:rPr>
                <w:sz w:val="18"/>
                <w:szCs w:val="18"/>
              </w:rPr>
              <w:t>The additionally supported events will be lower priority compared to event 2.</w:t>
            </w:r>
          </w:p>
          <w:p w:rsidR="00151AAC" w:rsidRDefault="00151AAC">
            <w:pPr>
              <w:jc w:val="both"/>
              <w:rPr>
                <w:rFonts w:ascii="Times" w:eastAsia="Batang" w:hAnsi="Times"/>
                <w:b/>
                <w:sz w:val="20"/>
                <w:szCs w:val="20"/>
                <w:highlight w:val="green"/>
                <w:lang w:eastAsia="en-US"/>
              </w:rPr>
            </w:pPr>
          </w:p>
          <w:p w:rsidR="00151AAC" w:rsidRDefault="003C1D94">
            <w:pPr>
              <w:snapToGrid w:val="0"/>
              <w:jc w:val="both"/>
              <w:rPr>
                <w:rFonts w:eastAsia="Batang"/>
                <w:color w:val="3333FF"/>
                <w:sz w:val="18"/>
                <w:szCs w:val="18"/>
                <w:lang w:eastAsia="en-US"/>
              </w:rPr>
            </w:pPr>
            <w:r>
              <w:rPr>
                <w:rFonts w:eastAsia="Batang"/>
                <w:b/>
                <w:color w:val="3333FF"/>
                <w:sz w:val="18"/>
                <w:szCs w:val="18"/>
                <w:u w:val="single"/>
                <w:lang w:eastAsia="en-US"/>
              </w:rPr>
              <w:t>FL Observation (per companies input and last meeting FL summary)</w:t>
            </w:r>
            <w:r>
              <w:rPr>
                <w:rFonts w:eastAsia="Batang"/>
                <w:color w:val="3333FF"/>
                <w:sz w:val="18"/>
                <w:szCs w:val="18"/>
                <w:lang w:eastAsia="en-US"/>
              </w:rPr>
              <w:t>: Regarding report format for Event-7, besides for report format of Event-2, the following options are identified as an additional indication:</w:t>
            </w:r>
          </w:p>
          <w:p w:rsidR="00151AAC" w:rsidRDefault="003C1D94">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Option-1: Additional field to indicate the codepoint of the activated beam with Q-</w:t>
            </w:r>
            <w:proofErr w:type="spellStart"/>
            <w:r>
              <w:rPr>
                <w:rFonts w:eastAsia="Batang"/>
                <w:color w:val="3333FF"/>
                <w:sz w:val="18"/>
                <w:szCs w:val="18"/>
              </w:rPr>
              <w:t>th</w:t>
            </w:r>
            <w:proofErr w:type="spellEnd"/>
            <w:r>
              <w:rPr>
                <w:rFonts w:eastAsia="Batang"/>
                <w:color w:val="3333FF"/>
                <w:sz w:val="18"/>
                <w:szCs w:val="18"/>
              </w:rPr>
              <w:t xml:space="preserve"> best quality</w:t>
            </w:r>
            <w:r>
              <w:rPr>
                <w:rFonts w:ascii="Times" w:eastAsia="Batang" w:hAnsi="Times" w:cs="Times"/>
                <w:color w:val="3333FF"/>
                <w:sz w:val="18"/>
                <w:szCs w:val="18"/>
              </w:rPr>
              <w:t xml:space="preserve">. </w:t>
            </w:r>
          </w:p>
          <w:p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MTK, </w:t>
            </w:r>
            <w:proofErr w:type="spellStart"/>
            <w:r>
              <w:rPr>
                <w:rFonts w:ascii="Times" w:eastAsia="Batang" w:hAnsi="Times" w:cs="Times"/>
                <w:color w:val="3333FF"/>
                <w:sz w:val="18"/>
                <w:szCs w:val="16"/>
              </w:rPr>
              <w:t>xiaomi</w:t>
            </w:r>
            <w:proofErr w:type="spellEnd"/>
            <w:r>
              <w:rPr>
                <w:rFonts w:ascii="Times" w:eastAsia="Batang" w:hAnsi="Times" w:cs="Times"/>
                <w:color w:val="3333FF"/>
                <w:sz w:val="18"/>
                <w:szCs w:val="16"/>
              </w:rPr>
              <w:t>, ZTE, Intel, CMCC/TCL</w:t>
            </w:r>
            <w:r>
              <w:rPr>
                <w:rFonts w:ascii="Times" w:eastAsiaTheme="minorEastAsia" w:hAnsi="Times" w:cs="Times" w:hint="eastAsia"/>
                <w:color w:val="3333FF"/>
                <w:sz w:val="18"/>
                <w:szCs w:val="16"/>
                <w:lang w:eastAsia="zh-CN"/>
              </w:rPr>
              <w:t>/</w:t>
            </w:r>
            <w:r>
              <w:rPr>
                <w:rFonts w:ascii="Times" w:eastAsia="Batang" w:hAnsi="Times" w:cs="Times"/>
                <w:color w:val="0000FF"/>
                <w:sz w:val="18"/>
                <w:szCs w:val="18"/>
                <w:lang w:val="it-IT"/>
              </w:rPr>
              <w:t>Huawei/HiSilicon</w:t>
            </w:r>
            <w:r>
              <w:rPr>
                <w:rFonts w:ascii="Times" w:eastAsia="Batang" w:hAnsi="Times" w:cs="Times"/>
                <w:color w:val="3333FF"/>
                <w:sz w:val="18"/>
                <w:szCs w:val="16"/>
              </w:rPr>
              <w:t xml:space="preserve"> (Q to </w:t>
            </w:r>
            <w:proofErr w:type="spellStart"/>
            <w:r>
              <w:rPr>
                <w:rFonts w:ascii="Times" w:eastAsia="Batang" w:hAnsi="Times" w:cs="Times"/>
                <w:color w:val="3333FF"/>
                <w:sz w:val="18"/>
                <w:szCs w:val="16"/>
              </w:rPr>
              <w:t>Q</w:t>
            </w:r>
            <w:r>
              <w:rPr>
                <w:rFonts w:ascii="Times" w:eastAsia="Batang" w:hAnsi="Times" w:cs="Times"/>
                <w:color w:val="3333FF"/>
                <w:sz w:val="18"/>
                <w:szCs w:val="16"/>
                <w:vertAlign w:val="subscript"/>
              </w:rPr>
              <w:t>max</w:t>
            </w:r>
            <w:proofErr w:type="spellEnd"/>
            <w:r>
              <w:rPr>
                <w:rFonts w:ascii="Times" w:eastAsia="Batang" w:hAnsi="Times" w:cs="Times"/>
                <w:color w:val="3333FF"/>
                <w:sz w:val="18"/>
                <w:szCs w:val="16"/>
              </w:rPr>
              <w:t xml:space="preserve"> activated beams), IDC, Apple, </w:t>
            </w:r>
            <w:proofErr w:type="spellStart"/>
            <w:r>
              <w:rPr>
                <w:rFonts w:ascii="Times" w:eastAsia="Batang" w:hAnsi="Times" w:cs="Times"/>
                <w:color w:val="3333FF"/>
                <w:sz w:val="18"/>
                <w:szCs w:val="16"/>
              </w:rPr>
              <w:t>Transsion</w:t>
            </w:r>
            <w:proofErr w:type="spellEnd"/>
            <w:r>
              <w:rPr>
                <w:rFonts w:ascii="Times" w:eastAsia="Batang" w:hAnsi="Times" w:cs="Times"/>
                <w:color w:val="3333FF"/>
                <w:sz w:val="18"/>
                <w:szCs w:val="16"/>
              </w:rPr>
              <w:t xml:space="preserve">, KDDI, </w:t>
            </w:r>
            <w:r>
              <w:rPr>
                <w:rFonts w:ascii="Times" w:eastAsia="Batang" w:hAnsi="Times" w:cs="Times"/>
                <w:color w:val="FF0000"/>
                <w:sz w:val="18"/>
                <w:szCs w:val="16"/>
              </w:rPr>
              <w:t xml:space="preserve">Ericsson, </w:t>
            </w:r>
            <w:proofErr w:type="spellStart"/>
            <w:r>
              <w:rPr>
                <w:rFonts w:ascii="Times" w:eastAsia="Batang" w:hAnsi="Times" w:cs="Times"/>
                <w:color w:val="FF0000"/>
                <w:sz w:val="18"/>
                <w:szCs w:val="16"/>
              </w:rPr>
              <w:t>Ofinno</w:t>
            </w:r>
            <w:proofErr w:type="spellEnd"/>
            <w:r>
              <w:rPr>
                <w:rFonts w:ascii="Times" w:eastAsia="Batang" w:hAnsi="Times" w:cs="Times"/>
                <w:color w:val="FF0000"/>
                <w:sz w:val="18"/>
                <w:szCs w:val="16"/>
              </w:rPr>
              <w:t xml:space="preserve">, Google,  </w:t>
            </w:r>
          </w:p>
          <w:p w:rsidR="00151AAC" w:rsidRDefault="003C1D94">
            <w:pPr>
              <w:pStyle w:val="ListParagraph"/>
              <w:numPr>
                <w:ilvl w:val="0"/>
                <w:numId w:val="15"/>
              </w:numPr>
              <w:snapToGrid w:val="0"/>
              <w:spacing w:after="0" w:line="257" w:lineRule="auto"/>
              <w:ind w:left="950" w:hanging="475"/>
              <w:jc w:val="both"/>
              <w:rPr>
                <w:rFonts w:ascii="Times" w:eastAsia="Batang" w:hAnsi="Times" w:cs="Times"/>
                <w:color w:val="3333FF"/>
                <w:sz w:val="20"/>
                <w:szCs w:val="16"/>
              </w:rPr>
            </w:pPr>
            <w:r>
              <w:rPr>
                <w:rFonts w:eastAsia="Batang"/>
                <w:color w:val="3333FF"/>
                <w:sz w:val="18"/>
                <w:szCs w:val="18"/>
              </w:rPr>
              <w:t>Option-2: Extending the number of reported RS(s) to 8</w:t>
            </w:r>
            <w:r>
              <w:rPr>
                <w:rFonts w:ascii="Times" w:eastAsia="Batang" w:hAnsi="Times" w:cs="Times"/>
                <w:color w:val="3333FF"/>
                <w:sz w:val="18"/>
                <w:szCs w:val="18"/>
              </w:rPr>
              <w:t xml:space="preserve">. </w:t>
            </w:r>
          </w:p>
          <w:p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Ericsson, Panasonic, NTT DOCOMO, ZTE, [vivo], KDDI, </w:t>
            </w:r>
            <w:r>
              <w:rPr>
                <w:rFonts w:ascii="Times" w:eastAsia="Batang" w:hAnsi="Times" w:cs="Times"/>
                <w:color w:val="FF0000"/>
                <w:sz w:val="18"/>
                <w:szCs w:val="16"/>
              </w:rPr>
              <w:t>Qualcomm (2</w:t>
            </w:r>
            <w:r>
              <w:rPr>
                <w:rFonts w:ascii="Times" w:eastAsia="Batang" w:hAnsi="Times" w:cs="Times"/>
                <w:color w:val="FF0000"/>
                <w:sz w:val="18"/>
                <w:szCs w:val="16"/>
                <w:vertAlign w:val="superscript"/>
              </w:rPr>
              <w:t>nd</w:t>
            </w:r>
            <w:r>
              <w:rPr>
                <w:rFonts w:ascii="Times" w:eastAsia="Batang" w:hAnsi="Times" w:cs="Times"/>
                <w:color w:val="FF0000"/>
                <w:sz w:val="18"/>
                <w:szCs w:val="16"/>
              </w:rPr>
              <w:t>)</w:t>
            </w:r>
          </w:p>
          <w:p w:rsidR="00151AAC" w:rsidRDefault="003C1D94">
            <w:pPr>
              <w:pStyle w:val="ListParagraph"/>
              <w:numPr>
                <w:ilvl w:val="0"/>
                <w:numId w:val="15"/>
              </w:numPr>
              <w:snapToGrid w:val="0"/>
              <w:spacing w:after="0" w:line="257" w:lineRule="auto"/>
              <w:jc w:val="both"/>
              <w:rPr>
                <w:rFonts w:ascii="Times" w:eastAsia="Batang" w:hAnsi="Times" w:cs="Times"/>
                <w:color w:val="3333FF"/>
                <w:sz w:val="18"/>
                <w:szCs w:val="16"/>
                <w:lang w:val="de-DE"/>
              </w:rPr>
            </w:pPr>
            <w:r>
              <w:rPr>
                <w:rFonts w:ascii="Times" w:eastAsia="Batang" w:hAnsi="Times" w:cs="Times"/>
                <w:color w:val="3333FF"/>
                <w:sz w:val="18"/>
                <w:szCs w:val="16"/>
                <w:lang w:val="de-DE"/>
              </w:rPr>
              <w:t>Option-3: No extension.</w:t>
            </w:r>
          </w:p>
          <w:p w:rsidR="00151AAC" w:rsidRDefault="003C1D94">
            <w:pPr>
              <w:pStyle w:val="ListParagraph"/>
              <w:numPr>
                <w:ilvl w:val="1"/>
                <w:numId w:val="15"/>
              </w:numPr>
              <w:snapToGrid w:val="0"/>
              <w:spacing w:after="0" w:line="257" w:lineRule="auto"/>
              <w:jc w:val="both"/>
              <w:rPr>
                <w:rFonts w:ascii="Times" w:eastAsia="Batang" w:hAnsi="Times" w:cs="Times"/>
                <w:color w:val="3333FF"/>
                <w:sz w:val="18"/>
                <w:szCs w:val="16"/>
              </w:rPr>
            </w:pPr>
            <w:r>
              <w:rPr>
                <w:rFonts w:ascii="Times" w:eastAsia="Batang" w:hAnsi="Times" w:cs="Times"/>
                <w:color w:val="3333FF"/>
                <w:sz w:val="18"/>
                <w:szCs w:val="16"/>
              </w:rPr>
              <w:t xml:space="preserve">Supported by Lenovo, Honor, Panasonic, </w:t>
            </w:r>
            <w:r>
              <w:rPr>
                <w:rFonts w:ascii="Times" w:eastAsia="Batang" w:hAnsi="Times" w:cs="Times"/>
                <w:color w:val="FF0000"/>
                <w:sz w:val="18"/>
                <w:szCs w:val="16"/>
              </w:rPr>
              <w:t>Qualcomm (1</w:t>
            </w:r>
            <w:r>
              <w:rPr>
                <w:rFonts w:ascii="Times" w:eastAsia="Batang" w:hAnsi="Times" w:cs="Times"/>
                <w:color w:val="FF0000"/>
                <w:sz w:val="18"/>
                <w:szCs w:val="16"/>
                <w:vertAlign w:val="superscript"/>
              </w:rPr>
              <w:t>st</w:t>
            </w:r>
            <w:r>
              <w:rPr>
                <w:rFonts w:ascii="Times" w:eastAsia="Batang" w:hAnsi="Times" w:cs="Times"/>
                <w:color w:val="FF0000"/>
                <w:sz w:val="18"/>
                <w:szCs w:val="16"/>
              </w:rPr>
              <w:t xml:space="preserve">), </w:t>
            </w:r>
          </w:p>
          <w:p w:rsidR="00151AAC" w:rsidRDefault="00151AAC">
            <w:pPr>
              <w:snapToGrid w:val="0"/>
              <w:spacing w:line="257" w:lineRule="auto"/>
              <w:jc w:val="both"/>
              <w:rPr>
                <w:rFonts w:ascii="Times" w:eastAsia="Batang" w:hAnsi="Times"/>
                <w:b/>
                <w:sz w:val="20"/>
                <w:szCs w:val="20"/>
                <w:highlight w:val="green"/>
              </w:rPr>
            </w:pPr>
          </w:p>
          <w:p w:rsidR="00151AAC" w:rsidRDefault="003C1D94">
            <w:pPr>
              <w:shd w:val="clear" w:color="auto" w:fill="FFFFFF"/>
              <w:jc w:val="both"/>
              <w:rPr>
                <w:rFonts w:eastAsia="宋体"/>
                <w:color w:val="000000"/>
                <w:sz w:val="18"/>
                <w:szCs w:val="18"/>
              </w:rPr>
            </w:pPr>
            <w:r>
              <w:rPr>
                <w:rFonts w:ascii="Times" w:eastAsia="宋体" w:hAnsi="Times" w:cs="Times"/>
                <w:b/>
                <w:sz w:val="18"/>
                <w:szCs w:val="18"/>
                <w:highlight w:val="yellow"/>
                <w:u w:val="single"/>
              </w:rPr>
              <w:lastRenderedPageBreak/>
              <w:t>Proposal 2.3:</w:t>
            </w:r>
            <w:r>
              <w:rPr>
                <w:rFonts w:eastAsia="宋体"/>
                <w:color w:val="000000"/>
                <w:sz w:val="18"/>
                <w:szCs w:val="18"/>
              </w:rPr>
              <w:t xml:space="preserve"> </w:t>
            </w:r>
            <w:r>
              <w:rPr>
                <w:rFonts w:eastAsia="宋体"/>
                <w:color w:val="000000"/>
                <w:sz w:val="18"/>
                <w:szCs w:val="18"/>
                <w:lang w:val="en-GB"/>
              </w:rPr>
              <w:t>On UE-initiated/event-driven beam reporting</w:t>
            </w:r>
            <w:r>
              <w:rPr>
                <w:rFonts w:eastAsia="宋体"/>
                <w:color w:val="000000"/>
                <w:sz w:val="18"/>
                <w:szCs w:val="18"/>
              </w:rPr>
              <w:t xml:space="preserve">, for Event-7, at least one of the following is supported as an </w:t>
            </w:r>
            <w:r>
              <w:rPr>
                <w:rFonts w:eastAsia="宋体" w:hint="eastAsia"/>
                <w:color w:val="000000"/>
                <w:sz w:val="18"/>
                <w:szCs w:val="18"/>
                <w:lang w:eastAsia="zh-CN"/>
              </w:rPr>
              <w:t>ex</w:t>
            </w:r>
            <w:r>
              <w:rPr>
                <w:rFonts w:eastAsia="宋体"/>
                <w:color w:val="000000"/>
                <w:sz w:val="18"/>
                <w:szCs w:val="18"/>
              </w:rPr>
              <w:t xml:space="preserve">tension in </w:t>
            </w:r>
            <w:r>
              <w:rPr>
                <w:rFonts w:eastAsia="宋体"/>
                <w:color w:val="000000"/>
                <w:sz w:val="18"/>
                <w:szCs w:val="18"/>
                <w:lang w:val="en-GB"/>
              </w:rPr>
              <w:t>L1-RSRP report format Option-3 depending on Event-2</w:t>
            </w:r>
            <w:r>
              <w:rPr>
                <w:rFonts w:eastAsia="宋体"/>
                <w:color w:val="000000"/>
                <w:sz w:val="18"/>
                <w:szCs w:val="18"/>
              </w:rPr>
              <w:t>.</w:t>
            </w:r>
          </w:p>
          <w:p w:rsidR="00151AAC" w:rsidRDefault="003C1D94">
            <w:pPr>
              <w:numPr>
                <w:ilvl w:val="0"/>
                <w:numId w:val="18"/>
              </w:numPr>
              <w:shd w:val="clear" w:color="auto" w:fill="FFFFFF"/>
              <w:snapToGrid w:val="0"/>
              <w:spacing w:line="259" w:lineRule="auto"/>
              <w:jc w:val="both"/>
              <w:rPr>
                <w:rFonts w:eastAsia="宋体"/>
                <w:color w:val="000000"/>
                <w:sz w:val="18"/>
                <w:szCs w:val="18"/>
              </w:rPr>
            </w:pPr>
            <w:r>
              <w:rPr>
                <w:rFonts w:eastAsia="宋体"/>
                <w:color w:val="000000"/>
                <w:sz w:val="18"/>
                <w:szCs w:val="18"/>
                <w:lang w:val="en-GB"/>
              </w:rPr>
              <w:t>Option-1: Additional field to indicate the codepoint of the activated TCI state with Q-</w:t>
            </w:r>
            <w:proofErr w:type="spellStart"/>
            <w:r>
              <w:rPr>
                <w:rFonts w:eastAsia="宋体"/>
                <w:color w:val="000000"/>
                <w:sz w:val="18"/>
                <w:szCs w:val="18"/>
                <w:lang w:val="en-GB"/>
              </w:rPr>
              <w:t>th</w:t>
            </w:r>
            <w:proofErr w:type="spellEnd"/>
            <w:r>
              <w:rPr>
                <w:rFonts w:eastAsia="宋体"/>
                <w:color w:val="000000"/>
                <w:sz w:val="18"/>
                <w:szCs w:val="18"/>
                <w:lang w:val="en-GB"/>
              </w:rPr>
              <w:t xml:space="preserve"> best quality.</w:t>
            </w:r>
          </w:p>
          <w:p w:rsidR="00151AAC" w:rsidRDefault="003C1D94">
            <w:pPr>
              <w:numPr>
                <w:ilvl w:val="1"/>
                <w:numId w:val="18"/>
              </w:numPr>
              <w:shd w:val="clear" w:color="auto" w:fill="FFFFFF"/>
              <w:tabs>
                <w:tab w:val="left" w:pos="720"/>
              </w:tabs>
              <w:snapToGrid w:val="0"/>
              <w:spacing w:line="259" w:lineRule="auto"/>
              <w:jc w:val="both"/>
              <w:rPr>
                <w:rFonts w:eastAsia="宋体"/>
                <w:color w:val="000000"/>
                <w:sz w:val="18"/>
                <w:szCs w:val="18"/>
              </w:rPr>
            </w:pPr>
            <w:r>
              <w:rPr>
                <w:rFonts w:eastAsia="宋体"/>
                <w:color w:val="000000"/>
                <w:sz w:val="18"/>
                <w:szCs w:val="18"/>
              </w:rPr>
              <w:t>FFS: Further report other activated beam(s) to be updated, e.g., from {</w:t>
            </w:r>
            <w:r>
              <w:rPr>
                <w:rFonts w:eastAsia="宋体"/>
                <w:color w:val="000000"/>
                <w:sz w:val="18"/>
                <w:szCs w:val="18"/>
                <w:lang w:val="en-GB"/>
              </w:rPr>
              <w:t>Q+1}-</w:t>
            </w:r>
            <w:proofErr w:type="spellStart"/>
            <w:r>
              <w:rPr>
                <w:rFonts w:eastAsia="宋体"/>
                <w:color w:val="000000"/>
                <w:sz w:val="18"/>
                <w:szCs w:val="18"/>
                <w:lang w:val="en-GB"/>
              </w:rPr>
              <w:t>th</w:t>
            </w:r>
            <w:proofErr w:type="spellEnd"/>
            <w:r>
              <w:rPr>
                <w:rFonts w:eastAsia="宋体"/>
                <w:color w:val="000000"/>
                <w:sz w:val="18"/>
                <w:szCs w:val="18"/>
                <w:lang w:val="en-GB"/>
              </w:rPr>
              <w:t xml:space="preserve"> best quality</w:t>
            </w:r>
            <w:r>
              <w:rPr>
                <w:rFonts w:eastAsia="宋体"/>
                <w:color w:val="000000"/>
                <w:sz w:val="18"/>
                <w:szCs w:val="18"/>
              </w:rPr>
              <w:t xml:space="preserve"> to the worst one; </w:t>
            </w:r>
          </w:p>
          <w:p w:rsidR="00151AAC" w:rsidRDefault="003C1D94">
            <w:pPr>
              <w:numPr>
                <w:ilvl w:val="0"/>
                <w:numId w:val="18"/>
              </w:numPr>
              <w:shd w:val="clear" w:color="auto" w:fill="FFFFFF"/>
              <w:snapToGrid w:val="0"/>
              <w:spacing w:line="259" w:lineRule="auto"/>
              <w:jc w:val="both"/>
              <w:rPr>
                <w:rFonts w:eastAsia="宋体"/>
                <w:color w:val="000000"/>
                <w:sz w:val="18"/>
                <w:szCs w:val="18"/>
              </w:rPr>
            </w:pPr>
            <w:r>
              <w:rPr>
                <w:rFonts w:eastAsia="宋体"/>
                <w:color w:val="000000"/>
                <w:sz w:val="18"/>
                <w:szCs w:val="18"/>
              </w:rPr>
              <w:t>Option-2: Extending the maximum number of reported RS(s) to 8.</w:t>
            </w:r>
          </w:p>
          <w:p w:rsidR="00151AAC" w:rsidRDefault="003C1D94">
            <w:pPr>
              <w:numPr>
                <w:ilvl w:val="1"/>
                <w:numId w:val="18"/>
              </w:numPr>
              <w:shd w:val="clear" w:color="auto" w:fill="FFFFFF"/>
              <w:tabs>
                <w:tab w:val="left" w:pos="720"/>
              </w:tabs>
              <w:snapToGrid w:val="0"/>
              <w:spacing w:line="259" w:lineRule="auto"/>
              <w:jc w:val="both"/>
              <w:rPr>
                <w:rFonts w:eastAsia="宋体"/>
                <w:sz w:val="18"/>
                <w:szCs w:val="18"/>
              </w:rPr>
            </w:pPr>
            <w:r>
              <w:rPr>
                <w:rFonts w:eastAsia="宋体"/>
                <w:sz w:val="18"/>
                <w:szCs w:val="18"/>
              </w:rPr>
              <w:t>Note: If Option 2 is agreed, RAN1 can revisit the agreed maximum value of N for event-2.</w:t>
            </w:r>
          </w:p>
          <w:p w:rsidR="00151AAC" w:rsidRDefault="00151AAC">
            <w:pPr>
              <w:shd w:val="clear" w:color="auto" w:fill="FFFFFF"/>
              <w:tabs>
                <w:tab w:val="left" w:pos="720"/>
                <w:tab w:val="left" w:pos="1080"/>
                <w:tab w:val="left" w:pos="1440"/>
              </w:tabs>
              <w:snapToGrid w:val="0"/>
              <w:spacing w:line="259" w:lineRule="auto"/>
              <w:jc w:val="both"/>
              <w:rPr>
                <w:rFonts w:eastAsia="宋体"/>
                <w:color w:val="FF0000"/>
                <w:sz w:val="18"/>
                <w:szCs w:val="18"/>
              </w:rPr>
            </w:pPr>
          </w:p>
          <w:p w:rsidR="00151AAC" w:rsidRDefault="003C1D94">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Supported by: MTK, </w:t>
            </w:r>
            <w:proofErr w:type="spellStart"/>
            <w:r>
              <w:rPr>
                <w:rFonts w:eastAsia="宋体"/>
                <w:sz w:val="18"/>
                <w:szCs w:val="18"/>
              </w:rPr>
              <w:t>xiaomi</w:t>
            </w:r>
            <w:proofErr w:type="spellEnd"/>
            <w:r>
              <w:rPr>
                <w:rFonts w:eastAsia="宋体"/>
                <w:sz w:val="18"/>
                <w:szCs w:val="18"/>
              </w:rPr>
              <w:t>, ZTE, Intel, CMCC/TCL/Huawei/</w:t>
            </w:r>
            <w:proofErr w:type="spellStart"/>
            <w:r>
              <w:rPr>
                <w:rFonts w:eastAsia="宋体"/>
                <w:sz w:val="18"/>
                <w:szCs w:val="18"/>
              </w:rPr>
              <w:t>HiSilicon</w:t>
            </w:r>
            <w:proofErr w:type="spellEnd"/>
            <w:r>
              <w:rPr>
                <w:rFonts w:eastAsia="宋体"/>
                <w:sz w:val="18"/>
                <w:szCs w:val="18"/>
              </w:rPr>
              <w:t xml:space="preserve"> (Q to </w:t>
            </w:r>
            <w:proofErr w:type="spellStart"/>
            <w:r>
              <w:rPr>
                <w:rFonts w:eastAsia="宋体"/>
                <w:sz w:val="18"/>
                <w:szCs w:val="18"/>
              </w:rPr>
              <w:t>Qmax</w:t>
            </w:r>
            <w:proofErr w:type="spellEnd"/>
            <w:r>
              <w:rPr>
                <w:rFonts w:eastAsia="宋体"/>
                <w:sz w:val="18"/>
                <w:szCs w:val="18"/>
              </w:rPr>
              <w:t xml:space="preserve"> activated beams), IDC, Apple, </w:t>
            </w:r>
            <w:proofErr w:type="spellStart"/>
            <w:r>
              <w:rPr>
                <w:rFonts w:eastAsia="宋体"/>
                <w:sz w:val="18"/>
                <w:szCs w:val="18"/>
              </w:rPr>
              <w:t>Transsion</w:t>
            </w:r>
            <w:proofErr w:type="spellEnd"/>
            <w:r>
              <w:rPr>
                <w:rFonts w:eastAsia="宋体"/>
                <w:sz w:val="18"/>
                <w:szCs w:val="18"/>
              </w:rPr>
              <w:t xml:space="preserve">, Ericsson, Panasonic (without Note), NTT DOCOMO, [vivo], KDDI, LG, Fujitsu, TCL, </w:t>
            </w:r>
            <w:proofErr w:type="spellStart"/>
            <w:r>
              <w:rPr>
                <w:rFonts w:eastAsia="宋体"/>
                <w:sz w:val="18"/>
                <w:szCs w:val="18"/>
              </w:rPr>
              <w:t>Ofinno</w:t>
            </w:r>
            <w:proofErr w:type="spellEnd"/>
            <w:r>
              <w:rPr>
                <w:rFonts w:eastAsia="宋体"/>
                <w:sz w:val="18"/>
                <w:szCs w:val="18"/>
              </w:rPr>
              <w:t xml:space="preserve">, </w:t>
            </w:r>
            <w:r>
              <w:rPr>
                <w:rFonts w:eastAsia="宋体"/>
                <w:color w:val="FF0000"/>
                <w:sz w:val="18"/>
                <w:szCs w:val="18"/>
              </w:rPr>
              <w:t xml:space="preserve">Google, Qualcomm, LG, CATT, Sharp, </w:t>
            </w:r>
            <w:proofErr w:type="spellStart"/>
            <w:r>
              <w:rPr>
                <w:rFonts w:eastAsia="宋体"/>
                <w:color w:val="FF0000"/>
                <w:sz w:val="18"/>
                <w:szCs w:val="18"/>
              </w:rPr>
              <w:t>Futurewei</w:t>
            </w:r>
            <w:proofErr w:type="spellEnd"/>
            <w:r>
              <w:rPr>
                <w:rFonts w:eastAsia="宋体"/>
                <w:color w:val="FF0000"/>
                <w:sz w:val="18"/>
                <w:szCs w:val="18"/>
              </w:rPr>
              <w:t xml:space="preserve">, Nokia, ETRI, </w:t>
            </w:r>
          </w:p>
          <w:p w:rsidR="00151AAC" w:rsidRDefault="003C1D94">
            <w:pPr>
              <w:shd w:val="clear" w:color="auto" w:fill="FFFFFF"/>
              <w:tabs>
                <w:tab w:val="left" w:pos="720"/>
                <w:tab w:val="left" w:pos="1080"/>
                <w:tab w:val="left" w:pos="1440"/>
              </w:tabs>
              <w:snapToGrid w:val="0"/>
              <w:spacing w:line="259" w:lineRule="auto"/>
              <w:jc w:val="both"/>
              <w:rPr>
                <w:rFonts w:eastAsia="宋体"/>
                <w:sz w:val="18"/>
                <w:szCs w:val="18"/>
              </w:rPr>
            </w:pPr>
            <w:r>
              <w:rPr>
                <w:rFonts w:eastAsia="宋体"/>
                <w:sz w:val="18"/>
                <w:szCs w:val="18"/>
              </w:rPr>
              <w:t xml:space="preserve">Not supported by/To be postponed: </w:t>
            </w:r>
            <w:r>
              <w:rPr>
                <w:rFonts w:eastAsia="宋体"/>
                <w:color w:val="FF0000"/>
                <w:sz w:val="18"/>
                <w:szCs w:val="18"/>
              </w:rPr>
              <w:t xml:space="preserve">Samsung, OPPO, Panasonic, Lenovo, HONOR, </w:t>
            </w:r>
          </w:p>
          <w:p w:rsidR="00151AAC" w:rsidRDefault="00151AAC">
            <w:pPr>
              <w:snapToGrid w:val="0"/>
              <w:jc w:val="both"/>
              <w:rPr>
                <w:rFonts w:ascii="Times" w:eastAsia="Batang" w:hAnsi="Times" w:cs="Times"/>
                <w:color w:val="3333FF"/>
                <w:sz w:val="20"/>
                <w:szCs w:val="16"/>
                <w:lang w:eastAsia="en-US"/>
              </w:rPr>
            </w:pPr>
          </w:p>
          <w:p w:rsidR="00151AAC" w:rsidRDefault="00151AAC">
            <w:pPr>
              <w:jc w:val="both"/>
              <w:rPr>
                <w:rFonts w:ascii="Times" w:eastAsia="Batang" w:hAnsi="Times" w:cs="Times"/>
                <w:b/>
                <w:sz w:val="18"/>
                <w:szCs w:val="18"/>
                <w:highlight w:val="green"/>
                <w:lang w:eastAsia="en-US"/>
              </w:rPr>
            </w:pPr>
          </w:p>
          <w:p w:rsidR="00151AAC" w:rsidRDefault="00151AAC">
            <w:pPr>
              <w:snapToGrid w:val="0"/>
              <w:spacing w:line="257" w:lineRule="auto"/>
              <w:jc w:val="both"/>
              <w:rPr>
                <w:rFonts w:ascii="Times" w:eastAsia="Batang" w:hAnsi="Times"/>
                <w:b/>
                <w:sz w:val="20"/>
                <w:szCs w:val="20"/>
                <w:highlight w:val="green"/>
              </w:rPr>
            </w:pPr>
          </w:p>
        </w:tc>
      </w:tr>
      <w:tr w:rsidR="00151AAC">
        <w:trPr>
          <w:trHeight w:val="54"/>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rsidR="00151AAC" w:rsidRDefault="003C1D94">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rsidR="00151AAC" w:rsidRDefault="003C1D94">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2.B: To introduce SINR based UEIBR procedure;</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rsidR="00151AAC" w:rsidRDefault="003C1D94">
            <w:pPr>
              <w:pStyle w:val="ListParagraph"/>
              <w:numPr>
                <w:ilvl w:val="0"/>
                <w:numId w:val="15"/>
              </w:numPr>
              <w:tabs>
                <w:tab w:val="left" w:pos="314"/>
              </w:tabs>
              <w:suppressAutoHyphens/>
              <w:snapToGrid w:val="0"/>
              <w:spacing w:after="0"/>
              <w:rPr>
                <w:color w:val="0000FF"/>
                <w:sz w:val="18"/>
                <w:szCs w:val="18"/>
              </w:rPr>
            </w:pPr>
            <w:r>
              <w:rPr>
                <w:color w:val="0000FF"/>
                <w:sz w:val="18"/>
                <w:szCs w:val="18"/>
              </w:rPr>
              <w:t>…</w:t>
            </w:r>
          </w:p>
          <w:p w:rsidR="00151AAC" w:rsidRDefault="003C1D94">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rsidR="00151AAC" w:rsidRDefault="00151AAC">
            <w:pPr>
              <w:tabs>
                <w:tab w:val="left" w:pos="314"/>
              </w:tabs>
              <w:suppressAutoHyphens/>
              <w:snapToGrid w:val="0"/>
              <w:contextualSpacing/>
              <w:rPr>
                <w:color w:val="000000" w:themeColor="text1"/>
                <w:sz w:val="18"/>
                <w:szCs w:val="18"/>
              </w:rPr>
            </w:pPr>
          </w:p>
        </w:tc>
      </w:tr>
    </w:tbl>
    <w:p w:rsidR="00151AAC" w:rsidRDefault="003C1D94">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16"/>
        <w:gridCol w:w="8469"/>
      </w:tblGrid>
      <w:tr w:rsidR="00151AA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b/>
                <w:sz w:val="18"/>
                <w:szCs w:val="18"/>
                <w:lang w:eastAsia="zh-CN"/>
              </w:rPr>
            </w:pPr>
            <w:r>
              <w:rPr>
                <w:b/>
                <w:sz w:val="18"/>
                <w:szCs w:val="18"/>
                <w:lang w:eastAsia="zh-CN"/>
              </w:rPr>
              <w:t>Input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rFonts w:eastAsia="MS Mincho"/>
                <w:color w:val="000000" w:themeColor="text1"/>
                <w:sz w:val="18"/>
                <w:szCs w:val="18"/>
                <w:lang w:val="en-GB" w:eastAsia="ja-JP"/>
              </w:rPr>
            </w:pPr>
            <w:r>
              <w:rPr>
                <w:rFonts w:eastAsia="MS Mincho" w:hint="eastAsia"/>
                <w:b/>
                <w:bCs/>
                <w:color w:val="000000" w:themeColor="text1"/>
                <w:sz w:val="18"/>
                <w:szCs w:val="18"/>
                <w:lang w:val="en-GB" w:eastAsia="ja-JP"/>
              </w:rPr>
              <w:t>P</w:t>
            </w:r>
            <w:r>
              <w:rPr>
                <w:rFonts w:eastAsia="MS Mincho"/>
                <w:b/>
                <w:bCs/>
                <w:color w:val="000000" w:themeColor="text1"/>
                <w:sz w:val="18"/>
                <w:szCs w:val="18"/>
                <w:lang w:val="en-GB" w:eastAsia="ja-JP"/>
              </w:rPr>
              <w:t>roposal 2.1.2:</w:t>
            </w:r>
            <w:r>
              <w:rPr>
                <w:rFonts w:eastAsia="MS Mincho"/>
                <w:color w:val="000000" w:themeColor="text1"/>
                <w:sz w:val="18"/>
                <w:szCs w:val="18"/>
                <w:lang w:val="en-GB" w:eastAsia="ja-JP"/>
              </w:rPr>
              <w:t xml:space="preserve"> In the legacy CSI reporting, the NW freely triggers the AP CSI reporting by the DCI. The same function should be included in the UEI beam reporting. That is, even if the first PUCCH is not transmitted, the UE should report the CSI in response to the DCI. For this, the UEIBM can include both functions of legacy AP-CSI reporting and request on UEI beam reporting. This has better compatibility.</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jc w:val="both"/>
              <w:rPr>
                <w:rFonts w:eastAsia="宋体"/>
                <w:sz w:val="18"/>
                <w:szCs w:val="18"/>
              </w:rPr>
            </w:pPr>
            <w:r>
              <w:rPr>
                <w:rFonts w:ascii="Times" w:eastAsia="宋体" w:hAnsi="Times" w:cs="Times"/>
                <w:b/>
                <w:sz w:val="18"/>
                <w:szCs w:val="18"/>
                <w:u w:val="single"/>
              </w:rPr>
              <w:t>Proposed conclusion 2.1.2:</w:t>
            </w:r>
            <w:r>
              <w:rPr>
                <w:rFonts w:eastAsia="宋体"/>
                <w:sz w:val="18"/>
                <w:szCs w:val="18"/>
              </w:rPr>
              <w:t xml:space="preserve"> </w:t>
            </w:r>
          </w:p>
          <w:p w:rsidR="00151AAC" w:rsidRDefault="003C1D94">
            <w:pPr>
              <w:shd w:val="clear" w:color="auto" w:fill="FFFFFF"/>
              <w:snapToGrid w:val="0"/>
              <w:jc w:val="both"/>
              <w:rPr>
                <w:rFonts w:ascii="Times" w:eastAsia="Batang" w:hAnsi="Times" w:cs="Times"/>
                <w:sz w:val="18"/>
                <w:szCs w:val="18"/>
                <w:lang w:eastAsia="en-US"/>
              </w:rPr>
            </w:pPr>
            <w:r>
              <w:rPr>
                <w:rFonts w:eastAsia="宋体"/>
                <w:sz w:val="18"/>
                <w:szCs w:val="18"/>
              </w:rPr>
              <w:t>We don’t need to make a conclusion for the issue at this meeting, the discussion of the issue can be deprioritized for now.</w:t>
            </w:r>
          </w:p>
          <w:p w:rsidR="00151AAC" w:rsidRDefault="00151AAC">
            <w:pPr>
              <w:overflowPunct w:val="0"/>
              <w:autoSpaceDE w:val="0"/>
              <w:autoSpaceDN w:val="0"/>
              <w:adjustRightInd w:val="0"/>
              <w:textAlignment w:val="baseline"/>
              <w:rPr>
                <w:color w:val="000000" w:themeColor="text1"/>
                <w:sz w:val="18"/>
                <w:szCs w:val="18"/>
                <w:lang w:eastAsia="zh-CN"/>
              </w:rPr>
            </w:pP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FF"/>
                <w:sz w:val="18"/>
                <w:szCs w:val="18"/>
              </w:rPr>
            </w:pPr>
            <w:r>
              <w:rPr>
                <w:sz w:val="18"/>
                <w:szCs w:val="18"/>
              </w:rPr>
              <w:t>Panasonic</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rPr>
                <w:b/>
                <w:bCs/>
                <w:sz w:val="18"/>
                <w:szCs w:val="18"/>
                <w:lang w:val="en-CA"/>
              </w:rPr>
            </w:pPr>
            <w:r>
              <w:rPr>
                <w:b/>
                <w:bCs/>
                <w:sz w:val="18"/>
                <w:szCs w:val="18"/>
                <w:lang w:val="en-CA"/>
              </w:rPr>
              <w:t>Proposal 2.1.1:</w:t>
            </w:r>
          </w:p>
          <w:p w:rsidR="00151AAC" w:rsidRDefault="003C1D94">
            <w:pPr>
              <w:rPr>
                <w:sz w:val="18"/>
                <w:szCs w:val="18"/>
                <w:lang w:val="en-CA"/>
              </w:rPr>
            </w:pPr>
            <w:r>
              <w:rPr>
                <w:sz w:val="18"/>
                <w:szCs w:val="18"/>
                <w:lang w:val="en-CA"/>
              </w:rPr>
              <w:t xml:space="preserve">We have a concern about the potential amount of useless information that could be carried with a UE-initiated report (due to the fixed report size design). Also, if the NW is keen on only using the beam that satisfies the Event 2 criteria, then then NW should ask the UE to report only one new beam. And finally, the information we are adding is not very useful since the measuring windows of beams might not be aligned in time, so a beam that does not satisfy event 2 might be the most stable beam in the next slots. We think options 1 and 2 will not bring any performance gains. But since it is a UE-capability, </w:t>
            </w:r>
            <w:r>
              <w:rPr>
                <w:b/>
                <w:bCs/>
                <w:sz w:val="18"/>
                <w:szCs w:val="18"/>
                <w:lang w:val="en-CA"/>
              </w:rPr>
              <w:t>we are open to the proposal</w:t>
            </w:r>
            <w:r>
              <w:rPr>
                <w:sz w:val="18"/>
                <w:szCs w:val="18"/>
                <w:lang w:val="en-CA"/>
              </w:rPr>
              <w:t>.</w:t>
            </w:r>
          </w:p>
          <w:p w:rsidR="00151AAC" w:rsidRDefault="00151AAC">
            <w:pPr>
              <w:rPr>
                <w:sz w:val="18"/>
                <w:szCs w:val="18"/>
                <w:lang w:val="en-CA"/>
              </w:rPr>
            </w:pPr>
          </w:p>
          <w:p w:rsidR="007306AF" w:rsidRDefault="007306AF">
            <w:pPr>
              <w:rPr>
                <w:sz w:val="18"/>
                <w:szCs w:val="18"/>
                <w:lang w:val="en-CA"/>
              </w:rPr>
            </w:pPr>
            <w:r w:rsidRPr="007306AF">
              <w:rPr>
                <w:color w:val="0000FF"/>
                <w:sz w:val="18"/>
                <w:szCs w:val="18"/>
                <w:lang w:val="en-CA"/>
              </w:rPr>
              <w:t>[Mod]: Thanks for being flexible</w:t>
            </w:r>
            <w:r>
              <w:rPr>
                <w:sz w:val="18"/>
                <w:szCs w:val="18"/>
                <w:lang w:val="en-CA"/>
              </w:rPr>
              <w:t xml:space="preserve">. </w:t>
            </w:r>
          </w:p>
          <w:p w:rsidR="007306AF" w:rsidRDefault="007306AF">
            <w:pPr>
              <w:rPr>
                <w:sz w:val="18"/>
                <w:szCs w:val="18"/>
                <w:lang w:val="en-CA"/>
              </w:rPr>
            </w:pPr>
          </w:p>
          <w:p w:rsidR="00151AAC" w:rsidRDefault="003C1D94">
            <w:pPr>
              <w:rPr>
                <w:sz w:val="18"/>
                <w:szCs w:val="18"/>
                <w:lang w:val="en-CA"/>
              </w:rPr>
            </w:pPr>
            <w:r>
              <w:rPr>
                <w:sz w:val="18"/>
                <w:szCs w:val="18"/>
                <w:lang w:val="en-CA"/>
              </w:rPr>
              <w:t xml:space="preserve">Between Options 1 and 2, Option 1 is simpler and less overhead but it is implying that all new beams not meeting the Event 2 Counting criteria (despite being above the threshold) are all treated the same and possibly dumped by the NW. </w:t>
            </w:r>
          </w:p>
          <w:p w:rsidR="00151AAC" w:rsidRDefault="00151AAC">
            <w:pPr>
              <w:rPr>
                <w:sz w:val="18"/>
                <w:szCs w:val="18"/>
                <w:lang w:val="en-CA"/>
              </w:rPr>
            </w:pPr>
          </w:p>
          <w:p w:rsidR="00151AAC" w:rsidRDefault="003C1D94">
            <w:pPr>
              <w:rPr>
                <w:sz w:val="18"/>
                <w:szCs w:val="18"/>
                <w:lang w:val="en-CA"/>
              </w:rPr>
            </w:pPr>
            <w:r>
              <w:rPr>
                <w:sz w:val="18"/>
                <w:szCs w:val="18"/>
                <w:lang w:val="en-CA"/>
              </w:rPr>
              <w:t xml:space="preserve">Option 2 tries to salvage some use for the beams not meeting the event 2 counting criteria (despite above the threshold) for example in congested cells by providing more information but it is incurring more overhead. </w:t>
            </w:r>
          </w:p>
          <w:p w:rsidR="00151AAC" w:rsidRDefault="00151AAC">
            <w:pPr>
              <w:rPr>
                <w:sz w:val="18"/>
                <w:szCs w:val="18"/>
                <w:lang w:val="en-CA"/>
              </w:rPr>
            </w:pPr>
          </w:p>
          <w:p w:rsidR="00151AAC" w:rsidRDefault="003C1D94">
            <w:pPr>
              <w:rPr>
                <w:sz w:val="18"/>
                <w:szCs w:val="18"/>
                <w:lang w:val="en-CA"/>
              </w:rPr>
            </w:pPr>
            <w:r>
              <w:rPr>
                <w:sz w:val="18"/>
                <w:szCs w:val="18"/>
                <w:lang w:val="en-CA"/>
              </w:rPr>
              <w:lastRenderedPageBreak/>
              <w:t xml:space="preserve">Finally, the basic feature for event 2 is: Once the L1-RSRP of the new beam becomes a threshold value better than the current beam, UE initiated beam report occurs, so I would like to reflect this in the current proposal because the proposal is not relevant for this basic feature. </w:t>
            </w:r>
          </w:p>
          <w:p w:rsidR="00151AAC" w:rsidRDefault="00151AAC">
            <w:pPr>
              <w:rPr>
                <w:sz w:val="18"/>
                <w:szCs w:val="18"/>
                <w:lang w:val="en-CA"/>
              </w:rPr>
            </w:pPr>
          </w:p>
          <w:p w:rsidR="00151AAC" w:rsidRDefault="00151AAC">
            <w:pPr>
              <w:overflowPunct w:val="0"/>
              <w:autoSpaceDE w:val="0"/>
              <w:autoSpaceDN w:val="0"/>
              <w:adjustRightInd w:val="0"/>
              <w:textAlignment w:val="baseline"/>
              <w:rPr>
                <w:color w:val="0000FF"/>
                <w:sz w:val="18"/>
                <w:szCs w:val="18"/>
                <w:lang w:val="en-CA"/>
              </w:rPr>
            </w:pP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sz w:val="18"/>
                <w:szCs w:val="18"/>
                <w:lang w:eastAsia="zh-CN"/>
              </w:rPr>
            </w:pPr>
            <w:r>
              <w:rPr>
                <w:rFonts w:hint="eastAsia"/>
                <w:sz w:val="18"/>
                <w:szCs w:val="18"/>
                <w:lang w:eastAsia="zh-CN"/>
              </w:rPr>
              <w:lastRenderedPageBreak/>
              <w:t>ZTE</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b/>
                <w:bCs/>
                <w:sz w:val="18"/>
                <w:szCs w:val="18"/>
                <w:lang w:eastAsia="zh-CN"/>
              </w:rPr>
            </w:pPr>
            <w:r>
              <w:rPr>
                <w:rFonts w:hint="eastAsia"/>
                <w:b/>
                <w:bCs/>
                <w:sz w:val="18"/>
                <w:szCs w:val="18"/>
                <w:lang w:eastAsia="zh-CN"/>
              </w:rPr>
              <w:t>Proposal conclusion 2.1.2:</w:t>
            </w:r>
          </w:p>
          <w:p w:rsidR="00151AAC" w:rsidRDefault="003C1D94">
            <w:pPr>
              <w:overflowPunct w:val="0"/>
              <w:autoSpaceDE w:val="0"/>
              <w:autoSpaceDN w:val="0"/>
              <w:adjustRightInd w:val="0"/>
              <w:textAlignment w:val="baseline"/>
              <w:rPr>
                <w:sz w:val="18"/>
                <w:szCs w:val="18"/>
                <w:lang w:eastAsia="zh-CN"/>
              </w:rPr>
            </w:pPr>
            <w:r>
              <w:rPr>
                <w:rFonts w:hint="eastAsia"/>
                <w:sz w:val="18"/>
                <w:szCs w:val="18"/>
                <w:lang w:eastAsia="zh-CN"/>
              </w:rPr>
              <w:t>We share similar view to Samsung that it is proper to postpone the discussion rather than shut down as of now.</w:t>
            </w:r>
          </w:p>
          <w:p w:rsidR="00151AAC" w:rsidRDefault="00573DB6">
            <w:pPr>
              <w:overflowPunct w:val="0"/>
              <w:autoSpaceDE w:val="0"/>
              <w:autoSpaceDN w:val="0"/>
              <w:adjustRightInd w:val="0"/>
              <w:textAlignment w:val="baseline"/>
              <w:rPr>
                <w:sz w:val="18"/>
                <w:szCs w:val="18"/>
              </w:rPr>
            </w:pPr>
            <w:r w:rsidRPr="007306AF">
              <w:rPr>
                <w:color w:val="0000FF"/>
                <w:sz w:val="18"/>
                <w:szCs w:val="18"/>
                <w:lang w:val="en-CA"/>
              </w:rPr>
              <w:t>[Mod]:</w:t>
            </w:r>
            <w:r>
              <w:rPr>
                <w:color w:val="0000FF"/>
                <w:sz w:val="18"/>
                <w:szCs w:val="18"/>
                <w:lang w:val="en-CA"/>
              </w:rPr>
              <w:t xml:space="preserve"> Okay.</w:t>
            </w:r>
          </w:p>
        </w:tc>
      </w:tr>
      <w:tr w:rsidR="002B44E3">
        <w:trPr>
          <w:trHeight w:val="215"/>
        </w:trPr>
        <w:tc>
          <w:tcPr>
            <w:tcW w:w="1516" w:type="dxa"/>
            <w:tcBorders>
              <w:top w:val="single" w:sz="4" w:space="0" w:color="auto"/>
              <w:left w:val="single" w:sz="4" w:space="0" w:color="auto"/>
              <w:bottom w:val="single" w:sz="4" w:space="0" w:color="auto"/>
              <w:right w:val="single" w:sz="4" w:space="0" w:color="auto"/>
            </w:tcBorders>
          </w:tcPr>
          <w:p w:rsidR="002B44E3" w:rsidRPr="002B44E3" w:rsidRDefault="002B44E3" w:rsidP="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469" w:type="dxa"/>
            <w:tcBorders>
              <w:top w:val="single" w:sz="4" w:space="0" w:color="auto"/>
              <w:left w:val="single" w:sz="4" w:space="0" w:color="auto"/>
              <w:bottom w:val="single" w:sz="4" w:space="0" w:color="auto"/>
              <w:right w:val="single" w:sz="4" w:space="0" w:color="auto"/>
            </w:tcBorders>
          </w:tcPr>
          <w:p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sidRPr="002B44E3">
              <w:rPr>
                <w:rFonts w:eastAsiaTheme="minorEastAsia"/>
                <w:bCs/>
                <w:color w:val="0000FF"/>
                <w:sz w:val="18"/>
                <w:szCs w:val="18"/>
                <w:lang w:eastAsia="zh-CN"/>
              </w:rPr>
              <w:t>Capture companies input!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151AAC">
            <w:pPr>
              <w:snapToGrid w:val="0"/>
              <w:rPr>
                <w:rFonts w:eastAsiaTheme="minorEastAsia"/>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rsidR="00151AAC" w:rsidRDefault="00151AAC">
            <w:pPr>
              <w:overflowPunct w:val="0"/>
              <w:autoSpaceDE w:val="0"/>
              <w:autoSpaceDN w:val="0"/>
              <w:adjustRightInd w:val="0"/>
              <w:textAlignment w:val="baseline"/>
              <w:rPr>
                <w:color w:val="000000" w:themeColor="text1"/>
                <w:sz w:val="18"/>
                <w:szCs w:val="18"/>
                <w:lang w:eastAsia="zh-CN"/>
              </w:rPr>
            </w:pP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151AAC">
            <w:pPr>
              <w:snapToGrid w:val="0"/>
              <w:rPr>
                <w:rFonts w:eastAsia="宋体"/>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rsidR="00151AAC" w:rsidRDefault="00151AAC">
            <w:pPr>
              <w:snapToGrid w:val="0"/>
              <w:rPr>
                <w:rFonts w:eastAsia="宋体"/>
                <w:color w:val="000000" w:themeColor="text1"/>
                <w:sz w:val="18"/>
                <w:szCs w:val="18"/>
                <w:lang w:eastAsia="zh-CN"/>
              </w:rPr>
            </w:pPr>
          </w:p>
        </w:tc>
      </w:tr>
      <w:tr w:rsidR="00151AAC">
        <w:trPr>
          <w:trHeight w:val="215"/>
        </w:trPr>
        <w:tc>
          <w:tcPr>
            <w:tcW w:w="1516" w:type="dxa"/>
          </w:tcPr>
          <w:p w:rsidR="00151AAC" w:rsidRDefault="00151AAC">
            <w:pPr>
              <w:snapToGrid w:val="0"/>
              <w:rPr>
                <w:sz w:val="18"/>
                <w:szCs w:val="18"/>
                <w:lang w:eastAsia="zh-CN"/>
              </w:rPr>
            </w:pPr>
          </w:p>
        </w:tc>
        <w:tc>
          <w:tcPr>
            <w:tcW w:w="8469" w:type="dxa"/>
          </w:tcPr>
          <w:p w:rsidR="00151AAC" w:rsidRDefault="00151AAC">
            <w:pPr>
              <w:snapToGrid w:val="0"/>
              <w:rPr>
                <w:rFonts w:eastAsia="Malgun Gothic"/>
                <w:b/>
                <w:bCs/>
                <w:sz w:val="18"/>
                <w:szCs w:val="18"/>
              </w:rPr>
            </w:pPr>
          </w:p>
        </w:tc>
      </w:tr>
      <w:tr w:rsidR="00151AAC">
        <w:trPr>
          <w:trHeight w:val="215"/>
        </w:trPr>
        <w:tc>
          <w:tcPr>
            <w:tcW w:w="1516" w:type="dxa"/>
          </w:tcPr>
          <w:p w:rsidR="00151AAC" w:rsidRDefault="00151AAC">
            <w:pPr>
              <w:snapToGrid w:val="0"/>
              <w:rPr>
                <w:rFonts w:eastAsia="MS Mincho"/>
                <w:color w:val="000000" w:themeColor="text1"/>
                <w:sz w:val="18"/>
                <w:szCs w:val="18"/>
                <w:lang w:eastAsia="ja-JP"/>
              </w:rPr>
            </w:pPr>
          </w:p>
        </w:tc>
        <w:tc>
          <w:tcPr>
            <w:tcW w:w="8469" w:type="dxa"/>
          </w:tcPr>
          <w:p w:rsidR="00151AAC" w:rsidRDefault="00151AAC">
            <w:pPr>
              <w:snapToGrid w:val="0"/>
              <w:rPr>
                <w:rFonts w:eastAsiaTheme="minorEastAsia"/>
                <w:b/>
                <w:bCs/>
                <w:color w:val="000000" w:themeColor="text1"/>
                <w:sz w:val="18"/>
                <w:szCs w:val="18"/>
                <w:lang w:val="en-GB" w:eastAsia="zh-CN"/>
              </w:rPr>
            </w:pPr>
          </w:p>
        </w:tc>
      </w:tr>
      <w:tr w:rsidR="00151AAC">
        <w:trPr>
          <w:trHeight w:val="215"/>
        </w:trPr>
        <w:tc>
          <w:tcPr>
            <w:tcW w:w="1516" w:type="dxa"/>
          </w:tcPr>
          <w:p w:rsidR="00151AAC" w:rsidRDefault="00151AAC">
            <w:pPr>
              <w:snapToGrid w:val="0"/>
              <w:rPr>
                <w:rFonts w:eastAsia="MS Mincho"/>
                <w:color w:val="0000FF"/>
                <w:sz w:val="18"/>
                <w:szCs w:val="18"/>
                <w:lang w:eastAsia="ja-JP"/>
              </w:rPr>
            </w:pPr>
          </w:p>
        </w:tc>
        <w:tc>
          <w:tcPr>
            <w:tcW w:w="8469" w:type="dxa"/>
          </w:tcPr>
          <w:p w:rsidR="00151AAC" w:rsidRDefault="00151AAC">
            <w:pPr>
              <w:snapToGrid w:val="0"/>
              <w:rPr>
                <w:rFonts w:eastAsia="MS Mincho"/>
                <w:color w:val="0000FF"/>
                <w:sz w:val="18"/>
                <w:szCs w:val="18"/>
                <w:lang w:eastAsia="ja-JP"/>
              </w:rPr>
            </w:pPr>
          </w:p>
        </w:tc>
      </w:tr>
      <w:tr w:rsidR="00151AAC">
        <w:trPr>
          <w:trHeight w:val="215"/>
        </w:trPr>
        <w:tc>
          <w:tcPr>
            <w:tcW w:w="1516" w:type="dxa"/>
          </w:tcPr>
          <w:p w:rsidR="00151AAC" w:rsidRDefault="00151AAC">
            <w:pPr>
              <w:snapToGrid w:val="0"/>
              <w:rPr>
                <w:rFonts w:eastAsia="MS Mincho"/>
                <w:color w:val="000000" w:themeColor="text1"/>
                <w:sz w:val="18"/>
                <w:szCs w:val="18"/>
                <w:lang w:eastAsia="ja-JP"/>
              </w:rPr>
            </w:pPr>
          </w:p>
        </w:tc>
        <w:tc>
          <w:tcPr>
            <w:tcW w:w="8469" w:type="dxa"/>
          </w:tcPr>
          <w:p w:rsidR="00151AAC" w:rsidRDefault="00151AAC">
            <w:pPr>
              <w:snapToGrid w:val="0"/>
              <w:rPr>
                <w:rFonts w:eastAsiaTheme="minorEastAsia"/>
                <w:color w:val="000000" w:themeColor="text1"/>
                <w:sz w:val="18"/>
                <w:szCs w:val="18"/>
                <w:lang w:val="en-GB" w:eastAsia="zh-CN"/>
              </w:rPr>
            </w:pPr>
          </w:p>
        </w:tc>
      </w:tr>
      <w:tr w:rsidR="00151AAC">
        <w:trPr>
          <w:trHeight w:val="215"/>
        </w:trPr>
        <w:tc>
          <w:tcPr>
            <w:tcW w:w="1516" w:type="dxa"/>
          </w:tcPr>
          <w:p w:rsidR="00151AAC" w:rsidRDefault="00151AAC">
            <w:pPr>
              <w:snapToGrid w:val="0"/>
              <w:rPr>
                <w:rFonts w:eastAsia="MS Mincho"/>
                <w:color w:val="0000FF"/>
                <w:sz w:val="18"/>
                <w:szCs w:val="18"/>
                <w:lang w:eastAsia="ja-JP"/>
              </w:rPr>
            </w:pPr>
          </w:p>
        </w:tc>
        <w:tc>
          <w:tcPr>
            <w:tcW w:w="8469"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516" w:type="dxa"/>
          </w:tcPr>
          <w:p w:rsidR="00151AAC" w:rsidRDefault="00151AAC">
            <w:pPr>
              <w:snapToGrid w:val="0"/>
              <w:rPr>
                <w:rFonts w:eastAsiaTheme="minorEastAsia"/>
                <w:sz w:val="18"/>
                <w:szCs w:val="18"/>
                <w:lang w:eastAsia="zh-CN"/>
              </w:rPr>
            </w:pPr>
          </w:p>
        </w:tc>
        <w:tc>
          <w:tcPr>
            <w:tcW w:w="8469" w:type="dxa"/>
          </w:tcPr>
          <w:p w:rsidR="00151AAC" w:rsidRDefault="00151AAC">
            <w:pPr>
              <w:overflowPunct w:val="0"/>
              <w:autoSpaceDE w:val="0"/>
              <w:autoSpaceDN w:val="0"/>
              <w:adjustRightInd w:val="0"/>
              <w:textAlignment w:val="baseline"/>
              <w:rPr>
                <w:rFonts w:ascii="Times" w:eastAsia="宋体" w:hAnsi="Times" w:cs="Times"/>
                <w:b/>
                <w:sz w:val="18"/>
                <w:szCs w:val="18"/>
                <w:u w:val="single"/>
              </w:rPr>
            </w:pPr>
          </w:p>
        </w:tc>
      </w:tr>
      <w:tr w:rsidR="00151AAC">
        <w:trPr>
          <w:trHeight w:val="215"/>
        </w:trPr>
        <w:tc>
          <w:tcPr>
            <w:tcW w:w="1516" w:type="dxa"/>
          </w:tcPr>
          <w:p w:rsidR="00151AAC" w:rsidRDefault="00151AAC">
            <w:pPr>
              <w:snapToGrid w:val="0"/>
              <w:rPr>
                <w:rFonts w:eastAsiaTheme="minorEastAsia"/>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rFonts w:ascii="Times" w:eastAsia="宋体" w:hAnsi="Times" w:cs="Times"/>
                <w:b/>
                <w:sz w:val="18"/>
                <w:szCs w:val="18"/>
                <w:u w:val="single"/>
                <w:lang w:eastAsia="zh-CN"/>
              </w:rPr>
            </w:pPr>
          </w:p>
        </w:tc>
      </w:tr>
      <w:tr w:rsidR="00151AAC">
        <w:trPr>
          <w:trHeight w:val="215"/>
        </w:trPr>
        <w:tc>
          <w:tcPr>
            <w:tcW w:w="1516" w:type="dxa"/>
          </w:tcPr>
          <w:p w:rsidR="00151AAC" w:rsidRDefault="00151AAC">
            <w:pPr>
              <w:snapToGrid w:val="0"/>
              <w:rPr>
                <w:rFonts w:eastAsiaTheme="minorEastAsia"/>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rFonts w:ascii="Times" w:eastAsia="宋体" w:hAnsi="Times" w:cs="Times"/>
                <w:b/>
                <w:sz w:val="18"/>
                <w:szCs w:val="18"/>
                <w:u w:val="single"/>
                <w:lang w:eastAsia="zh-CN"/>
              </w:rPr>
            </w:pPr>
          </w:p>
        </w:tc>
      </w:tr>
    </w:tbl>
    <w:p w:rsidR="00151AAC" w:rsidRDefault="00151AAC">
      <w:pPr>
        <w:rPr>
          <w:rFonts w:eastAsia="Batang"/>
          <w:b/>
          <w:bCs/>
          <w:iCs/>
          <w:color w:val="000000" w:themeColor="text1"/>
          <w:sz w:val="20"/>
          <w:szCs w:val="20"/>
          <w:lang w:eastAsia="en-US"/>
        </w:rPr>
      </w:pPr>
    </w:p>
    <w:p w:rsidR="00151AAC" w:rsidRDefault="003C1D94">
      <w:pPr>
        <w:pStyle w:val="Heading2"/>
        <w:rPr>
          <w:sz w:val="24"/>
          <w:szCs w:val="18"/>
        </w:rPr>
      </w:pPr>
      <w:r>
        <w:rPr>
          <w:sz w:val="24"/>
          <w:szCs w:val="18"/>
        </w:rPr>
        <w:t>Issue 3 – UL signaling medium/container</w:t>
      </w:r>
    </w:p>
    <w:p w:rsidR="00151AAC" w:rsidRDefault="003C1D94">
      <w:pPr>
        <w:pStyle w:val="Caption"/>
        <w:spacing w:before="240"/>
        <w:jc w:val="center"/>
      </w:pPr>
      <w:r>
        <w:t>Table 3-1 Summary for Issue 3</w:t>
      </w:r>
    </w:p>
    <w:tbl>
      <w:tblPr>
        <w:tblStyle w:val="TableGrid"/>
        <w:tblW w:w="9962" w:type="dxa"/>
        <w:tblLook w:val="04A0" w:firstRow="1" w:lastRow="0" w:firstColumn="1" w:lastColumn="0" w:noHBand="0" w:noVBand="1"/>
      </w:tblPr>
      <w:tblGrid>
        <w:gridCol w:w="576"/>
        <w:gridCol w:w="1446"/>
        <w:gridCol w:w="7940"/>
      </w:tblGrid>
      <w:tr w:rsidR="00151AAC">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w:t>
            </w: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Issue</w:t>
            </w:r>
          </w:p>
        </w:tc>
        <w:tc>
          <w:tcPr>
            <w:tcW w:w="79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trPr>
          <w:trHeight w:val="71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t>3.1.1</w:t>
            </w:r>
          </w:p>
        </w:tc>
        <w:tc>
          <w:tcPr>
            <w:tcW w:w="1446"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940" w:type="dxa"/>
            <w:tcBorders>
              <w:top w:val="single" w:sz="4" w:space="0" w:color="auto"/>
              <w:left w:val="single" w:sz="4" w:space="0" w:color="auto"/>
              <w:bottom w:val="single" w:sz="4" w:space="0" w:color="auto"/>
              <w:right w:val="single" w:sz="4" w:space="0" w:color="auto"/>
            </w:tcBorders>
          </w:tcPr>
          <w:p w:rsidR="00151AAC" w:rsidRDefault="003C1D94">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rsidR="00151AAC" w:rsidRDefault="003C1D9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rsidR="00151AAC" w:rsidRDefault="003C1D94">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rsidR="00151AAC" w:rsidRDefault="003C1D94">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rsidR="00151AAC" w:rsidRDefault="003C1D94">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rsidR="00151AAC" w:rsidRDefault="003C1D94">
            <w:pPr>
              <w:pStyle w:val="ListParagraph"/>
              <w:numPr>
                <w:ilvl w:val="1"/>
                <w:numId w:val="15"/>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rsidR="00151AAC" w:rsidRDefault="003C1D94">
            <w:pPr>
              <w:pStyle w:val="ListParagraph"/>
              <w:numPr>
                <w:ilvl w:val="2"/>
                <w:numId w:val="15"/>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rsidR="00151AAC" w:rsidRDefault="003C1D94">
            <w:pPr>
              <w:pStyle w:val="ListParagraph"/>
              <w:numPr>
                <w:ilvl w:val="2"/>
                <w:numId w:val="15"/>
              </w:numPr>
              <w:shd w:val="clear" w:color="auto" w:fill="FFFFFF"/>
              <w:adjustRightInd w:val="0"/>
              <w:snapToGrid w:val="0"/>
              <w:spacing w:after="0" w:line="240" w:lineRule="auto"/>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rsidR="00151AAC" w:rsidRDefault="003C1D94">
            <w:pPr>
              <w:pStyle w:val="ListParagraph"/>
              <w:numPr>
                <w:ilvl w:val="0"/>
                <w:numId w:val="15"/>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rsidR="00151AAC" w:rsidRDefault="003C1D94">
            <w:pPr>
              <w:pStyle w:val="ListParagraph"/>
              <w:numPr>
                <w:ilvl w:val="0"/>
                <w:numId w:val="15"/>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rsidR="00151AAC" w:rsidRDefault="003C1D94">
            <w:pPr>
              <w:pStyle w:val="ListParagraph"/>
              <w:numPr>
                <w:ilvl w:val="1"/>
                <w:numId w:val="15"/>
              </w:numPr>
              <w:shd w:val="clear" w:color="auto" w:fill="FFFFFF"/>
              <w:adjustRightInd w:val="0"/>
              <w:snapToGrid w:val="0"/>
              <w:spacing w:after="0" w:line="240" w:lineRule="auto"/>
              <w:jc w:val="both"/>
              <w:rPr>
                <w:sz w:val="18"/>
                <w:szCs w:val="18"/>
              </w:rPr>
            </w:pPr>
            <w:r>
              <w:rPr>
                <w:sz w:val="18"/>
                <w:szCs w:val="18"/>
              </w:rPr>
              <w:t>FFS: overlapping with SR/LRR or PUSCH</w:t>
            </w:r>
          </w:p>
          <w:p w:rsidR="00151AAC" w:rsidRDefault="003C1D94">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rsidR="00151AAC" w:rsidRDefault="00151AAC">
            <w:pPr>
              <w:shd w:val="clear" w:color="auto" w:fill="FFFFFF"/>
              <w:snapToGrid w:val="0"/>
              <w:rPr>
                <w:rFonts w:eastAsia="宋体"/>
                <w:b/>
                <w:bCs/>
                <w:color w:val="000000"/>
                <w:sz w:val="18"/>
                <w:szCs w:val="18"/>
                <w:highlight w:val="darkYellow"/>
              </w:rPr>
            </w:pPr>
          </w:p>
          <w:p w:rsidR="00151AAC" w:rsidRDefault="003C1D94">
            <w:pPr>
              <w:snapToGrid w:val="0"/>
              <w:jc w:val="both"/>
              <w:rPr>
                <w:iCs/>
                <w:color w:val="3333FF"/>
                <w:sz w:val="18"/>
                <w:szCs w:val="20"/>
                <w:lang w:val="en-GB"/>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 xml:space="preserve"> Per agreement, the further details on first PUCCH retransmission for mode-A and mode-B should be separately discussed in RAN1.</w:t>
            </w:r>
          </w:p>
          <w:p w:rsidR="00151AAC" w:rsidRDefault="003C1D94">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Then, per companies’ input in RAN1#119 offline, it seems that majority companies support Option-1 for both mode-A and mode-B, although some companies highlight that the Option-2 may be supported at least for mode-A. </w:t>
            </w:r>
          </w:p>
          <w:p w:rsidR="00151AAC" w:rsidRDefault="003C1D94">
            <w:pPr>
              <w:pStyle w:val="ListParagraph"/>
              <w:numPr>
                <w:ilvl w:val="0"/>
                <w:numId w:val="13"/>
              </w:numPr>
              <w:snapToGrid w:val="0"/>
              <w:spacing w:after="0" w:line="257" w:lineRule="auto"/>
              <w:jc w:val="both"/>
              <w:rPr>
                <w:iCs/>
                <w:color w:val="3333FF"/>
                <w:sz w:val="18"/>
                <w:szCs w:val="20"/>
                <w:lang w:val="en-GB"/>
              </w:rPr>
            </w:pPr>
            <w:r>
              <w:rPr>
                <w:iCs/>
                <w:color w:val="3333FF"/>
                <w:sz w:val="18"/>
                <w:szCs w:val="20"/>
                <w:lang w:val="en-GB"/>
              </w:rPr>
              <w:t xml:space="preserve">Considering that a list of companies raised their concerns that the additional waiting for PUSCH in mode-B may be redundant, we may try to have Option-1 for mode-A as a first step. </w:t>
            </w:r>
          </w:p>
          <w:p w:rsidR="00151AAC" w:rsidRDefault="00151AAC">
            <w:pPr>
              <w:shd w:val="clear" w:color="auto" w:fill="FFFFFF"/>
              <w:snapToGrid w:val="0"/>
              <w:rPr>
                <w:rFonts w:eastAsia="宋体"/>
                <w:b/>
                <w:bCs/>
                <w:color w:val="000000"/>
                <w:sz w:val="18"/>
                <w:szCs w:val="18"/>
                <w:highlight w:val="darkYellow"/>
                <w:lang w:val="en-GB"/>
              </w:rPr>
            </w:pPr>
          </w:p>
          <w:p w:rsidR="00151AAC" w:rsidRDefault="003C1D94">
            <w:pPr>
              <w:snapToGrid w:val="0"/>
              <w:jc w:val="both"/>
              <w:rPr>
                <w:rFonts w:eastAsia="宋体"/>
                <w:b/>
                <w:iCs/>
                <w:color w:val="3333FF"/>
                <w:sz w:val="18"/>
                <w:szCs w:val="20"/>
                <w:u w:val="single"/>
                <w:lang w:val="en-GB" w:eastAsia="en-US"/>
              </w:rPr>
            </w:pPr>
            <w:r>
              <w:rPr>
                <w:rFonts w:eastAsia="宋体"/>
                <w:b/>
                <w:iCs/>
                <w:color w:val="3333FF"/>
                <w:sz w:val="18"/>
                <w:szCs w:val="20"/>
                <w:u w:val="single"/>
                <w:lang w:val="en-GB" w:eastAsia="en-US"/>
              </w:rPr>
              <w:t xml:space="preserve">FL observations on the following options: </w:t>
            </w:r>
          </w:p>
          <w:p w:rsidR="00151AAC" w:rsidRDefault="003C1D94">
            <w:pPr>
              <w:pStyle w:val="ListParagraph"/>
              <w:numPr>
                <w:ilvl w:val="0"/>
                <w:numId w:val="15"/>
              </w:numPr>
              <w:snapToGrid w:val="0"/>
              <w:spacing w:after="0" w:line="240" w:lineRule="auto"/>
              <w:contextualSpacing/>
              <w:jc w:val="both"/>
              <w:rPr>
                <w:color w:val="0000FF"/>
                <w:sz w:val="18"/>
                <w:szCs w:val="18"/>
                <w:lang w:val="de-DE"/>
              </w:rPr>
            </w:pPr>
            <w:r>
              <w:rPr>
                <w:color w:val="0000FF"/>
                <w:sz w:val="18"/>
                <w:szCs w:val="18"/>
                <w:lang w:val="de-DE"/>
              </w:rPr>
              <w:t xml:space="preserve">Option-1: </w:t>
            </w:r>
          </w:p>
          <w:p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mode-A: Apple, Panasonic, </w:t>
            </w:r>
          </w:p>
          <w:p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mode-B: vivo, Ericsson, </w:t>
            </w:r>
          </w:p>
          <w:p w:rsidR="00151AAC" w:rsidRDefault="003C1D94">
            <w:pPr>
              <w:pStyle w:val="ListParagraph"/>
              <w:numPr>
                <w:ilvl w:val="1"/>
                <w:numId w:val="15"/>
              </w:numPr>
              <w:snapToGrid w:val="0"/>
              <w:spacing w:after="0" w:line="240" w:lineRule="auto"/>
              <w:contextualSpacing/>
              <w:jc w:val="both"/>
              <w:rPr>
                <w:color w:val="0000FF"/>
                <w:sz w:val="18"/>
                <w:szCs w:val="18"/>
              </w:rPr>
            </w:pPr>
            <w:r>
              <w:rPr>
                <w:color w:val="0000FF"/>
                <w:sz w:val="18"/>
                <w:szCs w:val="18"/>
              </w:rPr>
              <w:t xml:space="preserve">For both mode-A and mode-B: CMCC, ZTE, MediaTek, NTT DOCOMO, LG, </w:t>
            </w:r>
            <w:proofErr w:type="spellStart"/>
            <w:r>
              <w:rPr>
                <w:color w:val="0000FF"/>
                <w:sz w:val="18"/>
                <w:szCs w:val="18"/>
              </w:rPr>
              <w:t>xiaomi</w:t>
            </w:r>
            <w:proofErr w:type="spellEnd"/>
            <w:r>
              <w:rPr>
                <w:color w:val="0000FF"/>
                <w:sz w:val="18"/>
                <w:szCs w:val="18"/>
              </w:rPr>
              <w:t>, Google, Huawei/</w:t>
            </w:r>
            <w:proofErr w:type="spellStart"/>
            <w:r>
              <w:rPr>
                <w:color w:val="0000FF"/>
                <w:sz w:val="18"/>
                <w:szCs w:val="18"/>
              </w:rPr>
              <w:t>HiSi</w:t>
            </w:r>
            <w:proofErr w:type="spellEnd"/>
            <w:r>
              <w:rPr>
                <w:color w:val="0000FF"/>
                <w:sz w:val="18"/>
                <w:szCs w:val="18"/>
              </w:rPr>
              <w:t xml:space="preserve">, CATT, Nokia (second preference), Lenovo, </w:t>
            </w:r>
          </w:p>
          <w:p w:rsidR="00151AAC" w:rsidRDefault="003C1D94">
            <w:pPr>
              <w:pStyle w:val="ListParagraph"/>
              <w:numPr>
                <w:ilvl w:val="0"/>
                <w:numId w:val="15"/>
              </w:numPr>
              <w:snapToGrid w:val="0"/>
              <w:spacing w:after="0" w:line="240" w:lineRule="auto"/>
              <w:contextualSpacing/>
              <w:jc w:val="both"/>
              <w:rPr>
                <w:color w:val="0000FF"/>
                <w:sz w:val="18"/>
                <w:szCs w:val="18"/>
              </w:rPr>
            </w:pPr>
            <w:r>
              <w:rPr>
                <w:color w:val="0000FF"/>
                <w:sz w:val="18"/>
                <w:szCs w:val="18"/>
              </w:rPr>
              <w:t xml:space="preserve">Option-2: OPPO, Fujitsu, Fujitsu, FW, Apple, ETRI, Sharp, Qualcomm, IDC, NEC, Sony, Lenovo, NICT, </w:t>
            </w:r>
          </w:p>
          <w:p w:rsidR="00151AAC" w:rsidRDefault="003C1D94">
            <w:pPr>
              <w:pStyle w:val="ListParagraph"/>
              <w:numPr>
                <w:ilvl w:val="1"/>
                <w:numId w:val="15"/>
              </w:numPr>
              <w:snapToGrid w:val="0"/>
              <w:spacing w:after="0" w:line="240" w:lineRule="auto"/>
              <w:contextualSpacing/>
              <w:jc w:val="both"/>
              <w:rPr>
                <w:color w:val="0000FF"/>
                <w:sz w:val="18"/>
                <w:szCs w:val="18"/>
                <w:lang w:val="it-IT"/>
              </w:rPr>
            </w:pPr>
            <w:r>
              <w:rPr>
                <w:color w:val="0000FF"/>
                <w:sz w:val="18"/>
                <w:szCs w:val="18"/>
                <w:lang w:val="it-IT"/>
              </w:rPr>
              <w:lastRenderedPageBreak/>
              <w:t xml:space="preserve">For mode-A only: OPPO, Fujitsu, FW, LG, vivo, Lenovo, Apple, Ericsson, Panasonic, </w:t>
            </w:r>
          </w:p>
          <w:p w:rsidR="00151AAC" w:rsidRDefault="003C1D94">
            <w:pPr>
              <w:pStyle w:val="ListParagraph"/>
              <w:numPr>
                <w:ilvl w:val="0"/>
                <w:numId w:val="15"/>
              </w:numPr>
              <w:snapToGrid w:val="0"/>
              <w:spacing w:after="0" w:line="240" w:lineRule="auto"/>
              <w:contextualSpacing/>
              <w:jc w:val="both"/>
              <w:rPr>
                <w:color w:val="0000FF"/>
                <w:sz w:val="18"/>
                <w:szCs w:val="18"/>
                <w:lang w:val="it-IT"/>
              </w:rPr>
            </w:pPr>
            <w:r>
              <w:rPr>
                <w:color w:val="0000FF"/>
                <w:sz w:val="18"/>
                <w:szCs w:val="18"/>
                <w:lang w:val="it-IT"/>
              </w:rPr>
              <w:t xml:space="preserve">No enhancement: Nokia (first preference), Samsung, </w:t>
            </w:r>
          </w:p>
          <w:p w:rsidR="00151AAC" w:rsidRDefault="003C1D94">
            <w:pPr>
              <w:pStyle w:val="ListParagraph"/>
              <w:numPr>
                <w:ilvl w:val="0"/>
                <w:numId w:val="15"/>
              </w:numPr>
              <w:snapToGrid w:val="0"/>
              <w:spacing w:after="0" w:line="240" w:lineRule="auto"/>
              <w:contextualSpacing/>
              <w:jc w:val="both"/>
              <w:rPr>
                <w:iCs/>
                <w:color w:val="0000FF"/>
                <w:sz w:val="18"/>
                <w:szCs w:val="20"/>
                <w:lang w:val="en-GB"/>
              </w:rPr>
            </w:pPr>
            <w:r>
              <w:rPr>
                <w:iCs/>
                <w:color w:val="0000FF"/>
                <w:sz w:val="18"/>
                <w:szCs w:val="20"/>
                <w:lang w:val="en-GB"/>
              </w:rPr>
              <w:t>Besides, some companies raised their concerns on introducing a prohibit timer for mode-B.</w:t>
            </w:r>
          </w:p>
          <w:p w:rsidR="00151AAC" w:rsidRDefault="003C1D94">
            <w:pPr>
              <w:snapToGrid w:val="0"/>
              <w:contextualSpacing/>
              <w:jc w:val="both"/>
              <w:rPr>
                <w:iCs/>
                <w:color w:val="0000FF"/>
                <w:sz w:val="18"/>
                <w:szCs w:val="20"/>
                <w:lang w:val="en-GB"/>
              </w:rPr>
            </w:pPr>
            <w:r>
              <w:rPr>
                <w:iCs/>
                <w:color w:val="0000FF"/>
                <w:sz w:val="18"/>
                <w:szCs w:val="20"/>
                <w:lang w:val="en-GB"/>
              </w:rPr>
              <w:t>To capture Candidate#2 per Samsung’s suggestion.</w:t>
            </w:r>
          </w:p>
          <w:p w:rsidR="00151AAC" w:rsidRDefault="00151AAC">
            <w:pPr>
              <w:pStyle w:val="ListParagraph"/>
              <w:snapToGrid w:val="0"/>
              <w:spacing w:after="0" w:line="257" w:lineRule="auto"/>
              <w:jc w:val="both"/>
              <w:rPr>
                <w:iCs/>
                <w:color w:val="3333FF"/>
                <w:sz w:val="18"/>
                <w:szCs w:val="20"/>
                <w:lang w:val="en-GB"/>
              </w:rPr>
            </w:pPr>
          </w:p>
          <w:p w:rsidR="00151AAC" w:rsidRDefault="003C1D94">
            <w:pPr>
              <w:shd w:val="clear" w:color="auto" w:fill="FFFFFF"/>
              <w:rPr>
                <w:rFonts w:eastAsia="宋体"/>
                <w:color w:val="000000"/>
                <w:sz w:val="18"/>
                <w:szCs w:val="18"/>
              </w:rPr>
            </w:pPr>
            <w:r>
              <w:rPr>
                <w:rFonts w:eastAsia="宋体"/>
                <w:b/>
                <w:bCs/>
                <w:iCs/>
                <w:color w:val="000000"/>
                <w:sz w:val="18"/>
                <w:szCs w:val="18"/>
                <w:u w:val="single"/>
              </w:rPr>
              <w:t>Proposal 3.1.1:</w:t>
            </w:r>
            <w:r>
              <w:rPr>
                <w:rFonts w:eastAsia="宋体"/>
                <w:color w:val="000000"/>
                <w:sz w:val="18"/>
                <w:szCs w:val="18"/>
              </w:rPr>
              <w:t xml:space="preserve"> On beam report transmission procedure for UE-initiated/event-driven beam reporting for a CSI report configuration, down-select at least one of the following candidates:</w:t>
            </w:r>
          </w:p>
          <w:p w:rsidR="00151AAC" w:rsidRDefault="003C1D94">
            <w:pPr>
              <w:pStyle w:val="ListParagraph"/>
              <w:numPr>
                <w:ilvl w:val="0"/>
                <w:numId w:val="15"/>
              </w:numPr>
              <w:shd w:val="clear" w:color="auto" w:fill="FFFFFF"/>
              <w:spacing w:after="0" w:line="257" w:lineRule="auto"/>
              <w:ind w:left="950" w:hanging="475"/>
              <w:rPr>
                <w:color w:val="000000"/>
                <w:sz w:val="18"/>
                <w:szCs w:val="18"/>
              </w:rPr>
            </w:pPr>
            <w:r>
              <w:rPr>
                <w:b/>
                <w:color w:val="000000"/>
                <w:sz w:val="18"/>
                <w:szCs w:val="18"/>
              </w:rPr>
              <w:t>Candidate#1:</w:t>
            </w:r>
            <w:r>
              <w:rPr>
                <w:color w:val="000000"/>
                <w:sz w:val="18"/>
                <w:szCs w:val="18"/>
              </w:rPr>
              <w:t xml:space="preserve"> To introduce a prohibit timer for mode-A </w:t>
            </w:r>
            <w:r>
              <w:rPr>
                <w:color w:val="FF0000"/>
                <w:sz w:val="18"/>
                <w:szCs w:val="18"/>
              </w:rPr>
              <w:t>[and mode-B]</w:t>
            </w:r>
          </w:p>
          <w:p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Option-1:</w:t>
            </w:r>
            <w:r>
              <w:rPr>
                <w:color w:val="000000"/>
                <w:sz w:val="18"/>
                <w:szCs w:val="18"/>
              </w:rPr>
              <w:t xml:space="preserve"> In the case that triggering-event associated with the CSI report configuration is determined </w:t>
            </w:r>
            <w:r>
              <w:rPr>
                <w:color w:val="FF0000"/>
                <w:sz w:val="18"/>
                <w:szCs w:val="18"/>
              </w:rPr>
              <w:t xml:space="preserve">[by the same triggering beams(s) as the last transmitted PUCCH], </w:t>
            </w:r>
            <w:r>
              <w:rPr>
                <w:color w:val="000000"/>
                <w:sz w:val="18"/>
                <w:szCs w:val="18"/>
              </w:rPr>
              <w:t>if the prohibit timer is NOT running, the UE can transmit first PUCCH;</w:t>
            </w:r>
          </w:p>
          <w:p w:rsidR="00151AAC" w:rsidRDefault="003C1D94">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w:t>
            </w:r>
            <w:r>
              <w:rPr>
                <w:rFonts w:ascii="Times" w:hAnsi="Times" w:cs="Times"/>
                <w:sz w:val="18"/>
                <w:szCs w:val="18"/>
              </w:rPr>
              <w:t>first</w:t>
            </w:r>
            <w:r>
              <w:rPr>
                <w:color w:val="000000"/>
                <w:sz w:val="18"/>
                <w:szCs w:val="18"/>
              </w:rPr>
              <w:t xml:space="preserve"> symbol </w:t>
            </w:r>
            <w:r>
              <w:rPr>
                <w:rFonts w:ascii="Times" w:hAnsi="Times" w:cs="Times"/>
                <w:sz w:val="18"/>
                <w:szCs w:val="18"/>
              </w:rPr>
              <w:t>after</w:t>
            </w:r>
            <w:r>
              <w:rPr>
                <w:color w:val="000000"/>
                <w:sz w:val="18"/>
                <w:szCs w:val="18"/>
              </w:rPr>
              <w:t xml:space="preserve"> the end of </w:t>
            </w:r>
            <w:r>
              <w:rPr>
                <w:b/>
                <w:bCs/>
                <w:color w:val="000000"/>
                <w:sz w:val="18"/>
                <w:szCs w:val="18"/>
              </w:rPr>
              <w:t>the PUSCH transmission</w:t>
            </w:r>
            <w:r>
              <w:rPr>
                <w:color w:val="000000"/>
                <w:sz w:val="18"/>
                <w:szCs w:val="18"/>
              </w:rPr>
              <w:t>, the UE starts the prohibit timer</w:t>
            </w:r>
          </w:p>
          <w:p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b/>
                <w:bCs/>
                <w:color w:val="000000"/>
                <w:sz w:val="18"/>
                <w:szCs w:val="18"/>
              </w:rPr>
              <w:t>Option-2:</w:t>
            </w:r>
            <w:r>
              <w:rPr>
                <w:color w:val="000000"/>
                <w:sz w:val="18"/>
                <w:szCs w:val="18"/>
              </w:rPr>
              <w:t xml:space="preserve"> In the case that triggering-event associated with the CSI report configuration is determined, if the prohibit timer is NOT running, the UE can transmit first PUCCH;</w:t>
            </w:r>
          </w:p>
          <w:p w:rsidR="00151AAC" w:rsidRDefault="003C1D94">
            <w:pPr>
              <w:pStyle w:val="ListParagraph"/>
              <w:numPr>
                <w:ilvl w:val="2"/>
                <w:numId w:val="15"/>
              </w:numPr>
              <w:shd w:val="clear" w:color="auto" w:fill="FFFFFF"/>
              <w:adjustRightInd w:val="0"/>
              <w:snapToGrid w:val="0"/>
              <w:spacing w:after="0" w:line="259" w:lineRule="auto"/>
              <w:jc w:val="both"/>
              <w:rPr>
                <w:color w:val="000000"/>
                <w:sz w:val="18"/>
                <w:szCs w:val="18"/>
              </w:rPr>
            </w:pPr>
            <w:r>
              <w:rPr>
                <w:color w:val="000000"/>
                <w:sz w:val="18"/>
                <w:szCs w:val="18"/>
              </w:rPr>
              <w:t xml:space="preserve">At the first symbol after the end of </w:t>
            </w:r>
            <w:r>
              <w:rPr>
                <w:b/>
                <w:bCs/>
                <w:color w:val="000000"/>
                <w:sz w:val="18"/>
                <w:szCs w:val="18"/>
              </w:rPr>
              <w:t>the first PUCCH transmission</w:t>
            </w:r>
            <w:r>
              <w:rPr>
                <w:color w:val="000000"/>
                <w:sz w:val="18"/>
                <w:szCs w:val="18"/>
              </w:rPr>
              <w:t>, the UE starts the prohibit timer</w:t>
            </w:r>
          </w:p>
          <w:p w:rsidR="00151AAC" w:rsidRDefault="003C1D94">
            <w:pPr>
              <w:pStyle w:val="ListParagraph"/>
              <w:numPr>
                <w:ilvl w:val="1"/>
                <w:numId w:val="15"/>
              </w:numPr>
              <w:shd w:val="clear" w:color="auto" w:fill="FFFFFF"/>
              <w:adjustRightInd w:val="0"/>
              <w:snapToGrid w:val="0"/>
              <w:spacing w:after="0" w:line="259" w:lineRule="auto"/>
              <w:jc w:val="both"/>
              <w:rPr>
                <w:color w:val="000000"/>
                <w:sz w:val="18"/>
                <w:szCs w:val="18"/>
              </w:rPr>
            </w:pPr>
            <w:r>
              <w:rPr>
                <w:color w:val="000000"/>
                <w:sz w:val="18"/>
                <w:szCs w:val="18"/>
              </w:rPr>
              <w:t>If the prohibit timer is running, the first PUCCH is not allowed to be transmitted.</w:t>
            </w:r>
          </w:p>
          <w:p w:rsidR="00151AAC" w:rsidRDefault="003C1D94">
            <w:pPr>
              <w:pStyle w:val="ListParagraph"/>
              <w:numPr>
                <w:ilvl w:val="0"/>
                <w:numId w:val="15"/>
              </w:numPr>
              <w:shd w:val="clear" w:color="auto" w:fill="FFFFFF"/>
              <w:spacing w:after="0" w:line="257" w:lineRule="auto"/>
              <w:ind w:left="950" w:hanging="475"/>
              <w:rPr>
                <w:sz w:val="18"/>
                <w:szCs w:val="18"/>
              </w:rPr>
            </w:pPr>
            <w:r>
              <w:rPr>
                <w:b/>
                <w:sz w:val="18"/>
                <w:szCs w:val="18"/>
              </w:rPr>
              <w:t>Candidate#2:</w:t>
            </w:r>
            <w:r>
              <w:rPr>
                <w:sz w:val="18"/>
                <w:szCs w:val="18"/>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p w:rsidR="00151AAC" w:rsidRDefault="00151AAC">
            <w:pPr>
              <w:snapToGrid w:val="0"/>
              <w:jc w:val="both"/>
              <w:rPr>
                <w:rFonts w:eastAsia="宋体"/>
                <w:b/>
                <w:color w:val="3333FF"/>
                <w:sz w:val="18"/>
                <w:szCs w:val="18"/>
                <w:lang w:eastAsia="en-US"/>
              </w:rPr>
            </w:pPr>
          </w:p>
          <w:p w:rsidR="00151AAC" w:rsidRDefault="003C1D94">
            <w:pPr>
              <w:shd w:val="clear" w:color="auto" w:fill="FFFFFF"/>
              <w:rPr>
                <w:rFonts w:eastAsia="宋体"/>
                <w:color w:val="FF0000"/>
                <w:sz w:val="18"/>
                <w:szCs w:val="18"/>
              </w:rPr>
            </w:pPr>
            <w:r>
              <w:rPr>
                <w:rFonts w:eastAsia="宋体"/>
                <w:color w:val="000000"/>
                <w:sz w:val="18"/>
                <w:szCs w:val="18"/>
              </w:rPr>
              <w:t xml:space="preserve">Supported by: CMCC, ZTE, MediaTek, NTT DOCOMO, LG, </w:t>
            </w:r>
            <w:proofErr w:type="spellStart"/>
            <w:r>
              <w:rPr>
                <w:rFonts w:eastAsia="宋体"/>
                <w:color w:val="000000"/>
                <w:sz w:val="18"/>
                <w:szCs w:val="18"/>
              </w:rPr>
              <w:t>xiaomi</w:t>
            </w:r>
            <w:proofErr w:type="spellEnd"/>
            <w:r>
              <w:rPr>
                <w:rFonts w:eastAsia="宋体"/>
                <w:color w:val="000000"/>
                <w:sz w:val="18"/>
                <w:szCs w:val="18"/>
              </w:rPr>
              <w:t>, Google, Huawei/</w:t>
            </w:r>
            <w:proofErr w:type="spellStart"/>
            <w:r>
              <w:rPr>
                <w:rFonts w:eastAsia="宋体"/>
                <w:color w:val="000000"/>
                <w:sz w:val="18"/>
                <w:szCs w:val="18"/>
              </w:rPr>
              <w:t>HiSi</w:t>
            </w:r>
            <w:proofErr w:type="spellEnd"/>
            <w:r>
              <w:rPr>
                <w:rFonts w:eastAsia="宋体"/>
                <w:color w:val="000000"/>
                <w:sz w:val="18"/>
                <w:szCs w:val="18"/>
              </w:rPr>
              <w:t xml:space="preserve">, [Nokia], OPPO, Fujitsu, Fujitsu, FW, Apple, ETRI, Sharp, Qualcomm, IDC, NEC, Sony, Lenovo, NICT, </w:t>
            </w:r>
            <w:r>
              <w:rPr>
                <w:rFonts w:eastAsia="宋体"/>
                <w:color w:val="FF0000"/>
                <w:sz w:val="18"/>
                <w:szCs w:val="18"/>
              </w:rPr>
              <w:t xml:space="preserve">Samsung, CATT, HONOR, </w:t>
            </w:r>
            <w:proofErr w:type="spellStart"/>
            <w:r>
              <w:rPr>
                <w:rFonts w:eastAsia="宋体"/>
                <w:color w:val="FF0000"/>
                <w:sz w:val="18"/>
                <w:szCs w:val="18"/>
              </w:rPr>
              <w:t>Transsion</w:t>
            </w:r>
            <w:proofErr w:type="spellEnd"/>
            <w:r>
              <w:rPr>
                <w:rFonts w:eastAsia="宋体"/>
                <w:color w:val="FF0000"/>
                <w:sz w:val="18"/>
                <w:szCs w:val="18"/>
              </w:rPr>
              <w:t xml:space="preserve">, </w:t>
            </w:r>
            <w:r w:rsidR="005E0BA9">
              <w:rPr>
                <w:rFonts w:eastAsia="宋体"/>
                <w:color w:val="FF0000"/>
                <w:sz w:val="18"/>
                <w:szCs w:val="18"/>
              </w:rPr>
              <w:t xml:space="preserve">China Telecom, </w:t>
            </w:r>
          </w:p>
          <w:p w:rsidR="00151AAC" w:rsidRDefault="003C1D94">
            <w:pPr>
              <w:shd w:val="clear" w:color="auto" w:fill="FFFFFF"/>
              <w:rPr>
                <w:rFonts w:eastAsia="宋体"/>
                <w:color w:val="000000"/>
                <w:sz w:val="18"/>
                <w:szCs w:val="18"/>
              </w:rPr>
            </w:pPr>
            <w:r>
              <w:rPr>
                <w:rFonts w:eastAsia="宋体"/>
                <w:color w:val="000000"/>
                <w:sz w:val="18"/>
                <w:szCs w:val="18"/>
              </w:rPr>
              <w:t>Not supported by:</w:t>
            </w:r>
          </w:p>
          <w:p w:rsidR="00151AAC" w:rsidRDefault="00151AAC">
            <w:pPr>
              <w:shd w:val="clear" w:color="auto" w:fill="FFFFFF"/>
              <w:rPr>
                <w:rFonts w:eastAsia="宋体"/>
                <w:color w:val="000000"/>
                <w:sz w:val="18"/>
                <w:szCs w:val="18"/>
              </w:rPr>
            </w:pPr>
          </w:p>
          <w:p w:rsidR="00151AAC" w:rsidRDefault="00151AAC">
            <w:pPr>
              <w:shd w:val="clear" w:color="auto" w:fill="FFFFFF"/>
              <w:snapToGrid w:val="0"/>
              <w:rPr>
                <w:rFonts w:eastAsia="宋体"/>
                <w:b/>
                <w:bCs/>
                <w:color w:val="000000"/>
                <w:sz w:val="18"/>
                <w:szCs w:val="18"/>
                <w:highlight w:val="darkYellow"/>
              </w:rPr>
            </w:pPr>
          </w:p>
        </w:tc>
      </w:tr>
      <w:tr w:rsidR="00151AAC">
        <w:trPr>
          <w:trHeight w:val="71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lastRenderedPageBreak/>
              <w:t>3.1.2</w:t>
            </w:r>
          </w:p>
        </w:tc>
        <w:tc>
          <w:tcPr>
            <w:tcW w:w="1446"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rsidR="00151AAC" w:rsidRDefault="00151AAC">
            <w:pPr>
              <w:contextualSpacing/>
              <w:rPr>
                <w:sz w:val="18"/>
                <w:szCs w:val="18"/>
              </w:rPr>
            </w:pPr>
          </w:p>
          <w:p w:rsidR="00151AAC" w:rsidRDefault="00151AAC">
            <w:pPr>
              <w:contextualSpacing/>
              <w:rPr>
                <w:sz w:val="18"/>
                <w:szCs w:val="18"/>
              </w:rPr>
            </w:pPr>
          </w:p>
          <w:p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[119] </w:t>
            </w:r>
            <w:r>
              <w:rPr>
                <w:rFonts w:eastAsia="宋体"/>
                <w:b/>
                <w:bCs/>
                <w:iCs/>
                <w:color w:val="000000"/>
                <w:sz w:val="18"/>
                <w:szCs w:val="20"/>
                <w:highlight w:val="green"/>
              </w:rPr>
              <w:t>Agreement</w:t>
            </w:r>
          </w:p>
          <w:p w:rsidR="00151AAC" w:rsidRDefault="003C1D94">
            <w:pPr>
              <w:shd w:val="clear" w:color="auto" w:fill="FFFFFF"/>
              <w:snapToGrid w:val="0"/>
              <w:rPr>
                <w:rFonts w:eastAsia="Times New Roman"/>
                <w:color w:val="000000"/>
                <w:sz w:val="14"/>
                <w:szCs w:val="18"/>
                <w:lang w:eastAsia="zh-CN"/>
              </w:rPr>
            </w:pPr>
            <w:r>
              <w:rPr>
                <w:rFonts w:eastAsia="宋体"/>
                <w:sz w:val="18"/>
                <w:szCs w:val="20"/>
              </w:rPr>
              <w:t>Confirm the following working assumption in RAN1#117:</w:t>
            </w:r>
          </w:p>
          <w:p w:rsidR="00151AAC" w:rsidRDefault="003C1D94">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rsidR="00151AAC" w:rsidRDefault="003C1D94">
            <w:pPr>
              <w:pStyle w:val="ListParagraph"/>
              <w:numPr>
                <w:ilvl w:val="0"/>
                <w:numId w:val="17"/>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rsidR="00151AAC" w:rsidRDefault="003C1D94">
            <w:pPr>
              <w:pStyle w:val="ListParagraph"/>
              <w:numPr>
                <w:ilvl w:val="1"/>
                <w:numId w:val="17"/>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rsidR="00151AAC" w:rsidRDefault="003C1D94">
            <w:pPr>
              <w:pStyle w:val="ListParagraph"/>
              <w:numPr>
                <w:ilvl w:val="0"/>
                <w:numId w:val="17"/>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rsidR="00151AAC" w:rsidRDefault="003C1D94">
            <w:pPr>
              <w:pStyle w:val="ListParagraph"/>
              <w:numPr>
                <w:ilvl w:val="1"/>
                <w:numId w:val="17"/>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signaling.  </w:t>
            </w:r>
          </w:p>
          <w:p w:rsidR="00151AAC" w:rsidRDefault="003C1D94">
            <w:pPr>
              <w:pStyle w:val="ListParagraph"/>
              <w:numPr>
                <w:ilvl w:val="0"/>
                <w:numId w:val="17"/>
              </w:numPr>
              <w:shd w:val="clear" w:color="auto" w:fill="FFFFFF"/>
              <w:snapToGrid w:val="0"/>
              <w:spacing w:after="0" w:line="240" w:lineRule="auto"/>
              <w:rPr>
                <w:color w:val="000000" w:themeColor="text1"/>
                <w:sz w:val="18"/>
                <w:szCs w:val="18"/>
                <w:highlight w:val="yellow"/>
              </w:rPr>
            </w:pPr>
            <w:r>
              <w:rPr>
                <w:color w:val="000000" w:themeColor="text1"/>
                <w:sz w:val="18"/>
                <w:szCs w:val="18"/>
                <w:highlight w:val="yellow"/>
              </w:rPr>
              <w:t>FFS: Whether/how to support multi-bit indication in the first PUCCH for mode-A and mode-B, e.g., when multi-event(s) are approved.</w:t>
            </w:r>
          </w:p>
          <w:p w:rsidR="00151AAC" w:rsidRDefault="003C1D94">
            <w:pPr>
              <w:pStyle w:val="ListParagraph"/>
              <w:numPr>
                <w:ilvl w:val="0"/>
                <w:numId w:val="17"/>
              </w:numPr>
              <w:shd w:val="clear" w:color="auto" w:fill="FFFFFF"/>
              <w:snapToGrid w:val="0"/>
              <w:spacing w:after="0" w:line="240" w:lineRule="auto"/>
              <w:rPr>
                <w:sz w:val="18"/>
                <w:szCs w:val="18"/>
              </w:rPr>
            </w:pPr>
            <w:r>
              <w:rPr>
                <w:sz w:val="18"/>
                <w:szCs w:val="18"/>
              </w:rPr>
              <w:t>FFS: details on the dedicated RRC signaling</w:t>
            </w:r>
          </w:p>
          <w:p w:rsidR="00151AAC" w:rsidRDefault="003C1D94">
            <w:pPr>
              <w:pStyle w:val="ListParagraph"/>
              <w:numPr>
                <w:ilvl w:val="0"/>
                <w:numId w:val="17"/>
              </w:numPr>
              <w:shd w:val="clear" w:color="auto" w:fill="FFFFFF"/>
              <w:snapToGrid w:val="0"/>
              <w:spacing w:after="0" w:line="240" w:lineRule="auto"/>
              <w:rPr>
                <w:sz w:val="18"/>
                <w:szCs w:val="18"/>
                <w:highlight w:val="yellow"/>
              </w:rPr>
            </w:pPr>
            <w:r>
              <w:rPr>
                <w:sz w:val="18"/>
                <w:szCs w:val="18"/>
                <w:highlight w:val="yellow"/>
              </w:rPr>
              <w:t>Above applies at least for the single CC case.</w:t>
            </w:r>
          </w:p>
          <w:p w:rsidR="00151AAC" w:rsidRDefault="00151AAC">
            <w:pPr>
              <w:shd w:val="clear" w:color="auto" w:fill="FFFFFF"/>
              <w:snapToGrid w:val="0"/>
              <w:jc w:val="both"/>
              <w:rPr>
                <w:rFonts w:eastAsia="宋体"/>
                <w:bCs/>
                <w:color w:val="000000"/>
                <w:sz w:val="18"/>
                <w:szCs w:val="18"/>
              </w:rPr>
            </w:pPr>
          </w:p>
          <w:p w:rsidR="00151AAC" w:rsidRDefault="003C1D94">
            <w:pPr>
              <w:rPr>
                <w:b/>
                <w:bCs/>
                <w:sz w:val="18"/>
                <w:szCs w:val="18"/>
              </w:rPr>
            </w:pPr>
            <w:r>
              <w:rPr>
                <w:b/>
                <w:bCs/>
                <w:sz w:val="18"/>
                <w:szCs w:val="18"/>
              </w:rPr>
              <w:t>[120] Conclusion</w:t>
            </w:r>
          </w:p>
          <w:p w:rsidR="00151AAC" w:rsidRDefault="003C1D94">
            <w:pPr>
              <w:rPr>
                <w:sz w:val="18"/>
                <w:szCs w:val="18"/>
              </w:rPr>
            </w:pPr>
            <w:r>
              <w:rPr>
                <w:sz w:val="18"/>
                <w:szCs w:val="18"/>
              </w:rPr>
              <w:t>There is no RAN1 consensus on the following proposal:</w:t>
            </w:r>
          </w:p>
          <w:p w:rsidR="00151AAC" w:rsidRDefault="003C1D94">
            <w:pPr>
              <w:pStyle w:val="ListParagraph"/>
              <w:numPr>
                <w:ilvl w:val="0"/>
                <w:numId w:val="14"/>
              </w:numPr>
              <w:spacing w:after="0" w:line="240" w:lineRule="auto"/>
              <w:rPr>
                <w:sz w:val="18"/>
                <w:szCs w:val="18"/>
              </w:rPr>
            </w:pPr>
            <w:r>
              <w:rPr>
                <w:sz w:val="18"/>
                <w:szCs w:val="18"/>
              </w:rPr>
              <w:t>On beam report transmission procedure for UE-initiated/event-driven beam reporting, multi-bit indication in the first PUCCH is supported.</w:t>
            </w:r>
          </w:p>
          <w:p w:rsidR="00151AAC" w:rsidRDefault="00151AAC">
            <w:pPr>
              <w:shd w:val="clear" w:color="auto" w:fill="FFFFFF"/>
              <w:snapToGrid w:val="0"/>
              <w:jc w:val="both"/>
              <w:rPr>
                <w:rFonts w:eastAsia="宋体"/>
                <w:bCs/>
                <w:color w:val="000000"/>
                <w:sz w:val="18"/>
                <w:szCs w:val="18"/>
              </w:rPr>
            </w:pPr>
          </w:p>
          <w:p w:rsidR="00151AAC" w:rsidRDefault="003C1D94">
            <w:pPr>
              <w:snapToGrid w:val="0"/>
              <w:jc w:val="both"/>
              <w:rPr>
                <w:rFonts w:eastAsia="宋体"/>
                <w:iCs/>
                <w:color w:val="3333FF"/>
                <w:sz w:val="18"/>
                <w:szCs w:val="18"/>
                <w:lang w:val="en-GB" w:eastAsia="en-US"/>
              </w:rPr>
            </w:pPr>
            <w:r>
              <w:rPr>
                <w:rFonts w:eastAsia="宋体"/>
                <w:b/>
                <w:iCs/>
                <w:color w:val="0000FF"/>
                <w:sz w:val="18"/>
                <w:szCs w:val="18"/>
                <w:u w:val="single"/>
                <w:lang w:val="en-GB" w:eastAsia="en-US"/>
              </w:rPr>
              <w:t>FL observations</w:t>
            </w:r>
            <w:r>
              <w:rPr>
                <w:rFonts w:eastAsia="宋体"/>
                <w:b/>
                <w:iCs/>
                <w:color w:val="0000FF"/>
                <w:sz w:val="18"/>
                <w:szCs w:val="18"/>
                <w:lang w:val="en-GB" w:eastAsia="en-US"/>
              </w:rPr>
              <w:t>:</w:t>
            </w:r>
            <w:r>
              <w:rPr>
                <w:rFonts w:eastAsia="宋体"/>
                <w:iCs/>
                <w:color w:val="0000FF"/>
                <w:sz w:val="18"/>
                <w:szCs w:val="18"/>
                <w:lang w:val="en-GB" w:eastAsia="en-US"/>
              </w:rPr>
              <w:t xml:space="preserve"> </w:t>
            </w:r>
            <w:r>
              <w:rPr>
                <w:rFonts w:eastAsia="宋体"/>
                <w:color w:val="3333FF"/>
                <w:sz w:val="18"/>
                <w:szCs w:val="18"/>
                <w:lang w:eastAsia="en-US"/>
              </w:rPr>
              <w:t>Per companies input, left-over issues for having one-bit indication for multi-CC and multi-event are mentioned while having multiple CSI report configuration being associated with a first PUCCH, we have the following proposal as a starting point.</w:t>
            </w:r>
          </w:p>
          <w:p w:rsidR="00151AAC" w:rsidRDefault="00151AAC">
            <w:pPr>
              <w:snapToGrid w:val="0"/>
              <w:jc w:val="both"/>
              <w:rPr>
                <w:rFonts w:eastAsia="宋体"/>
                <w:color w:val="3333FF"/>
                <w:sz w:val="18"/>
                <w:szCs w:val="18"/>
                <w:lang w:eastAsia="en-US"/>
              </w:rPr>
            </w:pPr>
          </w:p>
          <w:p w:rsidR="00151AAC" w:rsidRDefault="003C1D94">
            <w:pPr>
              <w:shd w:val="clear" w:color="auto" w:fill="FFFFFF"/>
              <w:adjustRightInd w:val="0"/>
              <w:snapToGrid w:val="0"/>
              <w:rPr>
                <w:rFonts w:eastAsia="宋体"/>
                <w:color w:val="000000" w:themeColor="text1"/>
                <w:sz w:val="18"/>
                <w:szCs w:val="18"/>
              </w:rPr>
            </w:pPr>
            <w:r>
              <w:rPr>
                <w:rFonts w:eastAsia="宋体"/>
                <w:b/>
                <w:bCs/>
                <w:iCs/>
                <w:color w:val="000000" w:themeColor="text1"/>
                <w:sz w:val="18"/>
                <w:szCs w:val="18"/>
                <w:u w:val="single"/>
              </w:rPr>
              <w:t>Proposal 3.1.2B:</w:t>
            </w:r>
            <w:r>
              <w:rPr>
                <w:rFonts w:eastAsia="宋体"/>
                <w:color w:val="000000" w:themeColor="text1"/>
                <w:sz w:val="18"/>
                <w:szCs w:val="18"/>
              </w:rPr>
              <w:t xml:space="preserve"> On beam report transmission procedure for UE-initiated/event-driven beam reporting, one PUCCH resource of first PUCCH can be associated with one or multiple CSI report configurations.</w:t>
            </w:r>
          </w:p>
          <w:p w:rsidR="00151AAC" w:rsidRDefault="003C1D94">
            <w:pPr>
              <w:pStyle w:val="ListParagraph"/>
              <w:numPr>
                <w:ilvl w:val="0"/>
                <w:numId w:val="15"/>
              </w:numPr>
              <w:shd w:val="clear" w:color="auto" w:fill="FFFFFF"/>
              <w:adjustRightInd w:val="0"/>
              <w:snapToGrid w:val="0"/>
              <w:spacing w:after="0" w:line="259" w:lineRule="auto"/>
              <w:jc w:val="both"/>
              <w:rPr>
                <w:color w:val="000000" w:themeColor="text1"/>
                <w:sz w:val="18"/>
                <w:szCs w:val="18"/>
              </w:rPr>
            </w:pPr>
            <w:r>
              <w:rPr>
                <w:color w:val="000000" w:themeColor="text1"/>
                <w:sz w:val="18"/>
                <w:szCs w:val="18"/>
              </w:rPr>
              <w:t xml:space="preserve">FFS: Whether the multiple CSI report configurations associated with the one first PUCCH resource should be configured in the same CC, e.g., for mode-A and/or mode-B. </w:t>
            </w:r>
          </w:p>
          <w:p w:rsidR="00151AAC" w:rsidRDefault="003C1D94">
            <w:pPr>
              <w:pStyle w:val="ListParagraph"/>
              <w:numPr>
                <w:ilvl w:val="0"/>
                <w:numId w:val="15"/>
              </w:numPr>
              <w:shd w:val="clear" w:color="auto" w:fill="FFFFFF"/>
              <w:adjustRightInd w:val="0"/>
              <w:snapToGrid w:val="0"/>
              <w:spacing w:after="0" w:line="259" w:lineRule="auto"/>
              <w:jc w:val="both"/>
              <w:rPr>
                <w:color w:val="000000" w:themeColor="text1"/>
                <w:sz w:val="18"/>
                <w:szCs w:val="18"/>
              </w:rPr>
            </w:pPr>
            <w:r>
              <w:rPr>
                <w:color w:val="000000" w:themeColor="text1"/>
                <w:sz w:val="18"/>
                <w:szCs w:val="18"/>
              </w:rPr>
              <w:t>FFS: Additional indication, i.e., CSI report configuration id event-id or cell ID, in the report format.</w:t>
            </w:r>
          </w:p>
          <w:p w:rsidR="00151AAC" w:rsidRDefault="003C1D94">
            <w:pPr>
              <w:pStyle w:val="ListParagraph"/>
              <w:numPr>
                <w:ilvl w:val="0"/>
                <w:numId w:val="15"/>
              </w:numPr>
              <w:shd w:val="clear" w:color="auto" w:fill="FFFFFF"/>
              <w:adjustRightInd w:val="0"/>
              <w:snapToGrid w:val="0"/>
              <w:spacing w:after="0" w:line="259" w:lineRule="auto"/>
              <w:jc w:val="both"/>
              <w:rPr>
                <w:color w:val="000000" w:themeColor="text1"/>
                <w:sz w:val="18"/>
                <w:szCs w:val="18"/>
              </w:rPr>
            </w:pPr>
            <w:r>
              <w:rPr>
                <w:color w:val="000000" w:themeColor="text1"/>
                <w:sz w:val="18"/>
                <w:szCs w:val="18"/>
              </w:rPr>
              <w:t xml:space="preserve">FFS: How to handle the case that the payload size(s) corresponding to different CSI report configurations are different, e.g., only report a single beam report with highest priority, or total </w:t>
            </w:r>
            <w:r>
              <w:rPr>
                <w:color w:val="000000" w:themeColor="text1"/>
                <w:sz w:val="18"/>
                <w:szCs w:val="18"/>
              </w:rPr>
              <w:lastRenderedPageBreak/>
              <w:t>number of CSI reports/max report payload in a 2</w:t>
            </w:r>
            <w:r>
              <w:rPr>
                <w:color w:val="000000" w:themeColor="text1"/>
                <w:sz w:val="18"/>
                <w:szCs w:val="18"/>
                <w:vertAlign w:val="superscript"/>
              </w:rPr>
              <w:t>nd</w:t>
            </w:r>
            <w:r>
              <w:rPr>
                <w:color w:val="000000" w:themeColor="text1"/>
                <w:sz w:val="18"/>
                <w:szCs w:val="18"/>
              </w:rPr>
              <w:t xml:space="preserve"> PUSCH is configurable by RRC signaling or the pre-configured/determined payload size. </w:t>
            </w:r>
          </w:p>
          <w:p w:rsidR="00151AAC" w:rsidRDefault="00151AAC">
            <w:pPr>
              <w:shd w:val="clear" w:color="auto" w:fill="FFFFFF"/>
              <w:snapToGrid w:val="0"/>
              <w:rPr>
                <w:rFonts w:eastAsia="宋体"/>
                <w:b/>
                <w:bCs/>
                <w:color w:val="000000" w:themeColor="text1"/>
                <w:sz w:val="18"/>
                <w:szCs w:val="18"/>
                <w:highlight w:val="darkYellow"/>
              </w:rPr>
            </w:pPr>
          </w:p>
          <w:p w:rsidR="00151AAC" w:rsidRDefault="003C1D94">
            <w:pPr>
              <w:shd w:val="clear" w:color="auto" w:fill="FFFFFF"/>
              <w:snapToGrid w:val="0"/>
              <w:rPr>
                <w:rFonts w:eastAsia="宋体"/>
                <w:color w:val="000000" w:themeColor="text1"/>
                <w:sz w:val="18"/>
                <w:szCs w:val="20"/>
              </w:rPr>
            </w:pPr>
            <w:r>
              <w:rPr>
                <w:rFonts w:eastAsia="宋体"/>
                <w:color w:val="000000" w:themeColor="text1"/>
                <w:sz w:val="18"/>
                <w:szCs w:val="20"/>
              </w:rPr>
              <w:t xml:space="preserve">Supported by: </w:t>
            </w:r>
            <w:proofErr w:type="spellStart"/>
            <w:r>
              <w:rPr>
                <w:rFonts w:eastAsia="宋体"/>
                <w:color w:val="000000" w:themeColor="text1"/>
                <w:sz w:val="18"/>
                <w:szCs w:val="20"/>
              </w:rPr>
              <w:t>xiaomi</w:t>
            </w:r>
            <w:proofErr w:type="spellEnd"/>
            <w:r>
              <w:rPr>
                <w:rFonts w:eastAsia="宋体"/>
                <w:color w:val="000000" w:themeColor="text1"/>
                <w:sz w:val="18"/>
                <w:szCs w:val="20"/>
              </w:rPr>
              <w:t>, Samsung (for mode-B), ETRI, Ericsson, Qualcomm, NTT DOCOMO, ZTE, Huawei/</w:t>
            </w:r>
            <w:proofErr w:type="spellStart"/>
            <w:r>
              <w:rPr>
                <w:rFonts w:eastAsia="宋体"/>
                <w:color w:val="000000" w:themeColor="text1"/>
                <w:sz w:val="18"/>
                <w:szCs w:val="20"/>
              </w:rPr>
              <w:t>HiSilicon</w:t>
            </w:r>
            <w:proofErr w:type="spellEnd"/>
            <w:r>
              <w:rPr>
                <w:rFonts w:eastAsia="宋体"/>
                <w:color w:val="000000" w:themeColor="text1"/>
                <w:sz w:val="18"/>
                <w:szCs w:val="20"/>
              </w:rPr>
              <w:t xml:space="preserve">, Apple, Fujitsu, Panasonic, LG, CATT, </w:t>
            </w:r>
            <w:proofErr w:type="spellStart"/>
            <w:r>
              <w:rPr>
                <w:rFonts w:eastAsia="宋体"/>
                <w:color w:val="000000" w:themeColor="text1"/>
                <w:sz w:val="18"/>
                <w:szCs w:val="20"/>
              </w:rPr>
              <w:t>Spreadtrum</w:t>
            </w:r>
            <w:proofErr w:type="spellEnd"/>
            <w:r>
              <w:rPr>
                <w:rFonts w:eastAsia="宋体"/>
                <w:color w:val="000000" w:themeColor="text1"/>
                <w:sz w:val="18"/>
                <w:szCs w:val="20"/>
              </w:rPr>
              <w:t xml:space="preserve">, Sharp, Ericsson, </w:t>
            </w:r>
            <w:proofErr w:type="spellStart"/>
            <w:r>
              <w:rPr>
                <w:rFonts w:eastAsia="宋体"/>
                <w:color w:val="000000" w:themeColor="text1"/>
                <w:sz w:val="18"/>
                <w:szCs w:val="20"/>
              </w:rPr>
              <w:t>Futurewei</w:t>
            </w:r>
            <w:proofErr w:type="spellEnd"/>
            <w:r>
              <w:rPr>
                <w:rFonts w:eastAsia="宋体"/>
                <w:color w:val="000000" w:themeColor="text1"/>
                <w:sz w:val="18"/>
                <w:szCs w:val="20"/>
              </w:rPr>
              <w:t xml:space="preserve">, Nokia, Panasonic, Lenovo, </w:t>
            </w:r>
          </w:p>
          <w:p w:rsidR="00151AAC" w:rsidRDefault="003C1D94">
            <w:pPr>
              <w:shd w:val="clear" w:color="auto" w:fill="FFFFFF"/>
              <w:snapToGrid w:val="0"/>
              <w:rPr>
                <w:rFonts w:eastAsia="宋体"/>
                <w:color w:val="000000" w:themeColor="text1"/>
                <w:sz w:val="18"/>
                <w:szCs w:val="20"/>
              </w:rPr>
            </w:pPr>
            <w:r>
              <w:rPr>
                <w:rFonts w:eastAsia="宋体"/>
                <w:color w:val="000000" w:themeColor="text1"/>
                <w:sz w:val="18"/>
                <w:szCs w:val="20"/>
              </w:rPr>
              <w:t xml:space="preserve">Not supported by: OPPO,  </w:t>
            </w:r>
          </w:p>
          <w:p w:rsidR="00151AAC" w:rsidRDefault="00151AAC">
            <w:pPr>
              <w:shd w:val="clear" w:color="auto" w:fill="FFFFFF"/>
              <w:snapToGrid w:val="0"/>
              <w:rPr>
                <w:rFonts w:eastAsia="宋体"/>
                <w:b/>
                <w:bCs/>
                <w:color w:val="000000"/>
                <w:sz w:val="18"/>
                <w:szCs w:val="18"/>
                <w:highlight w:val="darkYellow"/>
              </w:rPr>
            </w:pPr>
          </w:p>
        </w:tc>
      </w:tr>
      <w:tr w:rsidR="00151AAC">
        <w:trPr>
          <w:trHeight w:val="71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lastRenderedPageBreak/>
              <w:t>3.1.3</w:t>
            </w:r>
          </w:p>
        </w:tc>
        <w:tc>
          <w:tcPr>
            <w:tcW w:w="1446"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w:t>
            </w:r>
          </w:p>
          <w:p w:rsidR="00151AAC" w:rsidRDefault="00151AAC">
            <w:pPr>
              <w:contextualSpacing/>
              <w:rPr>
                <w:sz w:val="18"/>
                <w:szCs w:val="18"/>
              </w:rPr>
            </w:pPr>
          </w:p>
          <w:p w:rsidR="00151AAC" w:rsidRDefault="00151AAC">
            <w:pPr>
              <w:contextualSpacing/>
              <w:rPr>
                <w:sz w:val="18"/>
                <w:szCs w:val="18"/>
              </w:rPr>
            </w:pPr>
          </w:p>
          <w:p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151AAC" w:rsidRDefault="003C1D94">
            <w:pPr>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rsidR="00151AAC" w:rsidRDefault="003C1D9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rsidR="00151AAC" w:rsidRDefault="003C1D94">
            <w:pPr>
              <w:pStyle w:val="ListParagraph"/>
              <w:numPr>
                <w:ilvl w:val="0"/>
                <w:numId w:val="19"/>
              </w:numPr>
              <w:shd w:val="clear" w:color="auto" w:fill="FFFFFF"/>
              <w:adjustRightInd w:val="0"/>
              <w:snapToGrid w:val="0"/>
              <w:spacing w:after="0" w:line="240" w:lineRule="auto"/>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-UEIBR</w:t>
            </w:r>
            <w:r>
              <w:rPr>
                <w:sz w:val="18"/>
                <w:szCs w:val="18"/>
              </w:rPr>
              <w:t>, for the periodic PUCCH resource configuration.</w:t>
            </w:r>
          </w:p>
          <w:p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rsidR="00151AAC" w:rsidRDefault="003C1D94">
            <w:pPr>
              <w:pStyle w:val="ListParagraph"/>
              <w:numPr>
                <w:ilvl w:val="1"/>
                <w:numId w:val="19"/>
              </w:numPr>
              <w:shd w:val="clear" w:color="auto" w:fill="FFFFFF"/>
              <w:adjustRightInd w:val="0"/>
              <w:snapToGrid w:val="0"/>
              <w:spacing w:after="0" w:line="240" w:lineRule="auto"/>
              <w:jc w:val="both"/>
              <w:rPr>
                <w:sz w:val="18"/>
                <w:szCs w:val="18"/>
              </w:rPr>
            </w:pPr>
            <w:r>
              <w:rPr>
                <w:sz w:val="18"/>
                <w:szCs w:val="18"/>
              </w:rPr>
              <w:t>The dedicated RRC parameter at least comprises the following:</w:t>
            </w:r>
          </w:p>
          <w:p w:rsidR="00151AAC" w:rsidRDefault="003C1D94">
            <w:pPr>
              <w:pStyle w:val="ListParagraph"/>
              <w:numPr>
                <w:ilvl w:val="2"/>
                <w:numId w:val="19"/>
              </w:numPr>
              <w:shd w:val="clear" w:color="auto" w:fill="FFFFFF"/>
              <w:adjustRightInd w:val="0"/>
              <w:snapToGrid w:val="0"/>
              <w:spacing w:after="0" w:line="240" w:lineRule="auto"/>
              <w:jc w:val="both"/>
              <w:rPr>
                <w:i/>
                <w:sz w:val="18"/>
                <w:szCs w:val="18"/>
              </w:rPr>
            </w:pPr>
            <w:proofErr w:type="spellStart"/>
            <w:r>
              <w:rPr>
                <w:i/>
                <w:sz w:val="18"/>
                <w:szCs w:val="18"/>
              </w:rPr>
              <w:t>periodicityAndOffset</w:t>
            </w:r>
            <w:proofErr w:type="spellEnd"/>
          </w:p>
          <w:p w:rsidR="00151AAC" w:rsidRDefault="003C1D94">
            <w:pPr>
              <w:pStyle w:val="ListParagraph"/>
              <w:numPr>
                <w:ilvl w:val="2"/>
                <w:numId w:val="19"/>
              </w:numPr>
              <w:shd w:val="clear" w:color="auto" w:fill="FFFFFF"/>
              <w:adjustRightInd w:val="0"/>
              <w:snapToGrid w:val="0"/>
              <w:spacing w:after="0" w:line="240" w:lineRule="auto"/>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rsidR="00151AAC" w:rsidRDefault="003C1D94">
            <w:pPr>
              <w:pStyle w:val="ListParagraph"/>
              <w:numPr>
                <w:ilvl w:val="0"/>
                <w:numId w:val="19"/>
              </w:numPr>
              <w:shd w:val="clear" w:color="auto" w:fill="FFFFFF"/>
              <w:adjustRightInd w:val="0"/>
              <w:snapToGrid w:val="0"/>
              <w:spacing w:after="0" w:line="240" w:lineRule="auto"/>
              <w:jc w:val="both"/>
              <w:rPr>
                <w:color w:val="000000"/>
                <w:sz w:val="18"/>
                <w:szCs w:val="18"/>
              </w:rPr>
            </w:pPr>
            <w:r>
              <w:rPr>
                <w:color w:val="000000"/>
                <w:sz w:val="18"/>
                <w:szCs w:val="18"/>
              </w:rPr>
              <w:t>Above applies at least for the single CC case.</w:t>
            </w:r>
          </w:p>
          <w:p w:rsidR="00151AAC" w:rsidRDefault="003C1D94">
            <w:pPr>
              <w:pStyle w:val="ListParagraph"/>
              <w:numPr>
                <w:ilvl w:val="0"/>
                <w:numId w:val="19"/>
              </w:numPr>
              <w:shd w:val="clear" w:color="auto" w:fill="FFFFFF"/>
              <w:adjustRightInd w:val="0"/>
              <w:snapToGrid w:val="0"/>
              <w:spacing w:after="0" w:line="240" w:lineRule="auto"/>
              <w:jc w:val="both"/>
              <w:rPr>
                <w:sz w:val="18"/>
                <w:szCs w:val="18"/>
                <w:highlight w:val="yellow"/>
              </w:rPr>
            </w:pPr>
            <w:r>
              <w:rPr>
                <w:sz w:val="18"/>
                <w:szCs w:val="18"/>
                <w:highlight w:val="yellow"/>
              </w:rPr>
              <w:t xml:space="preserve">Reuse multiplexing/dropping rule(s) of SR as baseline </w:t>
            </w:r>
          </w:p>
          <w:p w:rsidR="00151AAC" w:rsidRDefault="003C1D94">
            <w:pPr>
              <w:pStyle w:val="ListParagraph"/>
              <w:numPr>
                <w:ilvl w:val="1"/>
                <w:numId w:val="19"/>
              </w:numPr>
              <w:shd w:val="clear" w:color="auto" w:fill="FFFFFF"/>
              <w:adjustRightInd w:val="0"/>
              <w:snapToGrid w:val="0"/>
              <w:spacing w:after="0" w:line="240" w:lineRule="auto"/>
              <w:jc w:val="both"/>
              <w:rPr>
                <w:sz w:val="18"/>
                <w:szCs w:val="18"/>
                <w:highlight w:val="yellow"/>
              </w:rPr>
            </w:pPr>
            <w:r>
              <w:rPr>
                <w:sz w:val="18"/>
                <w:szCs w:val="18"/>
                <w:highlight w:val="yellow"/>
              </w:rPr>
              <w:t>FFS: overlapping with SR/LRR or PUSCH</w:t>
            </w:r>
          </w:p>
          <w:p w:rsidR="00151AAC" w:rsidRDefault="003C1D94">
            <w:pPr>
              <w:snapToGrid w:val="0"/>
              <w:rPr>
                <w:sz w:val="18"/>
                <w:szCs w:val="18"/>
                <w:lang w:eastAsia="zh-CN"/>
              </w:rPr>
            </w:pPr>
            <w:r>
              <w:rPr>
                <w:sz w:val="18"/>
                <w:szCs w:val="18"/>
                <w:lang w:eastAsia="zh-CN"/>
              </w:rPr>
              <w:t>Note: Further details on first PUCCH retransmission (if supported) for mode A and mode B will be continue to be separately discussed in RAN1.</w:t>
            </w:r>
          </w:p>
          <w:p w:rsidR="00151AAC" w:rsidRDefault="00151AAC">
            <w:pPr>
              <w:shd w:val="clear" w:color="auto" w:fill="FFFFFF"/>
              <w:snapToGrid w:val="0"/>
              <w:rPr>
                <w:rFonts w:ascii="Times" w:hAnsi="Times" w:cs="Times"/>
                <w:b/>
                <w:bCs/>
                <w:sz w:val="18"/>
                <w:szCs w:val="18"/>
                <w:highlight w:val="green"/>
                <w:lang w:eastAsia="zh-CN"/>
              </w:rPr>
            </w:pPr>
          </w:p>
          <w:p w:rsidR="00151AAC" w:rsidRDefault="003C1D94">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rsidR="00151AAC" w:rsidRDefault="003C1D94">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rsidR="00151AAC" w:rsidRDefault="003C1D94">
            <w:pPr>
              <w:numPr>
                <w:ilvl w:val="0"/>
                <w:numId w:val="19"/>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Case-3: The 1-bit first PUCCHs corresponding to different CSI configuration for UE-initiated/event-driven beam reporting </w:t>
            </w:r>
            <w:proofErr w:type="gramStart"/>
            <w:r>
              <w:rPr>
                <w:rFonts w:ascii="Times" w:hAnsi="Times" w:cs="Times"/>
                <w:bCs/>
                <w:sz w:val="18"/>
                <w:szCs w:val="18"/>
                <w:lang w:val="en-GB" w:eastAsia="zh-CN"/>
              </w:rPr>
              <w:t>are</w:t>
            </w:r>
            <w:proofErr w:type="gramEnd"/>
            <w:r>
              <w:rPr>
                <w:rFonts w:ascii="Times" w:hAnsi="Times" w:cs="Times"/>
                <w:bCs/>
                <w:sz w:val="18"/>
                <w:szCs w:val="18"/>
                <w:lang w:val="en-GB" w:eastAsia="zh-CN"/>
              </w:rPr>
              <w:t xml:space="preserve"> overlapping in the time domain.</w:t>
            </w:r>
          </w:p>
          <w:p w:rsidR="00151AAC" w:rsidRDefault="00151AAC">
            <w:pPr>
              <w:shd w:val="clear" w:color="auto" w:fill="FFFFFF"/>
              <w:snapToGrid w:val="0"/>
              <w:rPr>
                <w:rFonts w:ascii="Times" w:hAnsi="Times" w:cs="Times"/>
                <w:b/>
                <w:bCs/>
                <w:sz w:val="18"/>
                <w:szCs w:val="18"/>
                <w:highlight w:val="green"/>
                <w:lang w:eastAsia="zh-CN"/>
              </w:rPr>
            </w:pPr>
          </w:p>
          <w:p w:rsidR="00151AAC" w:rsidRDefault="003C1D94">
            <w:pPr>
              <w:snapToGrid w:val="0"/>
              <w:jc w:val="both"/>
              <w:rPr>
                <w:rFonts w:eastAsia="宋体"/>
                <w:iCs/>
                <w:color w:val="3333FF"/>
                <w:sz w:val="18"/>
                <w:szCs w:val="18"/>
                <w:lang w:val="en-GB" w:eastAsia="en-US"/>
              </w:rPr>
            </w:pPr>
            <w:r>
              <w:rPr>
                <w:rFonts w:eastAsia="宋体"/>
                <w:iCs/>
                <w:color w:val="3333FF"/>
                <w:sz w:val="18"/>
                <w:szCs w:val="18"/>
                <w:u w:val="single"/>
                <w:lang w:val="en-GB" w:eastAsia="en-US"/>
              </w:rPr>
              <w:t>FL Note</w:t>
            </w:r>
            <w:r>
              <w:rPr>
                <w:rFonts w:eastAsia="宋体"/>
                <w:iCs/>
                <w:color w:val="3333FF"/>
                <w:sz w:val="18"/>
                <w:szCs w:val="18"/>
                <w:lang w:val="en-GB" w:eastAsia="en-US"/>
              </w:rPr>
              <w:t xml:space="preserve">: </w:t>
            </w:r>
          </w:p>
          <w:p w:rsidR="00151AAC" w:rsidRDefault="003C1D94">
            <w:pPr>
              <w:pStyle w:val="ListParagraph"/>
              <w:numPr>
                <w:ilvl w:val="0"/>
                <w:numId w:val="19"/>
              </w:numPr>
              <w:snapToGrid w:val="0"/>
              <w:spacing w:after="0" w:line="240" w:lineRule="auto"/>
              <w:contextualSpacing/>
              <w:jc w:val="both"/>
              <w:rPr>
                <w:color w:val="3333FF"/>
                <w:sz w:val="18"/>
                <w:szCs w:val="18"/>
              </w:rPr>
            </w:pPr>
            <w:r>
              <w:rPr>
                <w:color w:val="3333FF"/>
                <w:sz w:val="18"/>
                <w:szCs w:val="18"/>
              </w:rPr>
              <w:t>Per online, we have the following guidance from Mr. Chair and the following observation of companies’ preference, we have the following updated proposal for 3.1.3A:</w:t>
            </w:r>
          </w:p>
          <w:p w:rsidR="00151AAC" w:rsidRDefault="003C1D94">
            <w:pPr>
              <w:pStyle w:val="ListParagraph"/>
              <w:numPr>
                <w:ilvl w:val="1"/>
                <w:numId w:val="19"/>
              </w:numPr>
              <w:snapToGrid w:val="0"/>
              <w:spacing w:after="0" w:line="240" w:lineRule="auto"/>
              <w:contextualSpacing/>
              <w:jc w:val="both"/>
              <w:rPr>
                <w:color w:val="0000FF"/>
                <w:sz w:val="18"/>
                <w:szCs w:val="18"/>
                <w:lang w:val="en-GB"/>
              </w:rPr>
            </w:pPr>
            <w:r>
              <w:rPr>
                <w:color w:val="0000FF"/>
                <w:sz w:val="18"/>
                <w:szCs w:val="18"/>
                <w:lang w:val="en-GB"/>
              </w:rPr>
              <w:t xml:space="preserve">Option-1: CMCC, ZTE, Samsung, MediaTek, FW, NTT DOCOMO, LG, Apple, </w:t>
            </w:r>
            <w:proofErr w:type="spellStart"/>
            <w:r>
              <w:rPr>
                <w:color w:val="0000FF"/>
                <w:sz w:val="18"/>
                <w:szCs w:val="18"/>
                <w:lang w:val="en-GB"/>
              </w:rPr>
              <w:t>xiaomi</w:t>
            </w:r>
            <w:proofErr w:type="spellEnd"/>
            <w:r>
              <w:rPr>
                <w:color w:val="0000FF"/>
                <w:sz w:val="18"/>
                <w:szCs w:val="18"/>
                <w:lang w:val="en-GB"/>
              </w:rPr>
              <w:t>, ETRI, Sharp, Google, Huawei/</w:t>
            </w:r>
            <w:proofErr w:type="spellStart"/>
            <w:r>
              <w:rPr>
                <w:color w:val="0000FF"/>
                <w:sz w:val="18"/>
                <w:szCs w:val="18"/>
                <w:lang w:val="en-GB"/>
              </w:rPr>
              <w:t>HiSilicon</w:t>
            </w:r>
            <w:proofErr w:type="spellEnd"/>
            <w:r>
              <w:rPr>
                <w:color w:val="0000FF"/>
                <w:sz w:val="18"/>
                <w:szCs w:val="18"/>
                <w:lang w:val="en-GB"/>
              </w:rPr>
              <w:t xml:space="preserve">, vivo, </w:t>
            </w:r>
            <w:proofErr w:type="spellStart"/>
            <w:r>
              <w:rPr>
                <w:color w:val="0000FF"/>
                <w:sz w:val="18"/>
                <w:szCs w:val="18"/>
                <w:lang w:val="en-GB"/>
              </w:rPr>
              <w:t>Spreadtrum</w:t>
            </w:r>
            <w:proofErr w:type="spellEnd"/>
            <w:r>
              <w:rPr>
                <w:color w:val="0000FF"/>
                <w:sz w:val="18"/>
                <w:szCs w:val="18"/>
                <w:lang w:val="en-GB"/>
              </w:rPr>
              <w:t xml:space="preserve">, Sony, Lenovo, Meta, HONOR, </w:t>
            </w:r>
            <w:r w:rsidR="00F06C4B">
              <w:rPr>
                <w:color w:val="0000FF"/>
                <w:sz w:val="18"/>
                <w:szCs w:val="18"/>
                <w:lang w:val="en-GB"/>
              </w:rPr>
              <w:t xml:space="preserve">China Telecom, </w:t>
            </w:r>
          </w:p>
          <w:p w:rsidR="00151AAC" w:rsidRDefault="003C1D94">
            <w:pPr>
              <w:pStyle w:val="ListParagraph"/>
              <w:numPr>
                <w:ilvl w:val="1"/>
                <w:numId w:val="19"/>
              </w:numPr>
              <w:snapToGrid w:val="0"/>
              <w:spacing w:after="0" w:line="240" w:lineRule="auto"/>
              <w:contextualSpacing/>
              <w:jc w:val="both"/>
              <w:rPr>
                <w:color w:val="0000FF"/>
                <w:sz w:val="18"/>
                <w:szCs w:val="18"/>
                <w:lang w:val="de-DE"/>
              </w:rPr>
            </w:pPr>
            <w:r>
              <w:rPr>
                <w:color w:val="0000FF"/>
                <w:sz w:val="18"/>
                <w:szCs w:val="18"/>
                <w:lang w:val="de-DE"/>
              </w:rPr>
              <w:t xml:space="preserve">Option-2: OPPO, Intel, Qualcomm, </w:t>
            </w:r>
            <w:r>
              <w:rPr>
                <w:color w:val="0000FF"/>
                <w:sz w:val="18"/>
                <w:szCs w:val="18"/>
                <w:lang w:val="en-GB"/>
              </w:rPr>
              <w:t>CATT</w:t>
            </w:r>
          </w:p>
          <w:p w:rsidR="00151AAC" w:rsidRDefault="003C1D94">
            <w:pPr>
              <w:pStyle w:val="ListParagraph"/>
              <w:numPr>
                <w:ilvl w:val="1"/>
                <w:numId w:val="19"/>
              </w:numPr>
              <w:snapToGrid w:val="0"/>
              <w:spacing w:after="0" w:line="240" w:lineRule="auto"/>
              <w:contextualSpacing/>
              <w:jc w:val="both"/>
              <w:rPr>
                <w:color w:val="0000FF"/>
                <w:sz w:val="18"/>
                <w:szCs w:val="18"/>
                <w:lang w:val="de-DE"/>
              </w:rPr>
            </w:pPr>
            <w:r>
              <w:rPr>
                <w:color w:val="0000FF"/>
                <w:sz w:val="18"/>
                <w:szCs w:val="18"/>
                <w:lang w:val="de-DE"/>
              </w:rPr>
              <w:t>Option-3: NEC, Ofinno</w:t>
            </w:r>
          </w:p>
          <w:p w:rsidR="00151AAC" w:rsidRDefault="003C1D94">
            <w:pPr>
              <w:pStyle w:val="ListParagraph"/>
              <w:numPr>
                <w:ilvl w:val="1"/>
                <w:numId w:val="19"/>
              </w:numPr>
              <w:snapToGrid w:val="0"/>
              <w:spacing w:after="0" w:line="240" w:lineRule="auto"/>
              <w:contextualSpacing/>
              <w:jc w:val="both"/>
              <w:rPr>
                <w:color w:val="0000FF"/>
                <w:sz w:val="18"/>
                <w:szCs w:val="18"/>
                <w:lang w:val="de-DE"/>
              </w:rPr>
            </w:pPr>
            <w:r>
              <w:rPr>
                <w:color w:val="0000FF"/>
                <w:sz w:val="18"/>
                <w:szCs w:val="18"/>
                <w:lang w:val="de-DE"/>
              </w:rPr>
              <w:t>Option-4: Sharp, Ericsson</w:t>
            </w:r>
          </w:p>
          <w:p w:rsidR="00151AAC" w:rsidRDefault="00151AAC">
            <w:pPr>
              <w:pStyle w:val="ListParagraph"/>
              <w:numPr>
                <w:ilvl w:val="0"/>
                <w:numId w:val="19"/>
              </w:numPr>
              <w:snapToGrid w:val="0"/>
              <w:spacing w:after="0" w:line="240" w:lineRule="auto"/>
              <w:contextualSpacing/>
              <w:jc w:val="both"/>
              <w:rPr>
                <w:color w:val="3333FF"/>
                <w:sz w:val="18"/>
                <w:szCs w:val="18"/>
              </w:rPr>
            </w:pPr>
          </w:p>
          <w:p w:rsidR="00151AAC" w:rsidRDefault="00151AAC">
            <w:pPr>
              <w:shd w:val="clear" w:color="auto" w:fill="FFFFFF"/>
              <w:snapToGrid w:val="0"/>
              <w:rPr>
                <w:rFonts w:ascii="Times" w:hAnsi="Times" w:cs="Times"/>
                <w:b/>
                <w:bCs/>
                <w:sz w:val="18"/>
                <w:szCs w:val="18"/>
                <w:highlight w:val="green"/>
                <w:lang w:eastAsia="zh-CN"/>
              </w:rPr>
            </w:pPr>
          </w:p>
          <w:p w:rsidR="005300D3" w:rsidRDefault="005300D3" w:rsidP="005300D3">
            <w:pPr>
              <w:shd w:val="clear" w:color="auto" w:fill="FFFFFF"/>
              <w:adjustRightInd w:val="0"/>
              <w:snapToGrid w:val="0"/>
              <w:rPr>
                <w:rFonts w:eastAsia="宋体"/>
                <w:color w:val="FF0000"/>
                <w:sz w:val="18"/>
                <w:szCs w:val="18"/>
              </w:rPr>
            </w:pPr>
            <w:r>
              <w:rPr>
                <w:rFonts w:eastAsia="宋体"/>
                <w:b/>
                <w:bCs/>
                <w:iCs/>
                <w:color w:val="000000"/>
                <w:sz w:val="18"/>
                <w:szCs w:val="18"/>
                <w:highlight w:val="yellow"/>
                <w:u w:val="single"/>
              </w:rPr>
              <w:t>Proposal 3.1.3A(offline):</w:t>
            </w:r>
            <w:r>
              <w:rPr>
                <w:rFonts w:eastAsia="宋体"/>
                <w:color w:val="000000"/>
                <w:sz w:val="18"/>
                <w:szCs w:val="18"/>
              </w:rPr>
              <w:t xml:space="preserve"> On beam report transmission procedure for UE-initiated/event-driven beam reporting, support </w:t>
            </w:r>
            <w:r>
              <w:rPr>
                <w:rFonts w:eastAsia="宋体"/>
                <w:b/>
                <w:color w:val="FF0000"/>
                <w:sz w:val="18"/>
                <w:szCs w:val="18"/>
              </w:rPr>
              <w:t xml:space="preserve">Option-1 </w:t>
            </w:r>
            <w:r>
              <w:rPr>
                <w:rFonts w:eastAsia="宋体"/>
                <w:color w:val="000000"/>
                <w:sz w:val="18"/>
                <w:szCs w:val="18"/>
              </w:rPr>
              <w:t xml:space="preserve">among the following option of </w:t>
            </w:r>
            <w:r w:rsidRPr="00711809">
              <w:rPr>
                <w:rFonts w:eastAsia="宋体"/>
                <w:b/>
                <w:color w:val="FF0000"/>
                <w:sz w:val="18"/>
                <w:szCs w:val="18"/>
              </w:rPr>
              <w:t>dropping rule</w:t>
            </w:r>
            <w:r w:rsidRPr="00711809">
              <w:rPr>
                <w:rFonts w:eastAsia="宋体"/>
                <w:color w:val="FF0000"/>
                <w:sz w:val="18"/>
                <w:szCs w:val="18"/>
              </w:rPr>
              <w:t xml:space="preserve"> </w:t>
            </w:r>
            <w:r>
              <w:rPr>
                <w:rFonts w:eastAsia="宋体"/>
                <w:color w:val="000000"/>
                <w:sz w:val="18"/>
                <w:szCs w:val="18"/>
              </w:rPr>
              <w:t xml:space="preserve">for the Case-1: the 1-bit first PUCCH is collided/overlapped with a PUCCH carrying normal SR and/or a PUCCH with normal LRR </w:t>
            </w:r>
          </w:p>
          <w:p w:rsidR="005300D3" w:rsidRDefault="005300D3" w:rsidP="005300D3">
            <w:pPr>
              <w:pStyle w:val="ListParagraph"/>
              <w:numPr>
                <w:ilvl w:val="0"/>
                <w:numId w:val="19"/>
              </w:numPr>
              <w:shd w:val="clear" w:color="auto" w:fill="FFFFFF"/>
              <w:adjustRightInd w:val="0"/>
              <w:snapToGrid w:val="0"/>
              <w:spacing w:after="0" w:line="240" w:lineRule="auto"/>
              <w:rPr>
                <w:color w:val="000000"/>
                <w:sz w:val="18"/>
                <w:szCs w:val="18"/>
              </w:rPr>
            </w:pPr>
            <w:r>
              <w:rPr>
                <w:color w:val="000000"/>
                <w:sz w:val="18"/>
                <w:szCs w:val="18"/>
              </w:rPr>
              <w:t>Option-1: LRR &gt; first PUCCH &gt; normal SR</w:t>
            </w:r>
          </w:p>
          <w:p w:rsidR="005300D3" w:rsidRDefault="005300D3" w:rsidP="005300D3">
            <w:pPr>
              <w:pStyle w:val="ListParagraph"/>
              <w:numPr>
                <w:ilvl w:val="0"/>
                <w:numId w:val="19"/>
              </w:numPr>
              <w:shd w:val="clear" w:color="auto" w:fill="FFFFFF"/>
              <w:adjustRightInd w:val="0"/>
              <w:snapToGrid w:val="0"/>
              <w:spacing w:after="0" w:line="240" w:lineRule="auto"/>
              <w:rPr>
                <w:color w:val="000000"/>
                <w:sz w:val="18"/>
                <w:szCs w:val="18"/>
              </w:rPr>
            </w:pPr>
            <w:r>
              <w:rPr>
                <w:color w:val="000000"/>
                <w:sz w:val="18"/>
                <w:szCs w:val="18"/>
              </w:rPr>
              <w:t>Option-2: LRR &gt; normal SR = first PUCCH</w:t>
            </w:r>
          </w:p>
          <w:p w:rsidR="005300D3" w:rsidRDefault="005300D3" w:rsidP="005300D3">
            <w:pPr>
              <w:pStyle w:val="ListParagraph"/>
              <w:numPr>
                <w:ilvl w:val="0"/>
                <w:numId w:val="19"/>
              </w:numPr>
              <w:snapToGrid w:val="0"/>
              <w:spacing w:after="0" w:line="240" w:lineRule="auto"/>
              <w:rPr>
                <w:color w:val="000000"/>
                <w:sz w:val="18"/>
                <w:szCs w:val="18"/>
              </w:rPr>
            </w:pPr>
            <w:r>
              <w:rPr>
                <w:color w:val="000000"/>
                <w:sz w:val="18"/>
                <w:szCs w:val="18"/>
              </w:rPr>
              <w:t>Option-3: first PUCCH&gt;=LRR&gt;normal SR</w:t>
            </w:r>
          </w:p>
          <w:p w:rsidR="005300D3" w:rsidRDefault="005300D3" w:rsidP="005300D3">
            <w:pPr>
              <w:pStyle w:val="ListParagraph"/>
              <w:numPr>
                <w:ilvl w:val="0"/>
                <w:numId w:val="19"/>
              </w:numPr>
              <w:snapToGrid w:val="0"/>
              <w:spacing w:after="0" w:line="240" w:lineRule="auto"/>
              <w:rPr>
                <w:color w:val="000000"/>
                <w:sz w:val="18"/>
                <w:szCs w:val="18"/>
              </w:rPr>
            </w:pPr>
            <w:r>
              <w:rPr>
                <w:color w:val="000000"/>
                <w:sz w:val="18"/>
                <w:szCs w:val="18"/>
              </w:rPr>
              <w:t>Option-4: LRR &gt; normal SR &gt; first PUCCH</w:t>
            </w:r>
          </w:p>
          <w:p w:rsidR="005300D3" w:rsidRDefault="005300D3" w:rsidP="005300D3">
            <w:pPr>
              <w:shd w:val="clear" w:color="auto" w:fill="FFFFFF"/>
              <w:snapToGrid w:val="0"/>
              <w:rPr>
                <w:color w:val="000000" w:themeColor="text1"/>
                <w:sz w:val="18"/>
                <w:szCs w:val="18"/>
              </w:rPr>
            </w:pPr>
            <w:r>
              <w:rPr>
                <w:color w:val="000000" w:themeColor="text1"/>
                <w:sz w:val="18"/>
                <w:szCs w:val="18"/>
              </w:rPr>
              <w:t>Note: When the 1-bit first PUCCH is collided/overlapped with a PUCCH carrying normal SR and/or a PUCCH with normal LRR, only one of them is transmitted based on the above priority rule</w:t>
            </w:r>
          </w:p>
          <w:p w:rsidR="005300D3" w:rsidRDefault="005300D3" w:rsidP="005300D3">
            <w:pPr>
              <w:rPr>
                <w:sz w:val="18"/>
                <w:szCs w:val="18"/>
              </w:rPr>
            </w:pPr>
          </w:p>
          <w:p w:rsidR="005300D3" w:rsidRDefault="005300D3" w:rsidP="005300D3">
            <w:pPr>
              <w:snapToGrid w:val="0"/>
              <w:rPr>
                <w:sz w:val="18"/>
                <w:szCs w:val="18"/>
              </w:rPr>
            </w:pPr>
            <w:r>
              <w:rPr>
                <w:sz w:val="18"/>
                <w:szCs w:val="18"/>
              </w:rPr>
              <w:t xml:space="preserve">Supported by: </w:t>
            </w:r>
            <w:r w:rsidRPr="00F4116B">
              <w:rPr>
                <w:sz w:val="18"/>
                <w:szCs w:val="18"/>
              </w:rPr>
              <w:t xml:space="preserve">CMCC, ZTE, Samsung, MediaTek, FW, NTT DOCOMO, LG, Apple, </w:t>
            </w:r>
            <w:proofErr w:type="spellStart"/>
            <w:r w:rsidRPr="00F4116B">
              <w:rPr>
                <w:sz w:val="18"/>
                <w:szCs w:val="18"/>
              </w:rPr>
              <w:t>xiaomi</w:t>
            </w:r>
            <w:proofErr w:type="spellEnd"/>
            <w:r w:rsidRPr="00F4116B">
              <w:rPr>
                <w:sz w:val="18"/>
                <w:szCs w:val="18"/>
              </w:rPr>
              <w:t>, ETRI, Google, Huawei/</w:t>
            </w:r>
            <w:proofErr w:type="spellStart"/>
            <w:r w:rsidRPr="00F4116B">
              <w:rPr>
                <w:sz w:val="18"/>
                <w:szCs w:val="18"/>
              </w:rPr>
              <w:t>HiSilicon</w:t>
            </w:r>
            <w:proofErr w:type="spellEnd"/>
            <w:r w:rsidRPr="00F4116B">
              <w:rPr>
                <w:sz w:val="18"/>
                <w:szCs w:val="18"/>
              </w:rPr>
              <w:t xml:space="preserve">, vivo, </w:t>
            </w:r>
            <w:proofErr w:type="spellStart"/>
            <w:r w:rsidRPr="00F4116B">
              <w:rPr>
                <w:sz w:val="18"/>
                <w:szCs w:val="18"/>
              </w:rPr>
              <w:t>Spreadtrum</w:t>
            </w:r>
            <w:proofErr w:type="spellEnd"/>
            <w:r w:rsidRPr="00F4116B">
              <w:rPr>
                <w:sz w:val="18"/>
                <w:szCs w:val="18"/>
              </w:rPr>
              <w:t>, Sony, Lenovo, Meta, HONOR, China Telecom,</w:t>
            </w:r>
          </w:p>
          <w:p w:rsidR="00151AAC" w:rsidRPr="005300D3" w:rsidRDefault="005300D3" w:rsidP="005300D3">
            <w:pPr>
              <w:snapToGrid w:val="0"/>
              <w:rPr>
                <w:sz w:val="18"/>
                <w:szCs w:val="18"/>
              </w:rPr>
            </w:pPr>
            <w:r>
              <w:rPr>
                <w:sz w:val="18"/>
                <w:szCs w:val="18"/>
              </w:rPr>
              <w:t>Not supported by: CATT (option-2), OPPO (Option-2), Ericsson (Option-2), Sharp (Option-4/2)</w:t>
            </w:r>
          </w:p>
          <w:p w:rsidR="00151AAC" w:rsidRDefault="00151AAC">
            <w:pPr>
              <w:shd w:val="clear" w:color="auto" w:fill="FFFFFF"/>
              <w:adjustRightInd w:val="0"/>
              <w:snapToGrid w:val="0"/>
              <w:rPr>
                <w:rFonts w:eastAsia="宋体"/>
                <w:color w:val="000000"/>
                <w:sz w:val="18"/>
                <w:szCs w:val="18"/>
              </w:rPr>
            </w:pPr>
          </w:p>
          <w:p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Case-2</w:t>
            </w:r>
            <w:r>
              <w:rPr>
                <w:rFonts w:eastAsia="宋体"/>
                <w:iCs/>
                <w:color w:val="0000FF"/>
                <w:sz w:val="18"/>
                <w:szCs w:val="18"/>
                <w:lang w:val="en-GB" w:eastAsia="en-US"/>
              </w:rPr>
              <w:t xml:space="preserve">: </w:t>
            </w:r>
          </w:p>
          <w:p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Option-1: Huawei/</w:t>
            </w:r>
            <w:proofErr w:type="spellStart"/>
            <w:r>
              <w:rPr>
                <w:color w:val="0000FF"/>
                <w:sz w:val="18"/>
                <w:szCs w:val="18"/>
              </w:rPr>
              <w:t>HiSilicon</w:t>
            </w:r>
            <w:proofErr w:type="spellEnd"/>
            <w:r>
              <w:rPr>
                <w:color w:val="0000FF"/>
                <w:sz w:val="18"/>
                <w:szCs w:val="18"/>
              </w:rPr>
              <w:t>, Nokia, China Telecom,</w:t>
            </w:r>
            <w:r>
              <w:rPr>
                <w:color w:val="FF0000"/>
                <w:sz w:val="18"/>
                <w:szCs w:val="18"/>
              </w:rPr>
              <w:t xml:space="preserve"> OPPO, </w:t>
            </w:r>
            <w:proofErr w:type="spellStart"/>
            <w:r>
              <w:rPr>
                <w:color w:val="FF0000"/>
                <w:sz w:val="18"/>
                <w:szCs w:val="18"/>
              </w:rPr>
              <w:t>Spreadtrum</w:t>
            </w:r>
            <w:proofErr w:type="spellEnd"/>
            <w:r>
              <w:rPr>
                <w:color w:val="FF0000"/>
                <w:sz w:val="18"/>
                <w:szCs w:val="18"/>
              </w:rPr>
              <w:t xml:space="preserve">,  </w:t>
            </w:r>
          </w:p>
          <w:p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lastRenderedPageBreak/>
              <w:t xml:space="preserve">Option-3: CMCC, ZTE, Samsung, Fujitsu (only if PUSCH is with UL-SCH), MediaTek (PUSCH not for UEI beam report), Intel, FW, NTT DOCOMO, LG, Apple, </w:t>
            </w:r>
            <w:proofErr w:type="spellStart"/>
            <w:r>
              <w:rPr>
                <w:color w:val="0000FF"/>
                <w:sz w:val="18"/>
                <w:szCs w:val="18"/>
              </w:rPr>
              <w:t>xiaomi</w:t>
            </w:r>
            <w:proofErr w:type="spellEnd"/>
            <w:r>
              <w:rPr>
                <w:color w:val="0000FF"/>
                <w:sz w:val="18"/>
                <w:szCs w:val="18"/>
              </w:rPr>
              <w:t xml:space="preserve">, ETRI, Sharp, Google, Qualcomm, CATT, NEC, Lenovo, </w:t>
            </w:r>
            <w:proofErr w:type="spellStart"/>
            <w:r>
              <w:rPr>
                <w:color w:val="0000FF"/>
                <w:sz w:val="18"/>
                <w:szCs w:val="18"/>
              </w:rPr>
              <w:t>Ofinno</w:t>
            </w:r>
            <w:proofErr w:type="spellEnd"/>
            <w:r>
              <w:rPr>
                <w:color w:val="0000FF"/>
                <w:sz w:val="18"/>
                <w:szCs w:val="18"/>
              </w:rPr>
              <w:t xml:space="preserve">, </w:t>
            </w:r>
            <w:proofErr w:type="spellStart"/>
            <w:r>
              <w:rPr>
                <w:color w:val="0000FF"/>
                <w:sz w:val="18"/>
                <w:szCs w:val="18"/>
              </w:rPr>
              <w:t>Transsion</w:t>
            </w:r>
            <w:proofErr w:type="spellEnd"/>
            <w:r>
              <w:rPr>
                <w:color w:val="0000FF"/>
                <w:sz w:val="18"/>
                <w:szCs w:val="18"/>
              </w:rPr>
              <w:t xml:space="preserve">, HONOR, </w:t>
            </w:r>
            <w:r>
              <w:rPr>
                <w:color w:val="FF0000"/>
                <w:sz w:val="18"/>
                <w:szCs w:val="18"/>
              </w:rPr>
              <w:t xml:space="preserve">IDC, </w:t>
            </w:r>
            <w:r w:rsidR="00F06C4B">
              <w:rPr>
                <w:color w:val="FF0000"/>
                <w:sz w:val="18"/>
                <w:szCs w:val="18"/>
              </w:rPr>
              <w:t xml:space="preserve">China Telecom, </w:t>
            </w:r>
          </w:p>
          <w:p w:rsidR="00151AAC" w:rsidRDefault="003C1D94">
            <w:pPr>
              <w:pStyle w:val="ListParagraph"/>
              <w:numPr>
                <w:ilvl w:val="0"/>
                <w:numId w:val="19"/>
              </w:numPr>
              <w:snapToGrid w:val="0"/>
              <w:spacing w:after="0" w:line="240" w:lineRule="auto"/>
              <w:contextualSpacing/>
              <w:jc w:val="both"/>
              <w:rPr>
                <w:color w:val="FF0000"/>
                <w:sz w:val="18"/>
                <w:szCs w:val="18"/>
              </w:rPr>
            </w:pPr>
            <w:r>
              <w:rPr>
                <w:color w:val="FF0000"/>
                <w:sz w:val="18"/>
                <w:szCs w:val="18"/>
              </w:rPr>
              <w:t xml:space="preserve">Option-4: Ericsson,  </w:t>
            </w:r>
          </w:p>
          <w:p w:rsidR="00151AAC" w:rsidRDefault="00151AAC">
            <w:pPr>
              <w:shd w:val="clear" w:color="auto" w:fill="FFFFFF"/>
              <w:adjustRightInd w:val="0"/>
              <w:snapToGrid w:val="0"/>
              <w:rPr>
                <w:rFonts w:eastAsia="宋体"/>
                <w:color w:val="000000"/>
                <w:sz w:val="20"/>
                <w:szCs w:val="20"/>
              </w:rPr>
            </w:pPr>
          </w:p>
          <w:p w:rsidR="00151AAC" w:rsidRDefault="003C1D94">
            <w:pPr>
              <w:shd w:val="clear" w:color="auto" w:fill="FFFFFF"/>
              <w:adjustRightInd w:val="0"/>
              <w:snapToGrid w:val="0"/>
              <w:rPr>
                <w:rFonts w:eastAsia="宋体"/>
                <w:color w:val="000000"/>
                <w:sz w:val="18"/>
                <w:szCs w:val="18"/>
              </w:rPr>
            </w:pPr>
            <w:r>
              <w:rPr>
                <w:rFonts w:eastAsia="宋体"/>
                <w:b/>
                <w:bCs/>
                <w:iCs/>
                <w:color w:val="000000"/>
                <w:sz w:val="18"/>
                <w:szCs w:val="18"/>
                <w:highlight w:val="yellow"/>
                <w:u w:val="single"/>
              </w:rPr>
              <w:t>Proposal 3.1.3B:</w:t>
            </w:r>
            <w:r>
              <w:rPr>
                <w:rFonts w:eastAsia="宋体"/>
                <w:color w:val="000000"/>
                <w:sz w:val="18"/>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Case-2: the 1-bit first PUCCH is collided/overlapped with a PUSCH</w:t>
            </w:r>
          </w:p>
          <w:p w:rsidR="00151AAC" w:rsidRDefault="003C1D94">
            <w:pPr>
              <w:pStyle w:val="ListParagraph"/>
              <w:numPr>
                <w:ilvl w:val="0"/>
                <w:numId w:val="19"/>
              </w:numPr>
              <w:shd w:val="clear" w:color="auto" w:fill="FFFFFF"/>
              <w:adjustRightInd w:val="0"/>
              <w:snapToGrid w:val="0"/>
              <w:spacing w:after="0" w:line="259" w:lineRule="auto"/>
              <w:contextualSpacing/>
              <w:rPr>
                <w:color w:val="000000"/>
                <w:sz w:val="18"/>
                <w:szCs w:val="18"/>
              </w:rPr>
            </w:pPr>
            <w:r>
              <w:rPr>
                <w:color w:val="000000"/>
                <w:sz w:val="18"/>
                <w:szCs w:val="18"/>
              </w:rPr>
              <w:t>Option-1: Prioritize first PUCCH over PUSCH, i.e., PUSCH is dropped.</w:t>
            </w:r>
          </w:p>
          <w:p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Option-3: Piggyback 1-bit indication of first PUCCH into the PUSCH.</w:t>
            </w:r>
          </w:p>
          <w:p w:rsidR="00151AAC" w:rsidRDefault="003C1D94">
            <w:pPr>
              <w:pStyle w:val="ListParagraph"/>
              <w:numPr>
                <w:ilvl w:val="1"/>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FFS: If the PUSCH should be with UL-SCH or not for UEI beam report</w:t>
            </w:r>
          </w:p>
          <w:p w:rsidR="00151AAC" w:rsidRDefault="003C1D94">
            <w:pPr>
              <w:pStyle w:val="ListParagraph"/>
              <w:numPr>
                <w:ilvl w:val="0"/>
                <w:numId w:val="19"/>
              </w:numPr>
              <w:spacing w:line="259" w:lineRule="auto"/>
              <w:contextualSpacing/>
              <w:rPr>
                <w:color w:val="000000" w:themeColor="text1"/>
                <w:sz w:val="18"/>
                <w:szCs w:val="18"/>
              </w:rPr>
            </w:pPr>
            <w:r>
              <w:rPr>
                <w:color w:val="000000" w:themeColor="text1"/>
                <w:sz w:val="18"/>
                <w:szCs w:val="18"/>
              </w:rPr>
              <w:t>Option-4: Reuse the SR dropping rules, i.e., the first PUCCH is dropped.</w:t>
            </w:r>
          </w:p>
          <w:p w:rsidR="00151AAC" w:rsidRDefault="003C1D94">
            <w:pPr>
              <w:pStyle w:val="ListParagraph"/>
              <w:numPr>
                <w:ilvl w:val="0"/>
                <w:numId w:val="19"/>
              </w:numPr>
              <w:spacing w:line="259" w:lineRule="auto"/>
              <w:contextualSpacing/>
              <w:rPr>
                <w:color w:val="000000" w:themeColor="text1"/>
                <w:sz w:val="18"/>
                <w:szCs w:val="18"/>
              </w:rPr>
            </w:pPr>
            <w:r>
              <w:rPr>
                <w:color w:val="000000" w:themeColor="text1"/>
                <w:sz w:val="18"/>
                <w:szCs w:val="18"/>
              </w:rPr>
              <w:t>FFS: whether/how to handle the case of different PHY priorities.</w:t>
            </w:r>
          </w:p>
          <w:p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NTT DOCOMO, spreadtrum, RUIJIE, OPPO, Fujitsu, Lenovo, HONOR, </w:t>
            </w:r>
          </w:p>
          <w:p w:rsidR="00151AAC" w:rsidRDefault="003C1D94">
            <w:pPr>
              <w:pStyle w:val="ListParagraph"/>
              <w:numPr>
                <w:ilvl w:val="0"/>
                <w:numId w:val="19"/>
              </w:numPr>
              <w:snapToGrid w:val="0"/>
              <w:spacing w:after="0" w:line="240" w:lineRule="auto"/>
              <w:contextualSpacing/>
              <w:jc w:val="both"/>
              <w:rPr>
                <w:color w:val="0000FF"/>
                <w:sz w:val="18"/>
                <w:szCs w:val="18"/>
              </w:rPr>
            </w:pPr>
            <w:r>
              <w:rPr>
                <w:color w:val="0000FF"/>
                <w:sz w:val="18"/>
                <w:szCs w:val="18"/>
              </w:rPr>
              <w:t xml:space="preserve">Option-3: MediaTek, LG, NEC, Sony, Lenovo, </w:t>
            </w:r>
            <w:proofErr w:type="spellStart"/>
            <w:r>
              <w:rPr>
                <w:color w:val="0000FF"/>
                <w:sz w:val="18"/>
                <w:szCs w:val="18"/>
              </w:rPr>
              <w:t>xiaomi</w:t>
            </w:r>
            <w:proofErr w:type="spellEnd"/>
            <w:r>
              <w:rPr>
                <w:color w:val="0000FF"/>
                <w:sz w:val="18"/>
                <w:szCs w:val="18"/>
              </w:rPr>
              <w:t xml:space="preserve">, Fujitsu, CMCC, ETRI, </w:t>
            </w:r>
            <w:r w:rsidR="00F06C4B">
              <w:rPr>
                <w:color w:val="FF0000"/>
                <w:sz w:val="18"/>
                <w:szCs w:val="18"/>
              </w:rPr>
              <w:t xml:space="preserve">China Telecom, </w:t>
            </w:r>
          </w:p>
          <w:p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rsidR="00151AAC" w:rsidRDefault="00151AAC">
            <w:pPr>
              <w:shd w:val="clear" w:color="auto" w:fill="FFFFFF"/>
              <w:adjustRightInd w:val="0"/>
              <w:snapToGrid w:val="0"/>
              <w:rPr>
                <w:rFonts w:eastAsia="宋体"/>
                <w:color w:val="000000"/>
                <w:sz w:val="20"/>
                <w:szCs w:val="20"/>
              </w:rPr>
            </w:pPr>
          </w:p>
          <w:p w:rsidR="00151AAC" w:rsidRDefault="00151AAC">
            <w:pPr>
              <w:shd w:val="clear" w:color="auto" w:fill="FFFFFF"/>
              <w:adjustRightInd w:val="0"/>
              <w:snapToGrid w:val="0"/>
              <w:rPr>
                <w:rFonts w:eastAsia="宋体"/>
                <w:color w:val="000000"/>
                <w:sz w:val="20"/>
                <w:szCs w:val="20"/>
              </w:rPr>
            </w:pPr>
          </w:p>
          <w:p w:rsidR="00151AAC" w:rsidRDefault="003C1D94">
            <w:pPr>
              <w:shd w:val="clear" w:color="auto" w:fill="FFFFFF"/>
              <w:adjustRightInd w:val="0"/>
              <w:snapToGrid w:val="0"/>
              <w:rPr>
                <w:rFonts w:eastAsia="宋体"/>
                <w:color w:val="000000" w:themeColor="text1"/>
                <w:sz w:val="18"/>
                <w:szCs w:val="18"/>
              </w:rPr>
            </w:pPr>
            <w:r>
              <w:rPr>
                <w:rFonts w:eastAsia="宋体"/>
                <w:b/>
                <w:bCs/>
                <w:iCs/>
                <w:color w:val="000000"/>
                <w:sz w:val="18"/>
                <w:szCs w:val="18"/>
                <w:highlight w:val="yellow"/>
                <w:u w:val="single"/>
              </w:rPr>
              <w:t>Proposal 3.1.3C:</w:t>
            </w:r>
            <w:r>
              <w:rPr>
                <w:rFonts w:eastAsia="宋体"/>
                <w:color w:val="000000"/>
                <w:sz w:val="18"/>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Case-3: the 1-bit first PUCCHs corresponding to different CSI configuration for UE-initiated/event-driven beam </w:t>
            </w:r>
            <w:r>
              <w:rPr>
                <w:rFonts w:eastAsia="宋体"/>
                <w:color w:val="000000" w:themeColor="text1"/>
                <w:sz w:val="18"/>
                <w:szCs w:val="18"/>
              </w:rPr>
              <w:t>reporting are overlapping in the time domain</w:t>
            </w:r>
          </w:p>
          <w:p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Option-1: Per CSI report configuration.</w:t>
            </w:r>
          </w:p>
          <w:p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Option-2: Up to UE</w:t>
            </w:r>
            <w:r>
              <w:rPr>
                <w:rFonts w:hint="eastAsia"/>
                <w:color w:val="000000" w:themeColor="text1"/>
                <w:sz w:val="18"/>
                <w:szCs w:val="18"/>
                <w:lang w:eastAsia="zh-CN"/>
              </w:rPr>
              <w:t>/</w:t>
            </w:r>
            <w:r>
              <w:rPr>
                <w:color w:val="000000" w:themeColor="text1"/>
                <w:sz w:val="18"/>
                <w:szCs w:val="18"/>
                <w:lang w:eastAsia="zh-CN"/>
              </w:rPr>
              <w:t>NW</w:t>
            </w:r>
            <w:r>
              <w:rPr>
                <w:color w:val="000000" w:themeColor="text1"/>
                <w:sz w:val="18"/>
                <w:szCs w:val="18"/>
              </w:rPr>
              <w:t xml:space="preserve"> implementation.</w:t>
            </w:r>
          </w:p>
          <w:p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Option-3: UE transmits the first PUCCH with higher priority (e.g., PUCCH resource with lower PUCCH resource ID, or event-type)</w:t>
            </w:r>
          </w:p>
          <w:p w:rsidR="00151AAC" w:rsidRDefault="003C1D94">
            <w:pPr>
              <w:pStyle w:val="ListParagraph"/>
              <w:numPr>
                <w:ilvl w:val="0"/>
                <w:numId w:val="19"/>
              </w:numPr>
              <w:shd w:val="clear" w:color="auto" w:fill="FFFFFF"/>
              <w:adjustRightInd w:val="0"/>
              <w:snapToGrid w:val="0"/>
              <w:spacing w:after="0" w:line="259" w:lineRule="auto"/>
              <w:contextualSpacing/>
              <w:rPr>
                <w:color w:val="000000" w:themeColor="text1"/>
                <w:sz w:val="18"/>
                <w:szCs w:val="18"/>
              </w:rPr>
            </w:pPr>
            <w:r>
              <w:rPr>
                <w:color w:val="000000" w:themeColor="text1"/>
                <w:sz w:val="18"/>
                <w:szCs w:val="18"/>
              </w:rPr>
              <w:t>Option-4: Multiplexing all 1-bit indications</w:t>
            </w:r>
          </w:p>
          <w:p w:rsidR="00151AAC" w:rsidRDefault="00151AAC">
            <w:pPr>
              <w:shd w:val="clear" w:color="auto" w:fill="FFFFFF"/>
              <w:adjustRightInd w:val="0"/>
              <w:snapToGrid w:val="0"/>
              <w:rPr>
                <w:rFonts w:eastAsia="宋体"/>
                <w:color w:val="000000"/>
                <w:sz w:val="18"/>
                <w:szCs w:val="18"/>
              </w:rPr>
            </w:pPr>
          </w:p>
          <w:p w:rsidR="00151AAC" w:rsidRDefault="00151AAC">
            <w:pPr>
              <w:shd w:val="clear" w:color="auto" w:fill="FFFFFF"/>
              <w:snapToGrid w:val="0"/>
              <w:rPr>
                <w:rFonts w:ascii="Times" w:hAnsi="Times" w:cs="Times"/>
                <w:b/>
                <w:bCs/>
                <w:sz w:val="18"/>
                <w:szCs w:val="18"/>
                <w:highlight w:val="green"/>
                <w:lang w:eastAsia="zh-CN"/>
              </w:rPr>
            </w:pPr>
          </w:p>
          <w:p w:rsidR="00151AAC" w:rsidRDefault="003C1D94">
            <w:pPr>
              <w:contextualSpacing/>
              <w:rPr>
                <w:rFonts w:cs="Times"/>
                <w:color w:val="0000FF"/>
                <w:sz w:val="20"/>
                <w:szCs w:val="20"/>
                <w:highlight w:val="yellow"/>
                <w:lang w:eastAsia="zh-CN"/>
              </w:rPr>
            </w:pPr>
            <w:r>
              <w:rPr>
                <w:rFonts w:cs="Times"/>
                <w:b/>
                <w:color w:val="0000FF"/>
                <w:sz w:val="20"/>
                <w:szCs w:val="20"/>
                <w:highlight w:val="yellow"/>
                <w:lang w:eastAsia="zh-CN"/>
              </w:rPr>
              <w:t xml:space="preserve">Q3.1.3: </w:t>
            </w:r>
            <w:r>
              <w:rPr>
                <w:rFonts w:cs="Times"/>
                <w:color w:val="0000FF"/>
                <w:sz w:val="20"/>
                <w:szCs w:val="20"/>
                <w:highlight w:val="yellow"/>
                <w:lang w:eastAsia="zh-CN"/>
              </w:rPr>
              <w:t>Besides for above three cases, please share your views on whether/how the other cases</w:t>
            </w:r>
          </w:p>
          <w:p w:rsidR="00151AAC" w:rsidRDefault="003C1D94">
            <w:pPr>
              <w:pStyle w:val="ListParagraph"/>
              <w:numPr>
                <w:ilvl w:val="0"/>
                <w:numId w:val="19"/>
              </w:numPr>
              <w:contextualSpacing/>
              <w:rPr>
                <w:sz w:val="20"/>
                <w:szCs w:val="20"/>
                <w:highlight w:val="yellow"/>
              </w:rPr>
            </w:pPr>
            <w:r>
              <w:rPr>
                <w:color w:val="0000FF"/>
                <w:sz w:val="20"/>
                <w:szCs w:val="20"/>
                <w:highlight w:val="yellow"/>
              </w:rPr>
              <w:t>#1 The 1-bit first PUCCH is collided/overlapped with a PUCCH format 0/1 carrying HARQ</w:t>
            </w:r>
          </w:p>
          <w:p w:rsidR="00151AAC" w:rsidRDefault="003C1D94">
            <w:pPr>
              <w:pStyle w:val="ListParagraph"/>
              <w:numPr>
                <w:ilvl w:val="0"/>
                <w:numId w:val="19"/>
              </w:numPr>
              <w:contextualSpacing/>
              <w:rPr>
                <w:sz w:val="20"/>
                <w:szCs w:val="20"/>
                <w:highlight w:val="yellow"/>
              </w:rPr>
            </w:pPr>
            <w:r>
              <w:rPr>
                <w:color w:val="0000FF"/>
                <w:sz w:val="20"/>
                <w:szCs w:val="20"/>
                <w:highlight w:val="yellow"/>
              </w:rPr>
              <w:t>#2 The 1-bit first PUCCH is collided/overlapped with a PUCCH format 2/3/4 carrying HARQ/CSI.</w:t>
            </w:r>
            <w:r>
              <w:rPr>
                <w:sz w:val="20"/>
                <w:szCs w:val="20"/>
                <w:highlight w:val="yellow"/>
              </w:rPr>
              <w:t xml:space="preserve">  </w:t>
            </w:r>
          </w:p>
          <w:p w:rsidR="00151AAC" w:rsidRDefault="003C1D94">
            <w:pPr>
              <w:snapToGrid w:val="0"/>
              <w:jc w:val="both"/>
              <w:rPr>
                <w:rFonts w:eastAsia="宋体"/>
                <w:iCs/>
                <w:color w:val="0000FF"/>
                <w:sz w:val="18"/>
                <w:szCs w:val="18"/>
                <w:lang w:val="en-GB" w:eastAsia="en-US"/>
              </w:rPr>
            </w:pPr>
            <w:r>
              <w:rPr>
                <w:rFonts w:eastAsia="宋体"/>
                <w:iCs/>
                <w:color w:val="0000FF"/>
                <w:sz w:val="18"/>
                <w:szCs w:val="18"/>
                <w:u w:val="single"/>
                <w:lang w:val="en-GB" w:eastAsia="en-US"/>
              </w:rPr>
              <w:t>FL observations for Case-3</w:t>
            </w:r>
            <w:r>
              <w:rPr>
                <w:rFonts w:eastAsia="宋体"/>
                <w:iCs/>
                <w:color w:val="0000FF"/>
                <w:sz w:val="18"/>
                <w:szCs w:val="18"/>
                <w:lang w:val="en-GB" w:eastAsia="en-US"/>
              </w:rPr>
              <w:t xml:space="preserve">: </w:t>
            </w:r>
          </w:p>
          <w:p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 xml:space="preserve">For #1 in Q3.1.3: </w:t>
            </w:r>
          </w:p>
          <w:p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lang w:eastAsia="zh-CN"/>
              </w:rPr>
              <w:t xml:space="preserve">Option-1 </w:t>
            </w:r>
            <w:r>
              <w:rPr>
                <w:rFonts w:hint="eastAsia"/>
                <w:color w:val="0000FF"/>
                <w:sz w:val="18"/>
                <w:szCs w:val="18"/>
                <w:lang w:eastAsia="zh-CN"/>
              </w:rPr>
              <w:t>T</w:t>
            </w:r>
            <w:r>
              <w:rPr>
                <w:color w:val="0000FF"/>
                <w:sz w:val="18"/>
                <w:szCs w:val="18"/>
              </w:rPr>
              <w:t>o follow legacy SR multiplexing rule: Samsung, ZTE,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Futurewei</w:t>
            </w:r>
            <w:proofErr w:type="spellEnd"/>
            <w:r>
              <w:rPr>
                <w:color w:val="0000FF"/>
                <w:sz w:val="18"/>
                <w:szCs w:val="18"/>
              </w:rPr>
              <w:t xml:space="preserve">, Nokia, NTT DOCOMO, Lenovo, </w:t>
            </w:r>
            <w:r w:rsidR="005E0BA9">
              <w:rPr>
                <w:color w:val="0000FF"/>
                <w:sz w:val="18"/>
                <w:szCs w:val="18"/>
              </w:rPr>
              <w:t xml:space="preserve">Sharp, </w:t>
            </w:r>
            <w:r w:rsidR="00F06C4B">
              <w:rPr>
                <w:color w:val="0000FF"/>
                <w:sz w:val="18"/>
                <w:szCs w:val="18"/>
              </w:rPr>
              <w:t xml:space="preserve">China Telecom, </w:t>
            </w:r>
          </w:p>
          <w:p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rPr>
              <w:t>Option-2 Use additional constellation point(s): Ericsson,</w:t>
            </w:r>
          </w:p>
          <w:p w:rsidR="00151AAC" w:rsidRDefault="003C1D94">
            <w:pPr>
              <w:pStyle w:val="ListParagraph"/>
              <w:numPr>
                <w:ilvl w:val="0"/>
                <w:numId w:val="19"/>
              </w:numPr>
              <w:snapToGrid w:val="0"/>
              <w:spacing w:after="0" w:line="240" w:lineRule="auto"/>
              <w:contextualSpacing/>
              <w:jc w:val="both"/>
              <w:rPr>
                <w:color w:val="0000FF"/>
                <w:sz w:val="18"/>
                <w:szCs w:val="18"/>
                <w:lang w:val="de-DE"/>
              </w:rPr>
            </w:pPr>
            <w:r>
              <w:rPr>
                <w:color w:val="0000FF"/>
                <w:sz w:val="18"/>
                <w:szCs w:val="18"/>
                <w:lang w:val="de-DE"/>
              </w:rPr>
              <w:t>For #2 in Q3.1.3</w:t>
            </w:r>
          </w:p>
          <w:p w:rsidR="00151AAC" w:rsidRDefault="003C1D94">
            <w:pPr>
              <w:pStyle w:val="ListParagraph"/>
              <w:numPr>
                <w:ilvl w:val="1"/>
                <w:numId w:val="19"/>
              </w:numPr>
              <w:snapToGrid w:val="0"/>
              <w:spacing w:after="0" w:line="240" w:lineRule="auto"/>
              <w:contextualSpacing/>
              <w:jc w:val="both"/>
              <w:rPr>
                <w:color w:val="0000FF"/>
                <w:sz w:val="18"/>
                <w:szCs w:val="18"/>
              </w:rPr>
            </w:pPr>
            <w:r>
              <w:rPr>
                <w:color w:val="0000FF"/>
                <w:sz w:val="18"/>
                <w:szCs w:val="18"/>
              </w:rPr>
              <w:t>Option-1 To follow legacy SR multiplexing rule: Samsung, ZTE,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Futurewei</w:t>
            </w:r>
            <w:proofErr w:type="spellEnd"/>
            <w:r>
              <w:rPr>
                <w:color w:val="0000FF"/>
                <w:sz w:val="18"/>
                <w:szCs w:val="18"/>
              </w:rPr>
              <w:t xml:space="preserve">, Nokia, NTT DOCOMO, Lenovo, </w:t>
            </w:r>
            <w:r w:rsidR="005E0BA9">
              <w:rPr>
                <w:color w:val="0000FF"/>
                <w:sz w:val="18"/>
                <w:szCs w:val="18"/>
              </w:rPr>
              <w:t xml:space="preserve">Sharp, </w:t>
            </w:r>
            <w:r w:rsidR="00F06C4B">
              <w:rPr>
                <w:color w:val="0000FF"/>
                <w:sz w:val="18"/>
                <w:szCs w:val="18"/>
              </w:rPr>
              <w:t xml:space="preserve">China Telecom, </w:t>
            </w:r>
          </w:p>
          <w:p w:rsidR="00151AAC" w:rsidRDefault="003C1D94">
            <w:pPr>
              <w:pStyle w:val="ListParagraph"/>
              <w:numPr>
                <w:ilvl w:val="1"/>
                <w:numId w:val="19"/>
              </w:numPr>
              <w:snapToGrid w:val="0"/>
              <w:spacing w:after="0" w:line="240" w:lineRule="auto"/>
              <w:contextualSpacing/>
              <w:jc w:val="both"/>
              <w:rPr>
                <w:color w:val="0000FF"/>
                <w:sz w:val="18"/>
                <w:szCs w:val="18"/>
                <w:lang w:val="de-DE"/>
              </w:rPr>
            </w:pPr>
            <w:r>
              <w:rPr>
                <w:color w:val="0000FF"/>
                <w:sz w:val="18"/>
                <w:szCs w:val="18"/>
                <w:lang w:val="de-DE"/>
              </w:rPr>
              <w:t>Option-2: Append 1-bit PUCCH: Ericsson</w:t>
            </w:r>
          </w:p>
          <w:p w:rsidR="00151AAC" w:rsidRDefault="00151AAC">
            <w:pPr>
              <w:shd w:val="clear" w:color="auto" w:fill="FFFFFF"/>
              <w:snapToGrid w:val="0"/>
              <w:rPr>
                <w:rFonts w:ascii="Times" w:hAnsi="Times" w:cs="Times"/>
                <w:b/>
                <w:bCs/>
                <w:sz w:val="18"/>
                <w:szCs w:val="18"/>
                <w:highlight w:val="green"/>
                <w:lang w:eastAsia="zh-CN"/>
              </w:rPr>
            </w:pPr>
          </w:p>
          <w:p w:rsidR="00151AAC" w:rsidRDefault="00151AAC">
            <w:pPr>
              <w:shd w:val="clear" w:color="auto" w:fill="FFFFFF"/>
              <w:snapToGrid w:val="0"/>
              <w:rPr>
                <w:rFonts w:ascii="Times" w:hAnsi="Times" w:cs="Times"/>
                <w:b/>
                <w:bCs/>
                <w:sz w:val="18"/>
                <w:szCs w:val="18"/>
                <w:highlight w:val="green"/>
                <w:lang w:eastAsia="zh-CN"/>
              </w:rPr>
            </w:pPr>
          </w:p>
        </w:tc>
      </w:tr>
      <w:tr w:rsidR="00151AAC">
        <w:trPr>
          <w:trHeight w:val="71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lastRenderedPageBreak/>
              <w:t>3.2.1</w:t>
            </w:r>
          </w:p>
        </w:tc>
        <w:tc>
          <w:tcPr>
            <w:tcW w:w="1446"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 CSI trigger state is dedicated to UE-initiated/event-driven beam reporting, etc.</w:t>
            </w:r>
          </w:p>
          <w:p w:rsidR="00151AAC" w:rsidRDefault="00151AAC">
            <w:pPr>
              <w:contextualSpacing/>
              <w:rPr>
                <w:sz w:val="18"/>
                <w:szCs w:val="18"/>
              </w:rPr>
            </w:pPr>
          </w:p>
          <w:p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151AAC" w:rsidRDefault="003C1D94">
            <w:pPr>
              <w:rPr>
                <w:b/>
                <w:bCs/>
                <w:sz w:val="18"/>
                <w:szCs w:val="18"/>
                <w:lang w:eastAsia="zh-CN"/>
              </w:rPr>
            </w:pPr>
            <w:r>
              <w:rPr>
                <w:b/>
                <w:bCs/>
                <w:sz w:val="18"/>
                <w:szCs w:val="18"/>
                <w:highlight w:val="green"/>
                <w:lang w:eastAsia="zh-CN"/>
              </w:rPr>
              <w:t>Agreement</w:t>
            </w:r>
          </w:p>
          <w:p w:rsidR="00151AAC" w:rsidRDefault="003C1D94">
            <w:pPr>
              <w:shd w:val="clear" w:color="auto" w:fill="FFFFFF"/>
              <w:snapToGrid w:val="0"/>
              <w:rPr>
                <w:sz w:val="18"/>
                <w:szCs w:val="18"/>
              </w:rPr>
            </w:pPr>
            <w:r>
              <w:rPr>
                <w:sz w:val="18"/>
                <w:szCs w:val="18"/>
              </w:rPr>
              <w:t>On beam report transmission procedure for UE-initiated/event-driven beam reporting, regarding the triggering procedure in Step-2 of Mode-A, down-select one of the following options in RAN1#120</w:t>
            </w:r>
          </w:p>
          <w:p w:rsidR="00151AAC" w:rsidRDefault="003C1D94">
            <w:pPr>
              <w:pStyle w:val="ListParagraph"/>
              <w:numPr>
                <w:ilvl w:val="0"/>
                <w:numId w:val="14"/>
              </w:numPr>
              <w:snapToGrid w:val="0"/>
              <w:spacing w:after="0" w:line="240" w:lineRule="auto"/>
              <w:ind w:left="950" w:hanging="475"/>
              <w:rPr>
                <w:sz w:val="18"/>
                <w:szCs w:val="18"/>
              </w:rPr>
            </w:pPr>
            <w:r>
              <w:rPr>
                <w:sz w:val="18"/>
                <w:szCs w:val="18"/>
              </w:rPr>
              <w:t xml:space="preserve">Option-1: A CSI trigger state </w:t>
            </w:r>
            <w:r>
              <w:rPr>
                <w:strike/>
                <w:color w:val="FF0000"/>
                <w:sz w:val="18"/>
                <w:szCs w:val="18"/>
              </w:rPr>
              <w:t>is dedicated to</w:t>
            </w:r>
            <w:r>
              <w:rPr>
                <w:color w:val="FF0000"/>
                <w:sz w:val="18"/>
                <w:szCs w:val="18"/>
              </w:rPr>
              <w:t xml:space="preserve"> corresponding to </w:t>
            </w:r>
            <w:r>
              <w:rPr>
                <w:sz w:val="18"/>
                <w:szCs w:val="18"/>
              </w:rPr>
              <w:t xml:space="preserve">UE-initiated/event-driven beam reporting </w:t>
            </w:r>
            <w:r>
              <w:rPr>
                <w:color w:val="FF0000"/>
                <w:sz w:val="18"/>
                <w:szCs w:val="18"/>
              </w:rPr>
              <w:t xml:space="preserve">can NOT be </w:t>
            </w:r>
            <w:r>
              <w:rPr>
                <w:sz w:val="18"/>
                <w:szCs w:val="18"/>
              </w:rPr>
              <w:t>associated with legacy AP-CSI report configuration.</w:t>
            </w:r>
          </w:p>
          <w:p w:rsidR="00151AAC" w:rsidRDefault="003C1D94">
            <w:pPr>
              <w:pStyle w:val="ListParagraph"/>
              <w:numPr>
                <w:ilvl w:val="0"/>
                <w:numId w:val="14"/>
              </w:numPr>
              <w:snapToGrid w:val="0"/>
              <w:spacing w:after="0" w:line="240" w:lineRule="auto"/>
              <w:ind w:left="950" w:hanging="475"/>
              <w:rPr>
                <w:sz w:val="18"/>
                <w:szCs w:val="18"/>
              </w:rPr>
            </w:pPr>
            <w:r>
              <w:rPr>
                <w:sz w:val="18"/>
                <w:szCs w:val="18"/>
              </w:rPr>
              <w:t xml:space="preserve">Option-2: A CSI trigger state can be associated with </w:t>
            </w:r>
          </w:p>
          <w:p w:rsidR="00151AAC" w:rsidRDefault="003C1D94">
            <w:pPr>
              <w:pStyle w:val="ListParagraph"/>
              <w:numPr>
                <w:ilvl w:val="1"/>
                <w:numId w:val="14"/>
              </w:numPr>
              <w:snapToGrid w:val="0"/>
              <w:spacing w:after="0" w:line="240" w:lineRule="auto"/>
              <w:rPr>
                <w:sz w:val="18"/>
                <w:szCs w:val="18"/>
              </w:rPr>
            </w:pPr>
            <w:r>
              <w:rPr>
                <w:sz w:val="18"/>
                <w:szCs w:val="18"/>
              </w:rPr>
              <w:t>only UE-initiated/event-driven beam reporting</w:t>
            </w:r>
          </w:p>
          <w:p w:rsidR="00151AAC" w:rsidRDefault="003C1D94">
            <w:pPr>
              <w:pStyle w:val="ListParagraph"/>
              <w:numPr>
                <w:ilvl w:val="1"/>
                <w:numId w:val="14"/>
              </w:numPr>
              <w:snapToGrid w:val="0"/>
              <w:spacing w:after="0" w:line="240" w:lineRule="auto"/>
              <w:rPr>
                <w:sz w:val="18"/>
                <w:szCs w:val="18"/>
              </w:rPr>
            </w:pPr>
            <w:r>
              <w:rPr>
                <w:sz w:val="18"/>
                <w:szCs w:val="18"/>
              </w:rPr>
              <w:t>or only legacy AP-CSI configuration</w:t>
            </w:r>
          </w:p>
          <w:p w:rsidR="00151AAC" w:rsidRDefault="003C1D94">
            <w:pPr>
              <w:pStyle w:val="ListParagraph"/>
              <w:numPr>
                <w:ilvl w:val="1"/>
                <w:numId w:val="14"/>
              </w:numPr>
              <w:snapToGrid w:val="0"/>
              <w:spacing w:after="0" w:line="240" w:lineRule="auto"/>
              <w:rPr>
                <w:sz w:val="18"/>
                <w:szCs w:val="18"/>
              </w:rPr>
            </w:pPr>
            <w:r>
              <w:rPr>
                <w:sz w:val="18"/>
                <w:szCs w:val="18"/>
              </w:rPr>
              <w:t>or UE-initiated/event-driven beam reporting and legacy AP-CSI configuration</w:t>
            </w:r>
          </w:p>
          <w:p w:rsidR="00151AAC" w:rsidRDefault="00151AAC">
            <w:pPr>
              <w:shd w:val="clear" w:color="auto" w:fill="FFFFFF"/>
              <w:snapToGrid w:val="0"/>
              <w:rPr>
                <w:rFonts w:eastAsia="宋体"/>
                <w:b/>
                <w:bCs/>
                <w:color w:val="000000"/>
                <w:sz w:val="18"/>
                <w:szCs w:val="18"/>
                <w:highlight w:val="darkYellow"/>
              </w:rPr>
            </w:pPr>
          </w:p>
          <w:p w:rsidR="00151AAC" w:rsidRDefault="003C1D94">
            <w:pPr>
              <w:snapToGrid w:val="0"/>
              <w:jc w:val="both"/>
              <w:rPr>
                <w:rFonts w:eastAsia="Batang"/>
                <w:color w:val="0000FF"/>
                <w:sz w:val="18"/>
                <w:szCs w:val="18"/>
                <w:u w:val="single"/>
                <w:lang w:eastAsia="en-US"/>
              </w:rPr>
            </w:pPr>
            <w:r>
              <w:rPr>
                <w:rFonts w:eastAsia="Batang"/>
                <w:color w:val="0000FF"/>
                <w:sz w:val="18"/>
                <w:szCs w:val="18"/>
                <w:u w:val="single"/>
                <w:lang w:val="en-GB" w:eastAsia="en-US"/>
              </w:rPr>
              <w:t>FL Observations</w:t>
            </w:r>
            <w:r>
              <w:rPr>
                <w:rFonts w:eastAsia="Batang"/>
                <w:color w:val="0000FF"/>
                <w:sz w:val="18"/>
                <w:szCs w:val="18"/>
                <w:u w:val="single"/>
                <w:lang w:eastAsia="en-US"/>
              </w:rPr>
              <w:t>:</w:t>
            </w:r>
            <w:r>
              <w:rPr>
                <w:rFonts w:eastAsia="Batang"/>
                <w:color w:val="0000FF"/>
                <w:sz w:val="18"/>
                <w:szCs w:val="18"/>
                <w:lang w:eastAsia="en-US"/>
              </w:rPr>
              <w:t xml:space="preserve"> Regarding the </w:t>
            </w:r>
            <w:r>
              <w:rPr>
                <w:rFonts w:eastAsia="宋体"/>
                <w:color w:val="0000FF"/>
                <w:sz w:val="18"/>
                <w:szCs w:val="18"/>
              </w:rPr>
              <w:t>triggering procedure in Step-2 of Mode-A</w:t>
            </w:r>
          </w:p>
          <w:p w:rsidR="00151AAC" w:rsidRDefault="003C1D94">
            <w:pPr>
              <w:pStyle w:val="ListParagraph"/>
              <w:numPr>
                <w:ilvl w:val="0"/>
                <w:numId w:val="14"/>
              </w:numPr>
              <w:snapToGrid w:val="0"/>
              <w:spacing w:after="0" w:line="240" w:lineRule="auto"/>
              <w:ind w:hanging="475"/>
              <w:jc w:val="both"/>
              <w:rPr>
                <w:rFonts w:eastAsia="Batang"/>
                <w:color w:val="0000FF"/>
                <w:sz w:val="18"/>
                <w:szCs w:val="18"/>
              </w:rPr>
            </w:pPr>
            <w:r>
              <w:rPr>
                <w:color w:val="0000FF"/>
                <w:sz w:val="18"/>
                <w:szCs w:val="18"/>
              </w:rPr>
              <w:lastRenderedPageBreak/>
              <w:t>Option-1</w:t>
            </w:r>
            <w:r>
              <w:rPr>
                <w:rFonts w:eastAsia="Batang"/>
                <w:color w:val="0000FF"/>
                <w:sz w:val="18"/>
                <w:szCs w:val="18"/>
              </w:rPr>
              <w:t>: ZTE, Huawei/</w:t>
            </w:r>
            <w:proofErr w:type="spellStart"/>
            <w:r>
              <w:rPr>
                <w:rFonts w:eastAsia="Batang"/>
                <w:color w:val="0000FF"/>
                <w:sz w:val="18"/>
                <w:szCs w:val="18"/>
              </w:rPr>
              <w:t>HiSi</w:t>
            </w:r>
            <w:proofErr w:type="spellEnd"/>
            <w:r>
              <w:rPr>
                <w:rFonts w:eastAsia="Batang"/>
                <w:color w:val="0000FF"/>
                <w:sz w:val="18"/>
                <w:szCs w:val="18"/>
              </w:rPr>
              <w:t xml:space="preserve">, QC, OPPO, NTT DOCOMO, CATT, </w:t>
            </w:r>
            <w:proofErr w:type="spellStart"/>
            <w:r>
              <w:rPr>
                <w:rFonts w:eastAsia="Batang"/>
                <w:color w:val="0000FF"/>
                <w:sz w:val="18"/>
                <w:szCs w:val="18"/>
              </w:rPr>
              <w:t>Futurewei</w:t>
            </w:r>
            <w:proofErr w:type="spellEnd"/>
            <w:r>
              <w:rPr>
                <w:rFonts w:eastAsia="Batang"/>
                <w:color w:val="0000FF"/>
                <w:sz w:val="18"/>
                <w:szCs w:val="18"/>
              </w:rPr>
              <w:t xml:space="preserve">, Samsung, CMCC, </w:t>
            </w:r>
            <w:proofErr w:type="spellStart"/>
            <w:r>
              <w:rPr>
                <w:rFonts w:eastAsia="Batang"/>
                <w:color w:val="0000FF"/>
                <w:sz w:val="18"/>
                <w:szCs w:val="18"/>
              </w:rPr>
              <w:t>Ofinno</w:t>
            </w:r>
            <w:proofErr w:type="spellEnd"/>
            <w:r>
              <w:rPr>
                <w:rFonts w:eastAsia="Batang"/>
                <w:color w:val="0000FF"/>
                <w:sz w:val="18"/>
                <w:szCs w:val="18"/>
              </w:rPr>
              <w:t xml:space="preserve">, </w:t>
            </w:r>
            <w:proofErr w:type="spellStart"/>
            <w:r>
              <w:rPr>
                <w:rFonts w:eastAsia="Batang"/>
                <w:color w:val="0000FF"/>
                <w:sz w:val="18"/>
                <w:szCs w:val="18"/>
              </w:rPr>
              <w:t>Ruijie</w:t>
            </w:r>
            <w:proofErr w:type="spellEnd"/>
            <w:r>
              <w:rPr>
                <w:rFonts w:eastAsia="Batang"/>
                <w:color w:val="0000FF"/>
                <w:sz w:val="18"/>
                <w:szCs w:val="18"/>
              </w:rPr>
              <w:t xml:space="preserve">, </w:t>
            </w:r>
            <w:proofErr w:type="spellStart"/>
            <w:r>
              <w:rPr>
                <w:rFonts w:eastAsia="Batang"/>
                <w:color w:val="0000FF"/>
                <w:sz w:val="18"/>
                <w:szCs w:val="18"/>
              </w:rPr>
              <w:t>Transsion</w:t>
            </w:r>
            <w:proofErr w:type="spellEnd"/>
            <w:r>
              <w:rPr>
                <w:rFonts w:eastAsia="Batang"/>
                <w:color w:val="0000FF"/>
                <w:sz w:val="18"/>
                <w:szCs w:val="18"/>
              </w:rPr>
              <w:t xml:space="preserve">, </w:t>
            </w:r>
            <w:proofErr w:type="spellStart"/>
            <w:r>
              <w:rPr>
                <w:rFonts w:eastAsia="Batang"/>
                <w:color w:val="0000FF"/>
                <w:sz w:val="18"/>
                <w:szCs w:val="18"/>
              </w:rPr>
              <w:t>xiaomi</w:t>
            </w:r>
            <w:proofErr w:type="spellEnd"/>
            <w:r>
              <w:rPr>
                <w:rFonts w:eastAsia="Batang"/>
                <w:color w:val="0000FF"/>
                <w:sz w:val="18"/>
                <w:szCs w:val="18"/>
              </w:rPr>
              <w:t xml:space="preserve">, Google, </w:t>
            </w:r>
            <w:r>
              <w:rPr>
                <w:rFonts w:eastAsia="Batang"/>
                <w:color w:val="FF0000"/>
                <w:sz w:val="18"/>
                <w:szCs w:val="18"/>
              </w:rPr>
              <w:t xml:space="preserve">Fujitsu, Ericsson, Nokia(fine), Lenovo, </w:t>
            </w:r>
          </w:p>
          <w:p w:rsidR="00151AAC" w:rsidRDefault="003C1D94">
            <w:pPr>
              <w:pStyle w:val="ListParagraph"/>
              <w:numPr>
                <w:ilvl w:val="0"/>
                <w:numId w:val="14"/>
              </w:numPr>
              <w:snapToGrid w:val="0"/>
              <w:spacing w:after="0" w:line="240" w:lineRule="auto"/>
              <w:ind w:hanging="475"/>
              <w:jc w:val="both"/>
              <w:rPr>
                <w:rFonts w:eastAsia="Batang"/>
                <w:color w:val="0000FF"/>
                <w:sz w:val="18"/>
                <w:szCs w:val="18"/>
              </w:rPr>
            </w:pPr>
            <w:r>
              <w:rPr>
                <w:rFonts w:eastAsia="Batang"/>
                <w:color w:val="0000FF"/>
                <w:sz w:val="18"/>
                <w:szCs w:val="18"/>
              </w:rPr>
              <w:t xml:space="preserve">Option-2: MediaTek, Nokia, vivo, </w:t>
            </w:r>
            <w:proofErr w:type="spellStart"/>
            <w:r>
              <w:rPr>
                <w:rFonts w:eastAsia="Batang"/>
                <w:color w:val="0000FF"/>
                <w:sz w:val="18"/>
                <w:szCs w:val="18"/>
              </w:rPr>
              <w:t>spreadtrum</w:t>
            </w:r>
            <w:proofErr w:type="spellEnd"/>
            <w:r>
              <w:rPr>
                <w:rFonts w:eastAsia="Batang"/>
                <w:color w:val="0000FF"/>
                <w:sz w:val="18"/>
                <w:szCs w:val="18"/>
              </w:rPr>
              <w:t>, ETRI, HONOR, Sharp, Panasonic</w:t>
            </w:r>
            <w:r>
              <w:rPr>
                <w:rFonts w:eastAsia="Batang"/>
                <w:color w:val="FF0000"/>
                <w:sz w:val="18"/>
                <w:szCs w:val="18"/>
              </w:rPr>
              <w:t xml:space="preserve">, LG, </w:t>
            </w:r>
          </w:p>
          <w:p w:rsidR="00151AAC" w:rsidRDefault="00151AAC">
            <w:pPr>
              <w:shd w:val="clear" w:color="auto" w:fill="FFFFFF"/>
              <w:snapToGrid w:val="0"/>
              <w:rPr>
                <w:rFonts w:eastAsia="宋体"/>
                <w:b/>
                <w:bCs/>
                <w:color w:val="000000"/>
                <w:sz w:val="18"/>
                <w:szCs w:val="18"/>
                <w:highlight w:val="darkYellow"/>
              </w:rPr>
            </w:pPr>
          </w:p>
          <w:p w:rsidR="00151AAC" w:rsidRDefault="003C1D94">
            <w:pPr>
              <w:snapToGrid w:val="0"/>
              <w:rPr>
                <w:rFonts w:eastAsia="Malgun Gothic"/>
                <w:b/>
                <w:iCs/>
                <w:color w:val="FF0000"/>
                <w:sz w:val="18"/>
                <w:szCs w:val="20"/>
                <w:lang w:val="en-GB" w:eastAsia="zh-CN"/>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iCs/>
                <w:color w:val="3333FF"/>
                <w:sz w:val="18"/>
                <w:szCs w:val="20"/>
                <w:lang w:val="en-GB"/>
              </w:rPr>
              <w:t>It seems that the system can work well if going with either way. Let’s try to go with majority views</w:t>
            </w:r>
            <w:r>
              <w:rPr>
                <w:rFonts w:hint="eastAsia"/>
                <w:iCs/>
                <w:color w:val="3333FF"/>
                <w:sz w:val="18"/>
                <w:szCs w:val="20"/>
                <w:lang w:val="en-GB" w:eastAsia="zh-CN"/>
              </w:rPr>
              <w:t>,</w:t>
            </w:r>
            <w:r>
              <w:rPr>
                <w:iCs/>
                <w:color w:val="FF0000"/>
                <w:sz w:val="18"/>
                <w:szCs w:val="20"/>
                <w:lang w:val="en-GB" w:eastAsia="zh-CN"/>
              </w:rPr>
              <w:t xml:space="preserve"> although some companies have concerns on Option-2.</w:t>
            </w:r>
          </w:p>
          <w:p w:rsidR="00151AAC" w:rsidRDefault="00151AAC">
            <w:pPr>
              <w:shd w:val="clear" w:color="auto" w:fill="FFFFFF"/>
              <w:snapToGrid w:val="0"/>
              <w:rPr>
                <w:rFonts w:eastAsia="宋体"/>
                <w:b/>
                <w:bCs/>
                <w:color w:val="000000"/>
                <w:sz w:val="18"/>
                <w:szCs w:val="18"/>
                <w:highlight w:val="darkYellow"/>
                <w:lang w:val="en-GB"/>
              </w:rPr>
            </w:pPr>
          </w:p>
          <w:p w:rsidR="00151AAC" w:rsidRDefault="00151AAC">
            <w:pPr>
              <w:shd w:val="clear" w:color="auto" w:fill="FFFFFF"/>
              <w:snapToGrid w:val="0"/>
              <w:rPr>
                <w:sz w:val="20"/>
                <w:szCs w:val="20"/>
              </w:rPr>
            </w:pPr>
          </w:p>
          <w:p w:rsidR="00151AAC" w:rsidRDefault="003C1D94">
            <w:pPr>
              <w:shd w:val="clear" w:color="auto" w:fill="FFFFFF"/>
              <w:snapToGrid w:val="0"/>
              <w:rPr>
                <w:sz w:val="18"/>
                <w:szCs w:val="18"/>
              </w:rPr>
            </w:pPr>
            <w:r>
              <w:rPr>
                <w:rFonts w:eastAsia="宋体"/>
                <w:b/>
                <w:bCs/>
                <w:iCs/>
                <w:color w:val="000000"/>
                <w:sz w:val="18"/>
                <w:szCs w:val="18"/>
                <w:u w:val="single"/>
              </w:rPr>
              <w:t>Proposal 3.2.1:</w:t>
            </w:r>
            <w:r>
              <w:rPr>
                <w:rFonts w:eastAsia="宋体"/>
                <w:color w:val="000000"/>
                <w:sz w:val="18"/>
                <w:szCs w:val="18"/>
              </w:rPr>
              <w:t xml:space="preserve"> </w:t>
            </w:r>
            <w:r>
              <w:rPr>
                <w:sz w:val="18"/>
                <w:szCs w:val="18"/>
              </w:rPr>
              <w:t>On beam report transmission procedure for UE-initiated/event-driven beam reporting, regarding the triggering procedure in Step-2 of Mode-A, the following modified Option-1 is supported.</w:t>
            </w:r>
          </w:p>
          <w:p w:rsidR="00151AAC" w:rsidRDefault="003C1D94">
            <w:pPr>
              <w:pStyle w:val="ListParagraph"/>
              <w:numPr>
                <w:ilvl w:val="0"/>
                <w:numId w:val="14"/>
              </w:numPr>
              <w:snapToGrid w:val="0"/>
              <w:spacing w:after="0" w:line="240" w:lineRule="auto"/>
              <w:ind w:left="950" w:hanging="475"/>
              <w:rPr>
                <w:sz w:val="18"/>
                <w:szCs w:val="18"/>
              </w:rPr>
            </w:pPr>
            <w:r>
              <w:rPr>
                <w:sz w:val="18"/>
                <w:szCs w:val="18"/>
              </w:rPr>
              <w:t xml:space="preserve">Option-1: A CSI trigger state </w:t>
            </w:r>
            <w:r>
              <w:rPr>
                <w:strike/>
                <w:color w:val="FF0000"/>
                <w:sz w:val="18"/>
                <w:szCs w:val="18"/>
              </w:rPr>
              <w:t>is dedicated to</w:t>
            </w:r>
            <w:r>
              <w:rPr>
                <w:color w:val="FF0000"/>
                <w:sz w:val="18"/>
                <w:szCs w:val="18"/>
              </w:rPr>
              <w:t xml:space="preserve"> corresponding to </w:t>
            </w:r>
            <w:r>
              <w:rPr>
                <w:sz w:val="18"/>
                <w:szCs w:val="18"/>
              </w:rPr>
              <w:t xml:space="preserve">UE-initiated/event-driven beam reporting </w:t>
            </w:r>
            <w:r>
              <w:rPr>
                <w:color w:val="FF0000"/>
                <w:sz w:val="18"/>
                <w:szCs w:val="18"/>
              </w:rPr>
              <w:t xml:space="preserve">can NOT be </w:t>
            </w:r>
            <w:r>
              <w:rPr>
                <w:sz w:val="18"/>
                <w:szCs w:val="18"/>
              </w:rPr>
              <w:t>associated with legacy AP-CSI report configuration.</w:t>
            </w:r>
          </w:p>
          <w:p w:rsidR="00151AAC" w:rsidRDefault="003C1D94">
            <w:pPr>
              <w:pStyle w:val="ListParagraph"/>
              <w:numPr>
                <w:ilvl w:val="0"/>
                <w:numId w:val="14"/>
              </w:numPr>
              <w:snapToGrid w:val="0"/>
              <w:spacing w:after="0" w:line="240" w:lineRule="auto"/>
              <w:ind w:left="950" w:hanging="475"/>
              <w:rPr>
                <w:sz w:val="18"/>
                <w:szCs w:val="18"/>
              </w:rPr>
            </w:pPr>
            <w:r>
              <w:rPr>
                <w:sz w:val="18"/>
                <w:szCs w:val="18"/>
              </w:rPr>
              <w:t xml:space="preserve">Option-2: A CSI trigger state can be associated with </w:t>
            </w:r>
          </w:p>
          <w:p w:rsidR="00151AAC" w:rsidRDefault="003C1D94">
            <w:pPr>
              <w:pStyle w:val="ListParagraph"/>
              <w:numPr>
                <w:ilvl w:val="1"/>
                <w:numId w:val="14"/>
              </w:numPr>
              <w:snapToGrid w:val="0"/>
              <w:spacing w:after="0" w:line="240" w:lineRule="auto"/>
              <w:rPr>
                <w:sz w:val="18"/>
                <w:szCs w:val="18"/>
              </w:rPr>
            </w:pPr>
            <w:r>
              <w:rPr>
                <w:sz w:val="18"/>
                <w:szCs w:val="18"/>
              </w:rPr>
              <w:t>only UE-initiated/event-driven beam reporting</w:t>
            </w:r>
          </w:p>
          <w:p w:rsidR="00151AAC" w:rsidRDefault="003C1D94">
            <w:pPr>
              <w:pStyle w:val="ListParagraph"/>
              <w:numPr>
                <w:ilvl w:val="1"/>
                <w:numId w:val="14"/>
              </w:numPr>
              <w:snapToGrid w:val="0"/>
              <w:spacing w:after="0" w:line="240" w:lineRule="auto"/>
              <w:rPr>
                <w:sz w:val="18"/>
                <w:szCs w:val="18"/>
              </w:rPr>
            </w:pPr>
            <w:r>
              <w:rPr>
                <w:sz w:val="18"/>
                <w:szCs w:val="18"/>
              </w:rPr>
              <w:t>or only legacy AP-CSI configuration</w:t>
            </w:r>
          </w:p>
          <w:p w:rsidR="00151AAC" w:rsidRDefault="003C1D94">
            <w:pPr>
              <w:pStyle w:val="ListParagraph"/>
              <w:numPr>
                <w:ilvl w:val="1"/>
                <w:numId w:val="14"/>
              </w:numPr>
              <w:snapToGrid w:val="0"/>
              <w:spacing w:after="0" w:line="240" w:lineRule="auto"/>
              <w:rPr>
                <w:sz w:val="18"/>
                <w:szCs w:val="18"/>
              </w:rPr>
            </w:pPr>
            <w:r>
              <w:rPr>
                <w:sz w:val="18"/>
                <w:szCs w:val="18"/>
              </w:rPr>
              <w:t>or UE-initiated/event-driven beam reporting and legacy AP-CSI configuration</w:t>
            </w:r>
          </w:p>
          <w:p w:rsidR="00151AAC" w:rsidRDefault="00151AAC">
            <w:pPr>
              <w:shd w:val="clear" w:color="auto" w:fill="FFFFFF"/>
              <w:snapToGrid w:val="0"/>
              <w:rPr>
                <w:sz w:val="20"/>
                <w:szCs w:val="20"/>
              </w:rPr>
            </w:pPr>
          </w:p>
          <w:p w:rsidR="00151AAC" w:rsidRDefault="00151AAC">
            <w:pPr>
              <w:shd w:val="clear" w:color="auto" w:fill="FFFFFF"/>
              <w:snapToGrid w:val="0"/>
              <w:rPr>
                <w:rFonts w:eastAsia="宋体"/>
                <w:b/>
                <w:bCs/>
                <w:color w:val="000000"/>
                <w:sz w:val="18"/>
                <w:szCs w:val="18"/>
                <w:highlight w:val="darkYellow"/>
              </w:rPr>
            </w:pPr>
          </w:p>
        </w:tc>
      </w:tr>
      <w:tr w:rsidR="00151AAC">
        <w:trPr>
          <w:trHeight w:val="71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lastRenderedPageBreak/>
              <w:t>3.3.1</w:t>
            </w:r>
          </w:p>
        </w:tc>
        <w:tc>
          <w:tcPr>
            <w:tcW w:w="1446"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Details on Step-2 in Mode-B</w:t>
            </w:r>
          </w:p>
          <w:p w:rsidR="00151AAC" w:rsidRDefault="003C1D94">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rsidR="00151AAC" w:rsidRDefault="003C1D94">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151AAC" w:rsidRDefault="003C1D94">
            <w:pPr>
              <w:snapToGrid w:val="0"/>
              <w:jc w:val="both"/>
              <w:rPr>
                <w:rFonts w:eastAsiaTheme="minorEastAsia" w:cs="Times"/>
                <w:b/>
                <w:sz w:val="18"/>
                <w:szCs w:val="18"/>
              </w:rPr>
            </w:pPr>
            <w:bookmarkStart w:id="5"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rsidR="00151AAC" w:rsidRDefault="003C1D94">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rsidR="00151AAC" w:rsidRDefault="003C1D94">
            <w:pPr>
              <w:numPr>
                <w:ilvl w:val="0"/>
                <w:numId w:val="20"/>
              </w:numPr>
              <w:shd w:val="clear" w:color="auto" w:fill="FFFFFF"/>
              <w:tabs>
                <w:tab w:val="left" w:pos="1440"/>
                <w:tab w:val="left" w:pos="2160"/>
              </w:tabs>
              <w:snapToGrid w:val="0"/>
              <w:jc w:val="both"/>
              <w:rPr>
                <w:rFonts w:eastAsia="宋体"/>
                <w:sz w:val="18"/>
                <w:szCs w:val="18"/>
              </w:rPr>
            </w:pPr>
            <w:r>
              <w:rPr>
                <w:rFonts w:eastAsia="宋体"/>
                <w:sz w:val="18"/>
                <w:szCs w:val="18"/>
              </w:rPr>
              <w:t xml:space="preserve">The UE expects that there is the same periodicity (in </w:t>
            </w:r>
            <w:proofErr w:type="spellStart"/>
            <w:r>
              <w:rPr>
                <w:rFonts w:eastAsia="宋体"/>
                <w:sz w:val="18"/>
                <w:szCs w:val="18"/>
              </w:rPr>
              <w:t>ms</w:t>
            </w:r>
            <w:proofErr w:type="spellEnd"/>
            <w:r>
              <w:rPr>
                <w:rFonts w:eastAsia="宋体"/>
                <w:sz w:val="18"/>
                <w:szCs w:val="18"/>
              </w:rPr>
              <w:t>) between first PUCCH resource and pre-configured resource for second UL channel.</w:t>
            </w:r>
          </w:p>
          <w:p w:rsidR="00151AAC" w:rsidRDefault="003C1D94">
            <w:pPr>
              <w:numPr>
                <w:ilvl w:val="1"/>
                <w:numId w:val="20"/>
              </w:numPr>
              <w:shd w:val="clear" w:color="auto" w:fill="FFFFFF"/>
              <w:tabs>
                <w:tab w:val="left" w:pos="720"/>
                <w:tab w:val="left" w:pos="2160"/>
              </w:tabs>
              <w:snapToGrid w:val="0"/>
              <w:jc w:val="both"/>
              <w:rPr>
                <w:rFonts w:eastAsia="宋体"/>
                <w:sz w:val="18"/>
                <w:szCs w:val="18"/>
                <w:highlight w:val="yellow"/>
              </w:rPr>
            </w:pPr>
            <w:r>
              <w:rPr>
                <w:rFonts w:eastAsia="宋体"/>
                <w:sz w:val="18"/>
                <w:szCs w:val="18"/>
                <w:highlight w:val="yellow"/>
              </w:rPr>
              <w:t xml:space="preserve">FFS: Whether first PUCCH resource and pre-configured resource for second UL channel can have different periodicities (in </w:t>
            </w:r>
            <w:proofErr w:type="spellStart"/>
            <w:r>
              <w:rPr>
                <w:rFonts w:eastAsia="宋体"/>
                <w:sz w:val="18"/>
                <w:szCs w:val="18"/>
                <w:highlight w:val="yellow"/>
              </w:rPr>
              <w:t>ms</w:t>
            </w:r>
            <w:proofErr w:type="spellEnd"/>
            <w:r>
              <w:rPr>
                <w:rFonts w:eastAsia="宋体"/>
                <w:sz w:val="18"/>
                <w:szCs w:val="18"/>
                <w:highlight w:val="yellow"/>
              </w:rPr>
              <w:t>)</w:t>
            </w:r>
          </w:p>
          <w:p w:rsidR="00151AAC" w:rsidRDefault="00151AAC">
            <w:pPr>
              <w:tabs>
                <w:tab w:val="left" w:pos="720"/>
              </w:tabs>
              <w:snapToGrid w:val="0"/>
              <w:jc w:val="both"/>
              <w:rPr>
                <w:rFonts w:ascii="Times" w:hAnsi="Times" w:cs="Times"/>
                <w:sz w:val="18"/>
                <w:szCs w:val="18"/>
              </w:rPr>
            </w:pPr>
          </w:p>
          <w:p w:rsidR="00151AAC" w:rsidRDefault="00151AAC">
            <w:pPr>
              <w:shd w:val="clear" w:color="auto" w:fill="FFFFFF"/>
              <w:snapToGrid w:val="0"/>
              <w:jc w:val="both"/>
              <w:rPr>
                <w:rFonts w:eastAsia="宋体"/>
                <w:b/>
                <w:bCs/>
                <w:color w:val="000000"/>
                <w:sz w:val="18"/>
                <w:szCs w:val="18"/>
                <w:highlight w:val="darkGray"/>
              </w:rPr>
            </w:pPr>
          </w:p>
          <w:p w:rsidR="00151AAC" w:rsidRDefault="003C1D94">
            <w:pPr>
              <w:snapToGrid w:val="0"/>
              <w:jc w:val="both"/>
              <w:rPr>
                <w:rFonts w:ascii="Times" w:eastAsia="Batang" w:hAnsi="Times" w:cs="Times"/>
                <w:color w:val="0000FF"/>
                <w:sz w:val="18"/>
                <w:szCs w:val="16"/>
                <w:u w:val="single"/>
                <w:lang w:val="de-DE" w:eastAsia="en-US"/>
              </w:rPr>
            </w:pPr>
            <w:r>
              <w:rPr>
                <w:rFonts w:ascii="Times" w:eastAsia="Batang" w:hAnsi="Times" w:cs="Times"/>
                <w:color w:val="0000FF"/>
                <w:sz w:val="18"/>
                <w:szCs w:val="16"/>
                <w:u w:val="single"/>
                <w:lang w:val="de-DE" w:eastAsia="en-US"/>
              </w:rPr>
              <w:t xml:space="preserve">FL Observations: </w:t>
            </w:r>
          </w:p>
          <w:p w:rsidR="00151AAC" w:rsidRDefault="003C1D94">
            <w:pPr>
              <w:numPr>
                <w:ilvl w:val="0"/>
                <w:numId w:val="21"/>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 </w:t>
            </w:r>
            <w:r>
              <w:rPr>
                <w:color w:val="0000FF"/>
                <w:sz w:val="18"/>
                <w:szCs w:val="20"/>
              </w:rPr>
              <w:t>periodicity of the first PUCCH &gt; PUSCH</w:t>
            </w:r>
            <w:r>
              <w:rPr>
                <w:rFonts w:eastAsia="宋体"/>
                <w:bCs/>
                <w:color w:val="0000FF"/>
                <w:sz w:val="18"/>
                <w:szCs w:val="18"/>
                <w:lang w:val="en-GB"/>
              </w:rPr>
              <w:t xml:space="preserve">), Fujitsu, NEC, Sony, ETRI, </w:t>
            </w:r>
            <w:proofErr w:type="spellStart"/>
            <w:r>
              <w:rPr>
                <w:rFonts w:eastAsia="宋体"/>
                <w:bCs/>
                <w:color w:val="0000FF"/>
                <w:sz w:val="18"/>
                <w:szCs w:val="18"/>
                <w:lang w:val="en-GB"/>
              </w:rPr>
              <w:t>Transsion</w:t>
            </w:r>
            <w:proofErr w:type="spellEnd"/>
            <w:r>
              <w:rPr>
                <w:rFonts w:eastAsia="宋体"/>
                <w:bCs/>
                <w:color w:val="0000FF"/>
                <w:sz w:val="18"/>
                <w:szCs w:val="18"/>
                <w:lang w:val="en-GB"/>
              </w:rPr>
              <w:t xml:space="preserve">, </w:t>
            </w:r>
          </w:p>
          <w:p w:rsidR="00151AAC" w:rsidRDefault="003C1D94">
            <w:pPr>
              <w:numPr>
                <w:ilvl w:val="0"/>
                <w:numId w:val="21"/>
              </w:numPr>
              <w:shd w:val="clear" w:color="auto" w:fill="FFFFFF"/>
              <w:snapToGrid w:val="0"/>
              <w:jc w:val="both"/>
              <w:rPr>
                <w:rFonts w:eastAsia="宋体"/>
                <w:bCs/>
                <w:color w:val="0000FF"/>
                <w:sz w:val="18"/>
                <w:szCs w:val="18"/>
              </w:rPr>
            </w:pPr>
            <w:r>
              <w:rPr>
                <w:rFonts w:eastAsia="宋体"/>
                <w:bCs/>
                <w:color w:val="0000FF"/>
                <w:sz w:val="18"/>
                <w:szCs w:val="18"/>
                <w:lang w:val="en-GB"/>
              </w:rPr>
              <w:t>Not support: Huawei/</w:t>
            </w:r>
            <w:proofErr w:type="spellStart"/>
            <w:r>
              <w:rPr>
                <w:rFonts w:eastAsia="宋体"/>
                <w:bCs/>
                <w:color w:val="0000FF"/>
                <w:sz w:val="18"/>
                <w:szCs w:val="18"/>
                <w:lang w:val="en-GB"/>
              </w:rPr>
              <w:t>HiSi</w:t>
            </w:r>
            <w:proofErr w:type="spellEnd"/>
            <w:r>
              <w:rPr>
                <w:rFonts w:eastAsia="宋体"/>
                <w:bCs/>
                <w:color w:val="0000FF"/>
                <w:sz w:val="18"/>
                <w:szCs w:val="18"/>
                <w:lang w:val="en-GB"/>
              </w:rPr>
              <w:t>, vivo, OPPO, Intel, Lenovo, LGE, Ericsson, HONOR, Samsung,</w:t>
            </w:r>
            <w:r>
              <w:rPr>
                <w:rFonts w:eastAsia="宋体"/>
                <w:bCs/>
                <w:color w:val="FF0000"/>
                <w:sz w:val="18"/>
                <w:szCs w:val="18"/>
                <w:lang w:val="en-GB"/>
              </w:rPr>
              <w:t xml:space="preserve"> </w:t>
            </w:r>
            <w:r>
              <w:rPr>
                <w:rFonts w:eastAsia="宋体"/>
                <w:bCs/>
                <w:color w:val="0000FF"/>
                <w:sz w:val="18"/>
                <w:szCs w:val="18"/>
                <w:lang w:val="en-GB"/>
              </w:rPr>
              <w:t xml:space="preserve">Nokia, CATT, </w:t>
            </w:r>
            <w:proofErr w:type="spellStart"/>
            <w:r>
              <w:rPr>
                <w:rFonts w:eastAsia="宋体"/>
                <w:bCs/>
                <w:color w:val="FF0000"/>
                <w:sz w:val="18"/>
                <w:szCs w:val="18"/>
                <w:lang w:val="en-GB"/>
              </w:rPr>
              <w:t>Futurewei</w:t>
            </w:r>
            <w:proofErr w:type="spellEnd"/>
            <w:r>
              <w:rPr>
                <w:rFonts w:eastAsia="宋体"/>
                <w:bCs/>
                <w:color w:val="FF0000"/>
                <w:sz w:val="18"/>
                <w:szCs w:val="18"/>
                <w:lang w:val="en-GB"/>
              </w:rPr>
              <w:t xml:space="preserve">, </w:t>
            </w:r>
          </w:p>
          <w:bookmarkEnd w:id="5"/>
          <w:p w:rsidR="00151AAC" w:rsidRDefault="00151AAC">
            <w:pPr>
              <w:snapToGrid w:val="0"/>
              <w:jc w:val="both"/>
              <w:rPr>
                <w:rFonts w:eastAsia="宋体"/>
                <w:b/>
                <w:bCs/>
                <w:color w:val="000000"/>
                <w:sz w:val="18"/>
                <w:szCs w:val="18"/>
                <w:highlight w:val="darkGray"/>
              </w:rPr>
            </w:pPr>
          </w:p>
          <w:p w:rsidR="00151AAC" w:rsidRDefault="003C1D94">
            <w:pPr>
              <w:snapToGrid w:val="0"/>
              <w:jc w:val="both"/>
              <w:rPr>
                <w:rFonts w:eastAsia="宋体"/>
                <w:b/>
                <w:iCs/>
                <w:color w:val="3333FF"/>
                <w:sz w:val="18"/>
                <w:szCs w:val="20"/>
                <w:lang w:val="en-GB" w:eastAsia="en-US"/>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Regarding the pending issues of additionally supporting different periodicity between first and second channel resource, we may review companies input before making final decision.</w:t>
            </w:r>
          </w:p>
          <w:p w:rsidR="00151AAC" w:rsidRDefault="003C1D94">
            <w:pPr>
              <w:pStyle w:val="ListParagraph"/>
              <w:numPr>
                <w:ilvl w:val="0"/>
                <w:numId w:val="19"/>
              </w:numPr>
              <w:snapToGrid w:val="0"/>
              <w:spacing w:after="0" w:line="240" w:lineRule="auto"/>
              <w:contextualSpacing/>
              <w:jc w:val="both"/>
              <w:rPr>
                <w:color w:val="3333FF"/>
                <w:sz w:val="18"/>
                <w:szCs w:val="20"/>
              </w:rPr>
            </w:pPr>
            <w:r>
              <w:rPr>
                <w:color w:val="3333FF"/>
                <w:sz w:val="18"/>
                <w:szCs w:val="20"/>
              </w:rPr>
              <w:t>Pls review the following analysis from QC: … either the first or second UL channel resource may be unavailable, e.g., due to a conflict with DL resources depending on the TDD pattern, resulting in an orphan first or second UL channel and delayed beam reporting. Although the network could avoid this through elaborate configuration, it may impose additional restrictions and limit flexibility.</w:t>
            </w:r>
          </w:p>
          <w:p w:rsidR="00151AAC" w:rsidRDefault="00151AAC">
            <w:pPr>
              <w:snapToGrid w:val="0"/>
              <w:jc w:val="both"/>
              <w:rPr>
                <w:rFonts w:eastAsia="宋体"/>
                <w:b/>
                <w:color w:val="3333FF"/>
                <w:sz w:val="20"/>
                <w:szCs w:val="20"/>
                <w:lang w:eastAsia="en-US"/>
              </w:rPr>
            </w:pPr>
          </w:p>
          <w:p w:rsidR="00151AAC" w:rsidRDefault="003C1D94">
            <w:pPr>
              <w:shd w:val="clear" w:color="auto" w:fill="FFFFFF"/>
              <w:snapToGrid w:val="0"/>
              <w:jc w:val="both"/>
              <w:rPr>
                <w:rFonts w:eastAsia="宋体"/>
                <w:sz w:val="18"/>
                <w:szCs w:val="18"/>
              </w:rPr>
            </w:pPr>
            <w:r>
              <w:rPr>
                <w:rFonts w:eastAsia="宋体"/>
                <w:b/>
                <w:bCs/>
                <w:iCs/>
                <w:color w:val="000000"/>
                <w:sz w:val="18"/>
                <w:szCs w:val="18"/>
                <w:u w:val="single"/>
              </w:rPr>
              <w:t xml:space="preserve">Proposed conclusion 3.3.1: </w:t>
            </w:r>
            <w:r>
              <w:rPr>
                <w:rFonts w:eastAsia="宋体"/>
                <w:sz w:val="18"/>
                <w:szCs w:val="18"/>
              </w:rPr>
              <w:t xml:space="preserve">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Pr>
                <w:rFonts w:eastAsia="宋体"/>
                <w:sz w:val="18"/>
                <w:szCs w:val="18"/>
              </w:rPr>
              <w:t>ms</w:t>
            </w:r>
            <w:proofErr w:type="spellEnd"/>
            <w:r>
              <w:rPr>
                <w:rFonts w:eastAsia="宋体"/>
                <w:sz w:val="18"/>
                <w:szCs w:val="18"/>
              </w:rPr>
              <w:t>).</w:t>
            </w:r>
          </w:p>
          <w:p w:rsidR="00151AAC" w:rsidRDefault="00151AAC">
            <w:pPr>
              <w:shd w:val="clear" w:color="auto" w:fill="FFFFFF"/>
              <w:snapToGrid w:val="0"/>
              <w:rPr>
                <w:rFonts w:eastAsia="宋体"/>
                <w:bCs/>
                <w:iCs/>
                <w:color w:val="000000"/>
                <w:sz w:val="18"/>
                <w:szCs w:val="18"/>
              </w:rPr>
            </w:pPr>
          </w:p>
          <w:p w:rsidR="00151AAC" w:rsidRDefault="00151AAC">
            <w:pPr>
              <w:shd w:val="clear" w:color="auto" w:fill="FFFFFF"/>
              <w:snapToGrid w:val="0"/>
              <w:rPr>
                <w:rFonts w:eastAsia="宋体"/>
                <w:b/>
                <w:bCs/>
                <w:color w:val="000000"/>
                <w:sz w:val="18"/>
                <w:szCs w:val="18"/>
                <w:highlight w:val="darkYellow"/>
              </w:rPr>
            </w:pPr>
          </w:p>
        </w:tc>
      </w:tr>
      <w:tr w:rsidR="00151AAC">
        <w:trPr>
          <w:trHeight w:val="710"/>
        </w:trPr>
        <w:tc>
          <w:tcPr>
            <w:tcW w:w="57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rPr>
            </w:pPr>
            <w:r>
              <w:rPr>
                <w:color w:val="000000" w:themeColor="text1"/>
                <w:sz w:val="18"/>
                <w:szCs w:val="18"/>
              </w:rPr>
              <w:t>3.3.2</w:t>
            </w:r>
          </w:p>
        </w:tc>
        <w:tc>
          <w:tcPr>
            <w:tcW w:w="1446"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Details on Step-2 in Mode-B</w:t>
            </w:r>
          </w:p>
          <w:p w:rsidR="00151AAC" w:rsidRDefault="003C1D94">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rsidR="00151AAC" w:rsidRDefault="00151AAC">
            <w:pPr>
              <w:contextualSpacing/>
              <w:rPr>
                <w:sz w:val="18"/>
                <w:szCs w:val="18"/>
              </w:rPr>
            </w:pPr>
          </w:p>
        </w:tc>
        <w:tc>
          <w:tcPr>
            <w:tcW w:w="7940" w:type="dxa"/>
            <w:tcBorders>
              <w:top w:val="single" w:sz="4" w:space="0" w:color="auto"/>
              <w:left w:val="single" w:sz="4" w:space="0" w:color="auto"/>
              <w:bottom w:val="single" w:sz="4" w:space="0" w:color="auto"/>
              <w:right w:val="single" w:sz="4" w:space="0" w:color="auto"/>
            </w:tcBorders>
          </w:tcPr>
          <w:p w:rsidR="00151AAC" w:rsidRDefault="003C1D94">
            <w:pPr>
              <w:rPr>
                <w:b/>
                <w:bCs/>
                <w:sz w:val="18"/>
                <w:szCs w:val="18"/>
              </w:rPr>
            </w:pPr>
            <w:r>
              <w:rPr>
                <w:b/>
                <w:bCs/>
                <w:sz w:val="18"/>
                <w:szCs w:val="18"/>
                <w:highlight w:val="green"/>
                <w:lang w:eastAsia="zh-CN"/>
              </w:rPr>
              <w:t xml:space="preserve">[118] </w:t>
            </w:r>
            <w:r>
              <w:rPr>
                <w:b/>
                <w:bCs/>
                <w:sz w:val="18"/>
                <w:szCs w:val="18"/>
                <w:highlight w:val="green"/>
              </w:rPr>
              <w:t>Agreement</w:t>
            </w:r>
          </w:p>
          <w:p w:rsidR="00151AAC" w:rsidRDefault="003C1D94">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rsidR="00151AAC" w:rsidRDefault="00151AAC">
            <w:pPr>
              <w:rPr>
                <w:rFonts w:ascii="Times" w:hAnsi="Times" w:cs="Times"/>
                <w:b/>
                <w:bCs/>
                <w:sz w:val="18"/>
                <w:szCs w:val="18"/>
                <w:highlight w:val="green"/>
                <w:lang w:eastAsia="zh-CN"/>
              </w:rPr>
            </w:pPr>
          </w:p>
          <w:p w:rsidR="00151AAC" w:rsidRDefault="003C1D94">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rsidR="00151AAC" w:rsidRDefault="003C1D94">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rsidR="00151AAC" w:rsidRDefault="00151AAC">
            <w:pPr>
              <w:rPr>
                <w:rFonts w:ascii="Times" w:hAnsi="Times" w:cs="Times"/>
                <w:b/>
                <w:bCs/>
                <w:sz w:val="18"/>
                <w:szCs w:val="18"/>
                <w:highlight w:val="green"/>
                <w:lang w:eastAsia="zh-CN"/>
              </w:rPr>
            </w:pPr>
          </w:p>
          <w:p w:rsidR="00151AAC" w:rsidRDefault="00151AAC">
            <w:pPr>
              <w:rPr>
                <w:rFonts w:ascii="Times" w:hAnsi="Times" w:cs="Times"/>
                <w:b/>
                <w:bCs/>
                <w:sz w:val="18"/>
                <w:szCs w:val="18"/>
                <w:highlight w:val="green"/>
                <w:lang w:eastAsia="zh-CN"/>
              </w:rPr>
            </w:pPr>
          </w:p>
          <w:p w:rsidR="00151AAC" w:rsidRDefault="003C1D94">
            <w:pPr>
              <w:contextualSpacing/>
              <w:rPr>
                <w:rFonts w:cs="Times"/>
                <w:color w:val="0000FF"/>
                <w:sz w:val="20"/>
                <w:szCs w:val="20"/>
                <w:highlight w:val="yellow"/>
                <w:lang w:eastAsia="zh-CN"/>
              </w:rPr>
            </w:pPr>
            <w:r>
              <w:rPr>
                <w:rFonts w:cs="Times"/>
                <w:b/>
                <w:color w:val="0000FF"/>
                <w:sz w:val="20"/>
                <w:szCs w:val="20"/>
                <w:highlight w:val="yellow"/>
                <w:lang w:eastAsia="zh-CN"/>
              </w:rPr>
              <w:t xml:space="preserve">Q3.3.2: </w:t>
            </w:r>
            <w:r>
              <w:rPr>
                <w:rFonts w:cs="Times"/>
                <w:color w:val="0000FF"/>
                <w:sz w:val="20"/>
                <w:szCs w:val="20"/>
                <w:highlight w:val="yellow"/>
                <w:lang w:eastAsia="zh-CN"/>
              </w:rPr>
              <w:t>Please share your views on one the following issues</w:t>
            </w:r>
          </w:p>
          <w:p w:rsidR="00151AAC" w:rsidRDefault="003C1D94">
            <w:pPr>
              <w:pStyle w:val="ListParagraph"/>
              <w:numPr>
                <w:ilvl w:val="0"/>
                <w:numId w:val="15"/>
              </w:numPr>
              <w:contextualSpacing/>
              <w:rPr>
                <w:sz w:val="20"/>
                <w:szCs w:val="20"/>
                <w:highlight w:val="yellow"/>
              </w:rPr>
            </w:pPr>
            <w:r>
              <w:rPr>
                <w:color w:val="0000FF"/>
                <w:sz w:val="20"/>
                <w:szCs w:val="20"/>
                <w:highlight w:val="yellow"/>
              </w:rPr>
              <w:t>#1 What’s the RRC candidate values for X symbols for determining available transmission occasion of the second UL channel?</w:t>
            </w:r>
            <w:r>
              <w:rPr>
                <w:sz w:val="20"/>
                <w:szCs w:val="20"/>
                <w:highlight w:val="yellow"/>
              </w:rPr>
              <w:t xml:space="preserve">  </w:t>
            </w:r>
          </w:p>
          <w:p w:rsidR="00151AAC" w:rsidRDefault="003C1D94">
            <w:pPr>
              <w:pStyle w:val="ListParagraph"/>
              <w:numPr>
                <w:ilvl w:val="0"/>
                <w:numId w:val="15"/>
              </w:numPr>
              <w:contextualSpacing/>
              <w:rPr>
                <w:sz w:val="20"/>
                <w:szCs w:val="20"/>
                <w:highlight w:val="yellow"/>
              </w:rPr>
            </w:pPr>
            <w:r>
              <w:rPr>
                <w:color w:val="0000FF"/>
                <w:sz w:val="20"/>
                <w:szCs w:val="20"/>
                <w:highlight w:val="yellow"/>
              </w:rPr>
              <w:lastRenderedPageBreak/>
              <w:t>#2 Whether/how to introduce a UE capability for the candidate value of X symbols.</w:t>
            </w:r>
          </w:p>
          <w:p w:rsidR="00151AAC" w:rsidRDefault="003C1D94">
            <w:pPr>
              <w:pStyle w:val="ListParagraph"/>
              <w:numPr>
                <w:ilvl w:val="0"/>
                <w:numId w:val="15"/>
              </w:numPr>
              <w:contextualSpacing/>
              <w:rPr>
                <w:sz w:val="20"/>
                <w:szCs w:val="20"/>
                <w:highlight w:val="yellow"/>
              </w:rPr>
            </w:pPr>
            <w:r>
              <w:rPr>
                <w:color w:val="0000FF"/>
                <w:sz w:val="20"/>
                <w:szCs w:val="20"/>
                <w:highlight w:val="yellow"/>
              </w:rPr>
              <w:t>#3 What’s the definition of ‘available’ transmission occasion of the second UL channel?</w:t>
            </w:r>
          </w:p>
          <w:p w:rsidR="00151AAC" w:rsidRDefault="00151AAC">
            <w:pPr>
              <w:shd w:val="clear" w:color="auto" w:fill="FFFFFF"/>
              <w:tabs>
                <w:tab w:val="left" w:pos="720"/>
                <w:tab w:val="left" w:pos="1440"/>
                <w:tab w:val="left" w:pos="2160"/>
              </w:tabs>
              <w:jc w:val="both"/>
              <w:rPr>
                <w:rFonts w:ascii="Times" w:hAnsi="Times" w:cs="Times"/>
                <w:b/>
                <w:bCs/>
                <w:sz w:val="18"/>
                <w:szCs w:val="18"/>
                <w:highlight w:val="green"/>
                <w:lang w:val="en-GB" w:eastAsia="zh-CN"/>
              </w:rPr>
            </w:pPr>
          </w:p>
        </w:tc>
      </w:tr>
    </w:tbl>
    <w:p w:rsidR="00151AAC" w:rsidRDefault="003C1D94">
      <w:pPr>
        <w:pStyle w:val="Caption"/>
        <w:spacing w:before="240"/>
        <w:jc w:val="center"/>
      </w:pPr>
      <w:r>
        <w:lastRenderedPageBreak/>
        <w:t>Table 3-2 Company input for Issue 3</w:t>
      </w:r>
    </w:p>
    <w:tbl>
      <w:tblPr>
        <w:tblStyle w:val="TableGrid"/>
        <w:tblW w:w="9985" w:type="dxa"/>
        <w:tblLook w:val="04A0" w:firstRow="1" w:lastRow="0" w:firstColumn="1" w:lastColumn="0" w:noHBand="0" w:noVBand="1"/>
      </w:tblPr>
      <w:tblGrid>
        <w:gridCol w:w="1516"/>
        <w:gridCol w:w="8469"/>
      </w:tblGrid>
      <w:tr w:rsidR="00151AAC">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b/>
                <w:sz w:val="18"/>
                <w:szCs w:val="18"/>
                <w:lang w:eastAsia="zh-CN"/>
              </w:rPr>
            </w:pPr>
            <w:r>
              <w:rPr>
                <w:b/>
                <w:sz w:val="18"/>
                <w:szCs w:val="18"/>
                <w:lang w:eastAsia="zh-CN"/>
              </w:rPr>
              <w:t>Input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Proposal 3.1.1</w:t>
            </w:r>
          </w:p>
          <w:p w:rsidR="00151AAC" w:rsidRDefault="003C1D94">
            <w:pPr>
              <w:snapToGrid w:val="0"/>
              <w:rPr>
                <w:color w:val="000000" w:themeColor="text1"/>
                <w:sz w:val="18"/>
                <w:szCs w:val="18"/>
                <w:lang w:eastAsia="zh-CN"/>
              </w:rPr>
            </w:pPr>
            <w:r>
              <w:rPr>
                <w:rFonts w:eastAsiaTheme="minorEastAsia"/>
                <w:color w:val="000000" w:themeColor="text1"/>
                <w:sz w:val="18"/>
                <w:szCs w:val="18"/>
                <w:lang w:val="en-GB" w:eastAsia="zh-CN"/>
              </w:rPr>
              <w:t>Support Option-1 in candidate#1 for both Mode-A and Mode-B. support Option 2 in candidate#1 for Mode A. while for candidate#2, does it mean the time window is common for PUCCH and PUSCH?</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Fujitsu</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b/>
                <w:bCs/>
                <w:color w:val="000000" w:themeColor="text1"/>
                <w:sz w:val="18"/>
                <w:szCs w:val="18"/>
                <w:lang w:eastAsia="zh-CN"/>
              </w:rPr>
              <w:t>Q3</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3</w:t>
            </w:r>
            <w:r>
              <w:rPr>
                <w:rFonts w:eastAsiaTheme="minorEastAsia"/>
                <w:b/>
                <w:bCs/>
                <w:color w:val="000000" w:themeColor="text1"/>
                <w:sz w:val="18"/>
                <w:szCs w:val="18"/>
                <w:lang w:eastAsia="zh-CN"/>
              </w:rPr>
              <w:t>.</w:t>
            </w:r>
            <w:r>
              <w:rPr>
                <w:rFonts w:eastAsiaTheme="minorEastAsia" w:hint="eastAsia"/>
                <w:b/>
                <w:bCs/>
                <w:color w:val="000000" w:themeColor="text1"/>
                <w:sz w:val="18"/>
                <w:szCs w:val="18"/>
                <w:lang w:eastAsia="zh-CN"/>
              </w:rPr>
              <w:t xml:space="preserve">2: </w:t>
            </w:r>
            <w:r>
              <w:rPr>
                <w:rFonts w:eastAsiaTheme="minorEastAsia" w:hint="eastAsia"/>
                <w:color w:val="000000" w:themeColor="text1"/>
                <w:sz w:val="18"/>
                <w:szCs w:val="18"/>
                <w:lang w:eastAsia="zh-CN"/>
              </w:rPr>
              <w:t xml:space="preserve">We think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available</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second PUSCH includes: </w:t>
            </w:r>
            <w:r>
              <w:rPr>
                <w:rFonts w:eastAsiaTheme="minorEastAsia"/>
                <w:color w:val="000000" w:themeColor="text1"/>
                <w:sz w:val="18"/>
                <w:szCs w:val="18"/>
                <w:lang w:eastAsia="zh-CN"/>
              </w:rPr>
              <w:t>I</w:t>
            </w:r>
            <w:r>
              <w:rPr>
                <w:rFonts w:eastAsiaTheme="minorEastAsia" w:hint="eastAsia"/>
                <w:color w:val="000000" w:themeColor="text1"/>
                <w:sz w:val="18"/>
                <w:szCs w:val="18"/>
                <w:lang w:eastAsia="zh-CN"/>
              </w:rPr>
              <w:t xml:space="preserve">t is within UL symbols, or it does not precede SSB and starts at least a threshold of symbols after a last DL symbol/SSB symbol. Similarly, </w:t>
            </w:r>
            <w:r>
              <w:rPr>
                <w:rFonts w:eastAsiaTheme="minorEastAsia"/>
                <w:color w:val="000000" w:themeColor="text1"/>
                <w:sz w:val="18"/>
                <w:szCs w:val="18"/>
                <w:lang w:eastAsia="zh-CN"/>
              </w:rPr>
              <w:t>‘available’</w:t>
            </w:r>
            <w:r>
              <w:rPr>
                <w:rFonts w:eastAsiaTheme="minorEastAsia" w:hint="eastAsia"/>
                <w:color w:val="000000" w:themeColor="text1"/>
                <w:sz w:val="18"/>
                <w:szCs w:val="18"/>
                <w:lang w:eastAsia="zh-CN"/>
              </w:rPr>
              <w:t xml:space="preserve"> first PUCCH should be also defined.</w:t>
            </w:r>
          </w:p>
          <w:p w:rsidR="005E0BA9" w:rsidRDefault="005E0BA9">
            <w:pPr>
              <w:overflowPunct w:val="0"/>
              <w:autoSpaceDE w:val="0"/>
              <w:autoSpaceDN w:val="0"/>
              <w:adjustRightInd w:val="0"/>
              <w:textAlignment w:val="baseline"/>
              <w:rPr>
                <w:rFonts w:eastAsia="MS Mincho"/>
                <w:color w:val="000000" w:themeColor="text1"/>
                <w:sz w:val="18"/>
                <w:szCs w:val="18"/>
                <w:lang w:eastAsia="ja-JP"/>
              </w:rPr>
            </w:pPr>
            <w:r w:rsidRPr="005E0BA9">
              <w:rPr>
                <w:rFonts w:eastAsia="MS Mincho"/>
                <w:color w:val="0000FF"/>
                <w:sz w:val="18"/>
                <w:szCs w:val="18"/>
                <w:lang w:eastAsia="ja-JP"/>
              </w:rPr>
              <w:t>[Mod]: Okay, I will think about how to draft the proposal for that next round per some more input.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w:t>
            </w:r>
            <w:r>
              <w:rPr>
                <w:rFonts w:eastAsia="MS Mincho"/>
                <w:color w:val="000000" w:themeColor="text1"/>
                <w:sz w:val="18"/>
                <w:szCs w:val="18"/>
                <w:lang w:eastAsia="ja-JP"/>
              </w:rPr>
              <w:t>harp</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snapToGrid w:val="0"/>
              <w:jc w:val="both"/>
              <w:rPr>
                <w:rFonts w:eastAsia="MS Mincho"/>
                <w:color w:val="000000" w:themeColor="text1"/>
                <w:sz w:val="18"/>
                <w:szCs w:val="18"/>
                <w:lang w:eastAsia="ja-JP"/>
              </w:rPr>
            </w:pPr>
            <w:r>
              <w:rPr>
                <w:rFonts w:eastAsia="MS Mincho" w:hint="eastAsia"/>
                <w:b/>
                <w:bCs/>
                <w:color w:val="000000" w:themeColor="text1"/>
                <w:sz w:val="18"/>
                <w:szCs w:val="18"/>
                <w:lang w:eastAsia="ja-JP"/>
              </w:rPr>
              <w:t>P</w:t>
            </w:r>
            <w:r>
              <w:rPr>
                <w:rFonts w:eastAsia="MS Mincho"/>
                <w:b/>
                <w:bCs/>
                <w:color w:val="000000" w:themeColor="text1"/>
                <w:sz w:val="18"/>
                <w:szCs w:val="18"/>
                <w:lang w:eastAsia="ja-JP"/>
              </w:rPr>
              <w:t>roposal 3.1.3A:</w:t>
            </w:r>
            <w:r>
              <w:rPr>
                <w:rFonts w:eastAsia="MS Mincho"/>
                <w:color w:val="000000" w:themeColor="text1"/>
                <w:sz w:val="18"/>
                <w:szCs w:val="18"/>
                <w:lang w:eastAsia="ja-JP"/>
              </w:rPr>
              <w:t xml:space="preserve"> We support Option-4. We think the normal SR is more important than the first PUCCH. Even if the performance of the data channel is improved by the UEIBR, when the data channel is not scheduled due to dropping the SR, this performance improvement of the data channel is meaningless. In our view, that is why the SR has higher priority than the CSI in the current spec.</w:t>
            </w:r>
          </w:p>
          <w:p w:rsidR="00151AAC" w:rsidRDefault="003C1D94">
            <w:pPr>
              <w:snapToGrid w:val="0"/>
              <w:jc w:val="both"/>
              <w:rPr>
                <w:rFonts w:eastAsia="MS Mincho"/>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3.1.3:</w:t>
            </w:r>
            <w:r>
              <w:rPr>
                <w:rFonts w:eastAsia="MS Mincho"/>
                <w:color w:val="000000" w:themeColor="text1"/>
                <w:sz w:val="18"/>
                <w:szCs w:val="18"/>
                <w:lang w:eastAsia="ja-JP"/>
              </w:rPr>
              <w:t xml:space="preserve"> Support Option-1 in both #1 and #2.</w:t>
            </w:r>
          </w:p>
          <w:p w:rsidR="005E0BA9" w:rsidRDefault="003C1D94">
            <w:pPr>
              <w:snapToGrid w:val="0"/>
              <w:jc w:val="both"/>
              <w:rPr>
                <w:rFonts w:eastAsia="MS Mincho"/>
                <w:color w:val="000000" w:themeColor="text1"/>
                <w:sz w:val="18"/>
                <w:szCs w:val="18"/>
                <w:lang w:eastAsia="ja-JP"/>
              </w:rPr>
            </w:pPr>
            <w:r>
              <w:rPr>
                <w:rFonts w:eastAsia="MS Mincho" w:hint="eastAsia"/>
                <w:b/>
                <w:bCs/>
                <w:color w:val="000000" w:themeColor="text1"/>
                <w:sz w:val="18"/>
                <w:szCs w:val="18"/>
                <w:lang w:eastAsia="ja-JP"/>
              </w:rPr>
              <w:t>Q</w:t>
            </w:r>
            <w:r>
              <w:rPr>
                <w:rFonts w:eastAsia="MS Mincho"/>
                <w:b/>
                <w:bCs/>
                <w:color w:val="000000" w:themeColor="text1"/>
                <w:sz w:val="18"/>
                <w:szCs w:val="18"/>
                <w:lang w:eastAsia="ja-JP"/>
              </w:rPr>
              <w:t>3.3.2:</w:t>
            </w:r>
            <w:r>
              <w:rPr>
                <w:rFonts w:eastAsia="MS Mincho"/>
                <w:color w:val="000000" w:themeColor="text1"/>
                <w:sz w:val="18"/>
                <w:szCs w:val="18"/>
                <w:lang w:eastAsia="ja-JP"/>
              </w:rPr>
              <w:t xml:space="preserve"> In our understanding, ‘available transmission occasion’ is a first transmission occasion of the pre-configured second-UL channel X symbols after the first-PUCCH transmission</w:t>
            </w:r>
          </w:p>
          <w:p w:rsidR="00151AAC" w:rsidRDefault="005E0BA9">
            <w:pPr>
              <w:snapToGrid w:val="0"/>
              <w:jc w:val="both"/>
              <w:rPr>
                <w:b/>
                <w:color w:val="000000" w:themeColor="text1"/>
                <w:sz w:val="18"/>
                <w:szCs w:val="18"/>
                <w:lang w:eastAsia="zh-CN"/>
              </w:rPr>
            </w:pPr>
            <w:r w:rsidRPr="005E0BA9">
              <w:rPr>
                <w:rFonts w:eastAsia="MS Mincho"/>
                <w:color w:val="0000FF"/>
                <w:sz w:val="18"/>
                <w:szCs w:val="18"/>
                <w:lang w:eastAsia="ja-JP"/>
              </w:rPr>
              <w:t>[Mod]: Okay</w:t>
            </w:r>
            <w:r w:rsidR="003C1D94">
              <w:rPr>
                <w:rFonts w:eastAsia="MS Mincho"/>
                <w:color w:val="000000" w:themeColor="text1"/>
                <w:sz w:val="18"/>
                <w:szCs w:val="18"/>
                <w:lang w:eastAsia="ja-JP"/>
              </w:rPr>
              <w: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宋体"/>
                <w:color w:val="000000" w:themeColor="text1"/>
                <w:sz w:val="18"/>
                <w:szCs w:val="18"/>
                <w:lang w:eastAsia="zh-CN"/>
              </w:rPr>
            </w:pPr>
            <w:r>
              <w:rPr>
                <w:rFonts w:eastAsia="宋体"/>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t>Proposal 3.1.2: We did not identify critical issue of supporting one to multiple mapping for Mode B, but there seems several issues/FFSs need to be addressed for such feature to be supported for Mode A. Overall, we do not think supporting one to multiple mapping is critical – one to one mapping should be sufficient and yet simple.</w:t>
            </w:r>
          </w:p>
          <w:p w:rsidR="00151AAC" w:rsidRDefault="005E0BA9">
            <w:pPr>
              <w:snapToGrid w:val="0"/>
              <w:rPr>
                <w:color w:val="000000" w:themeColor="text1"/>
                <w:sz w:val="18"/>
                <w:szCs w:val="18"/>
                <w:lang w:eastAsia="zh-CN"/>
              </w:rPr>
            </w:pPr>
            <w:r>
              <w:rPr>
                <w:color w:val="000000" w:themeColor="text1"/>
                <w:sz w:val="18"/>
                <w:szCs w:val="18"/>
                <w:lang w:eastAsia="zh-CN"/>
              </w:rPr>
              <w:t xml:space="preserve"> </w:t>
            </w:r>
            <w:r w:rsidRPr="005E0BA9">
              <w:rPr>
                <w:rFonts w:eastAsia="MS Mincho"/>
                <w:color w:val="0000FF"/>
                <w:sz w:val="18"/>
                <w:szCs w:val="18"/>
                <w:lang w:eastAsia="ja-JP"/>
              </w:rPr>
              <w:t xml:space="preserve">[Mod]: </w:t>
            </w:r>
            <w:r>
              <w:rPr>
                <w:rFonts w:eastAsia="MS Mincho"/>
                <w:color w:val="0000FF"/>
                <w:sz w:val="18"/>
                <w:szCs w:val="18"/>
                <w:lang w:eastAsia="ja-JP"/>
              </w:rPr>
              <w:t xml:space="preserve">Good </w:t>
            </w:r>
            <w:r w:rsidRPr="005E0BA9">
              <w:rPr>
                <w:rFonts w:eastAsia="MS Mincho"/>
                <w:color w:val="0000FF"/>
                <w:sz w:val="18"/>
                <w:szCs w:val="18"/>
                <w:lang w:eastAsia="ja-JP"/>
              </w:rPr>
              <w:t>comments. If any progress, some more stable options are needed.</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MS Mincho"/>
                <w:color w:val="000000" w:themeColor="text1"/>
                <w:sz w:val="18"/>
                <w:szCs w:val="18"/>
                <w:lang w:eastAsia="ja-JP"/>
              </w:rPr>
            </w:pPr>
            <w:r>
              <w:rPr>
                <w:rFonts w:eastAsia="MS Mincho"/>
                <w:color w:val="000000" w:themeColor="text1"/>
                <w:sz w:val="18"/>
                <w:szCs w:val="18"/>
                <w:lang w:eastAsia="ja-JP"/>
              </w:rPr>
              <w:t>Panasonic</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rPr>
                <w:b/>
                <w:bCs/>
                <w:sz w:val="18"/>
                <w:szCs w:val="18"/>
              </w:rPr>
            </w:pPr>
            <w:r>
              <w:rPr>
                <w:b/>
                <w:bCs/>
                <w:sz w:val="18"/>
                <w:szCs w:val="18"/>
              </w:rPr>
              <w:t>Proposal 3.1.1:</w:t>
            </w:r>
          </w:p>
          <w:p w:rsidR="00151AAC" w:rsidRDefault="003C1D94">
            <w:pPr>
              <w:rPr>
                <w:sz w:val="18"/>
                <w:szCs w:val="18"/>
              </w:rPr>
            </w:pPr>
            <w:r>
              <w:rPr>
                <w:sz w:val="18"/>
                <w:szCs w:val="18"/>
              </w:rPr>
              <w:t xml:space="preserve">We do not support for Mode B. We think this proposal should apply for Mode A. Once we agree on this we can discuss Mode B separately. In our understanding, in Mode B, the UE sends first PUCCH and then sends the report on PUSCH. No retransmissions are needed and no feedback from NW is provided. Once the UE is able to send the first PUCCH, it sends the report regardless. But we are open to discussing whether this functionality is common understanding. </w:t>
            </w:r>
          </w:p>
          <w:p w:rsidR="00151AAC" w:rsidRDefault="003C1D94">
            <w:pPr>
              <w:rPr>
                <w:b/>
                <w:bCs/>
                <w:sz w:val="18"/>
                <w:szCs w:val="18"/>
              </w:rPr>
            </w:pPr>
            <w:r>
              <w:rPr>
                <w:b/>
                <w:bCs/>
                <w:sz w:val="18"/>
                <w:szCs w:val="18"/>
              </w:rPr>
              <w:t>Proposal 3.2.1:</w:t>
            </w:r>
          </w:p>
          <w:p w:rsidR="00151AAC" w:rsidRDefault="003C1D94">
            <w:pPr>
              <w:rPr>
                <w:sz w:val="18"/>
                <w:szCs w:val="18"/>
                <w:lang w:val="en-CA"/>
              </w:rPr>
            </w:pPr>
            <w:r>
              <w:rPr>
                <w:sz w:val="18"/>
                <w:szCs w:val="18"/>
              </w:rPr>
              <w:t xml:space="preserve">We do not agree with FL assessment that the system can work well if going with either way. We think it is up to the NW to configure these configurations and trigger state the way it sees necessary. Also triggering legacy and UE-initiated beam report will reduce overhead and decrease reporting latency. </w:t>
            </w:r>
          </w:p>
          <w:p w:rsidR="00151AAC" w:rsidRDefault="005E0BA9">
            <w:pPr>
              <w:overflowPunct w:val="0"/>
              <w:autoSpaceDE w:val="0"/>
              <w:autoSpaceDN w:val="0"/>
              <w:adjustRightInd w:val="0"/>
              <w:textAlignment w:val="baseline"/>
              <w:rPr>
                <w:rFonts w:eastAsia="MS Mincho"/>
                <w:color w:val="000000" w:themeColor="text1"/>
                <w:sz w:val="18"/>
                <w:szCs w:val="18"/>
                <w:lang w:val="en-CA" w:eastAsia="ja-JP"/>
              </w:rPr>
            </w:pPr>
            <w:r w:rsidRPr="005E0BA9">
              <w:rPr>
                <w:rFonts w:eastAsia="MS Mincho"/>
                <w:color w:val="0000FF"/>
                <w:sz w:val="18"/>
                <w:szCs w:val="18"/>
                <w:lang w:eastAsia="ja-JP"/>
              </w:rPr>
              <w:t>[Mod]: Okay</w:t>
            </w:r>
            <w:r>
              <w:rPr>
                <w:rFonts w:eastAsia="MS Mincho"/>
                <w:color w:val="000000" w:themeColor="text1"/>
                <w:sz w:val="18"/>
                <w:szCs w:val="18"/>
                <w:lang w:eastAsia="ja-JP"/>
              </w:rPr>
              <w:t>.</w:t>
            </w:r>
          </w:p>
        </w:tc>
      </w:tr>
      <w:tr w:rsidR="00151AAC">
        <w:trPr>
          <w:trHeight w:val="215"/>
        </w:trPr>
        <w:tc>
          <w:tcPr>
            <w:tcW w:w="1516" w:type="dxa"/>
            <w:tcBorders>
              <w:top w:val="single" w:sz="4" w:space="0" w:color="auto"/>
              <w:left w:val="single" w:sz="4" w:space="0" w:color="auto"/>
              <w:bottom w:val="single" w:sz="4" w:space="0" w:color="auto"/>
              <w:right w:val="single" w:sz="4" w:space="0" w:color="auto"/>
            </w:tcBorders>
          </w:tcPr>
          <w:p w:rsidR="00151AAC" w:rsidRDefault="003C1D94">
            <w:pPr>
              <w:snapToGrid w:val="0"/>
              <w:rPr>
                <w:sz w:val="18"/>
                <w:szCs w:val="18"/>
                <w:lang w:eastAsia="zh-CN"/>
              </w:rPr>
            </w:pPr>
            <w:r>
              <w:rPr>
                <w:rFonts w:eastAsiaTheme="minorEastAsia" w:hint="eastAsia"/>
                <w:color w:val="000000" w:themeColor="text1"/>
                <w:sz w:val="18"/>
                <w:szCs w:val="18"/>
                <w:lang w:eastAsia="zh-CN"/>
              </w:rPr>
              <w:t>C</w:t>
            </w:r>
            <w:r>
              <w:rPr>
                <w:rFonts w:eastAsiaTheme="minorEastAsia"/>
                <w:color w:val="000000" w:themeColor="text1"/>
                <w:sz w:val="18"/>
                <w:szCs w:val="18"/>
                <w:lang w:eastAsia="zh-CN"/>
              </w:rPr>
              <w:t>hina Telecom</w:t>
            </w:r>
          </w:p>
        </w:tc>
        <w:tc>
          <w:tcPr>
            <w:tcW w:w="8469" w:type="dxa"/>
            <w:tcBorders>
              <w:top w:val="single" w:sz="4" w:space="0" w:color="auto"/>
              <w:left w:val="single" w:sz="4" w:space="0" w:color="auto"/>
              <w:bottom w:val="single" w:sz="4" w:space="0" w:color="auto"/>
              <w:right w:val="single" w:sz="4" w:space="0" w:color="auto"/>
            </w:tcBorders>
          </w:tcPr>
          <w:p w:rsidR="00151AAC" w:rsidRDefault="003C1D94">
            <w:pPr>
              <w:textAlignment w:val="baseline"/>
              <w:rPr>
                <w:color w:val="000000" w:themeColor="text1"/>
                <w:sz w:val="18"/>
                <w:szCs w:val="18"/>
                <w:lang w:eastAsia="zh-CN"/>
              </w:rPr>
            </w:pPr>
            <w:r>
              <w:rPr>
                <w:b/>
                <w:bCs/>
                <w:color w:val="000000" w:themeColor="text1"/>
                <w:sz w:val="18"/>
                <w:szCs w:val="18"/>
                <w:lang w:eastAsia="zh-CN"/>
              </w:rPr>
              <w:t>Proposal 3.1.1:</w:t>
            </w:r>
            <w:r>
              <w:rPr>
                <w:color w:val="000000" w:themeColor="text1"/>
                <w:sz w:val="18"/>
                <w:szCs w:val="18"/>
                <w:lang w:eastAsia="zh-CN"/>
              </w:rPr>
              <w:t xml:space="preserve"> Support for Candidate1.</w:t>
            </w:r>
          </w:p>
          <w:p w:rsidR="00151AAC" w:rsidRDefault="003C1D94">
            <w:pPr>
              <w:textAlignment w:val="baseline"/>
              <w:rPr>
                <w:color w:val="000000" w:themeColor="text1"/>
                <w:sz w:val="18"/>
                <w:szCs w:val="18"/>
                <w:lang w:eastAsia="zh-CN"/>
              </w:rPr>
            </w:pPr>
            <w:r>
              <w:rPr>
                <w:color w:val="000000" w:themeColor="text1"/>
                <w:sz w:val="18"/>
                <w:szCs w:val="18"/>
                <w:lang w:eastAsia="zh-CN"/>
              </w:rPr>
              <w:t>For Candidate 1, we prefer that both two options of the prohibit timer is supported. There are two types of prohibit timer within the time window, the first is used to control the time duration of the retransmission of the first PUCCH, and the second is to delay the transmission of the first PUCCH. For the first type of prohibit timer, Option-1 can be adopted. And for the second type, option-2 is feasible.</w:t>
            </w:r>
          </w:p>
          <w:p w:rsidR="00151AAC" w:rsidRDefault="003C1D94">
            <w:pPr>
              <w:textAlignment w:val="baseline"/>
              <w:rPr>
                <w:color w:val="000000" w:themeColor="text1"/>
                <w:sz w:val="18"/>
                <w:szCs w:val="18"/>
                <w:lang w:eastAsia="zh-CN"/>
              </w:rPr>
            </w:pPr>
            <w:r>
              <w:rPr>
                <w:color w:val="000000" w:themeColor="text1"/>
                <w:sz w:val="18"/>
                <w:szCs w:val="18"/>
                <w:lang w:eastAsia="zh-CN"/>
              </w:rPr>
              <w:t>For Candidate 2, we wonder that if UE may transmit more than one the-first PUCCH in one first PUCCH transmission occasion. If not, maybe candidate2 could be listed as an independent proposal.</w:t>
            </w:r>
          </w:p>
          <w:p w:rsidR="00151AAC" w:rsidRDefault="00151AAC">
            <w:pPr>
              <w:textAlignment w:val="baseline"/>
              <w:rPr>
                <w:color w:val="000000" w:themeColor="text1"/>
                <w:sz w:val="18"/>
                <w:szCs w:val="18"/>
                <w:lang w:eastAsia="zh-CN"/>
              </w:rPr>
            </w:pPr>
          </w:p>
          <w:p w:rsidR="00151AAC" w:rsidRDefault="003C1D94">
            <w:pPr>
              <w:textAlignment w:val="baseline"/>
              <w:rPr>
                <w:color w:val="000000" w:themeColor="text1"/>
                <w:sz w:val="18"/>
                <w:szCs w:val="18"/>
                <w:lang w:eastAsia="zh-CN"/>
              </w:rPr>
            </w:pPr>
            <w:r>
              <w:rPr>
                <w:b/>
                <w:bCs/>
                <w:color w:val="000000" w:themeColor="text1"/>
                <w:sz w:val="18"/>
                <w:szCs w:val="18"/>
                <w:lang w:eastAsia="zh-CN"/>
              </w:rPr>
              <w:t>Proposal 3.1.3A:</w:t>
            </w:r>
            <w:r>
              <w:rPr>
                <w:color w:val="000000" w:themeColor="text1"/>
                <w:sz w:val="18"/>
                <w:szCs w:val="18"/>
                <w:lang w:eastAsia="zh-CN"/>
              </w:rPr>
              <w:t xml:space="preserve"> Prefer Option-1.</w:t>
            </w:r>
          </w:p>
          <w:p w:rsidR="00151AAC" w:rsidRDefault="003C1D94">
            <w:pPr>
              <w:textAlignment w:val="baseline"/>
              <w:rPr>
                <w:color w:val="000000" w:themeColor="text1"/>
                <w:sz w:val="18"/>
                <w:szCs w:val="18"/>
                <w:lang w:eastAsia="zh-CN"/>
              </w:rPr>
            </w:pPr>
            <w:r>
              <w:rPr>
                <w:color w:val="000000" w:themeColor="text1"/>
                <w:sz w:val="18"/>
                <w:szCs w:val="18"/>
                <w:lang w:eastAsia="zh-CN"/>
              </w:rPr>
              <w:t>According to the multiplexing rules, the re-transmission of the first PUCCH should be taken into consideration.</w:t>
            </w:r>
          </w:p>
          <w:p w:rsidR="00151AAC" w:rsidRDefault="00151AAC">
            <w:pPr>
              <w:textAlignment w:val="baseline"/>
              <w:rPr>
                <w:color w:val="000000" w:themeColor="text1"/>
                <w:sz w:val="18"/>
                <w:szCs w:val="18"/>
                <w:lang w:eastAsia="zh-CN"/>
              </w:rPr>
            </w:pPr>
          </w:p>
          <w:p w:rsidR="00151AAC" w:rsidRDefault="003C1D94">
            <w:pPr>
              <w:textAlignment w:val="baseline"/>
              <w:rPr>
                <w:b/>
                <w:bCs/>
                <w:color w:val="000000" w:themeColor="text1"/>
                <w:sz w:val="18"/>
                <w:szCs w:val="18"/>
                <w:lang w:eastAsia="zh-CN"/>
              </w:rPr>
            </w:pPr>
            <w:r>
              <w:rPr>
                <w:b/>
                <w:bCs/>
                <w:color w:val="000000" w:themeColor="text1"/>
                <w:sz w:val="18"/>
                <w:szCs w:val="18"/>
                <w:lang w:eastAsia="zh-CN"/>
              </w:rPr>
              <w:t xml:space="preserve">Proposal 3.1.3B: </w:t>
            </w:r>
          </w:p>
          <w:p w:rsidR="00151AAC" w:rsidRDefault="003C1D94">
            <w:pPr>
              <w:textAlignment w:val="baseline"/>
              <w:rPr>
                <w:color w:val="000000" w:themeColor="text1"/>
                <w:sz w:val="18"/>
                <w:szCs w:val="18"/>
                <w:lang w:eastAsia="zh-CN"/>
              </w:rPr>
            </w:pPr>
            <w:r>
              <w:rPr>
                <w:color w:val="000000" w:themeColor="text1"/>
                <w:sz w:val="18"/>
                <w:szCs w:val="18"/>
                <w:lang w:eastAsia="zh-CN"/>
              </w:rPr>
              <w:t>We think different multiplexing rules of the first PUCCH with overlapped PUSCH should be taken into consideration. For example, when the overlapping PUSCH is not indicated by a DCI format or the PUSCH is transmitted with repetition, Option-1 is adopted. Otherwise, if the 1-bit first PUCCH can be piggybacked into PUSCH, that is, Option-3 is adopted. Otherwise, UE drop the first PUCCH and transmit the PUSCH.</w:t>
            </w:r>
          </w:p>
          <w:p w:rsidR="00151AAC" w:rsidRDefault="00151AAC">
            <w:pPr>
              <w:textAlignment w:val="baseline"/>
              <w:rPr>
                <w:color w:val="000000" w:themeColor="text1"/>
                <w:sz w:val="18"/>
                <w:szCs w:val="18"/>
                <w:lang w:eastAsia="zh-CN"/>
              </w:rPr>
            </w:pPr>
          </w:p>
          <w:p w:rsidR="00151AAC" w:rsidRDefault="003C1D94">
            <w:pPr>
              <w:textAlignment w:val="baseline"/>
              <w:rPr>
                <w:color w:val="000000" w:themeColor="text1"/>
                <w:sz w:val="18"/>
                <w:szCs w:val="18"/>
                <w:lang w:eastAsia="zh-CN"/>
              </w:rPr>
            </w:pPr>
            <w:r>
              <w:rPr>
                <w:b/>
                <w:bCs/>
                <w:color w:val="000000" w:themeColor="text1"/>
                <w:sz w:val="18"/>
                <w:szCs w:val="18"/>
                <w:lang w:eastAsia="zh-CN"/>
              </w:rPr>
              <w:t>Proposal 3.1.3C:</w:t>
            </w:r>
            <w:r>
              <w:rPr>
                <w:color w:val="000000" w:themeColor="text1"/>
                <w:sz w:val="18"/>
                <w:szCs w:val="18"/>
                <w:lang w:eastAsia="zh-CN"/>
              </w:rPr>
              <w:t xml:space="preserve"> Prefer Option-3. </w:t>
            </w:r>
          </w:p>
          <w:p w:rsidR="00151AAC" w:rsidRDefault="00151AAC">
            <w:pPr>
              <w:textAlignment w:val="baseline"/>
              <w:rPr>
                <w:color w:val="000000" w:themeColor="text1"/>
                <w:sz w:val="18"/>
                <w:szCs w:val="18"/>
                <w:lang w:eastAsia="zh-CN"/>
              </w:rPr>
            </w:pPr>
          </w:p>
          <w:p w:rsidR="00151AAC" w:rsidRDefault="003C1D94">
            <w:pPr>
              <w:textAlignment w:val="baseline"/>
              <w:rPr>
                <w:color w:val="000000" w:themeColor="text1"/>
                <w:sz w:val="18"/>
                <w:szCs w:val="18"/>
                <w:lang w:eastAsia="zh-CN"/>
              </w:rPr>
            </w:pPr>
            <w:r>
              <w:rPr>
                <w:b/>
                <w:bCs/>
                <w:color w:val="000000" w:themeColor="text1"/>
                <w:sz w:val="18"/>
                <w:szCs w:val="18"/>
                <w:lang w:eastAsia="zh-CN"/>
              </w:rPr>
              <w:t>Q3.1.3 #1 &amp;#2:</w:t>
            </w:r>
            <w:r>
              <w:rPr>
                <w:color w:val="000000" w:themeColor="text1"/>
                <w:sz w:val="18"/>
                <w:szCs w:val="18"/>
                <w:lang w:eastAsia="zh-CN"/>
              </w:rPr>
              <w:t xml:space="preserve"> Prefer Option-1.</w:t>
            </w:r>
          </w:p>
          <w:p w:rsidR="00151AAC" w:rsidRDefault="00151AAC">
            <w:pPr>
              <w:textAlignment w:val="baseline"/>
              <w:rPr>
                <w:color w:val="000000" w:themeColor="text1"/>
                <w:sz w:val="18"/>
                <w:szCs w:val="18"/>
                <w:lang w:eastAsia="zh-CN"/>
              </w:rPr>
            </w:pPr>
          </w:p>
          <w:p w:rsidR="00151AAC" w:rsidRDefault="003C1D94">
            <w:pPr>
              <w:overflowPunct w:val="0"/>
              <w:autoSpaceDE w:val="0"/>
              <w:autoSpaceDN w:val="0"/>
              <w:adjustRightInd w:val="0"/>
              <w:jc w:val="both"/>
              <w:textAlignment w:val="baseline"/>
              <w:rPr>
                <w:color w:val="000000" w:themeColor="text1"/>
                <w:sz w:val="18"/>
                <w:szCs w:val="18"/>
                <w:lang w:eastAsia="zh-CN"/>
              </w:rPr>
            </w:pPr>
            <w:r>
              <w:rPr>
                <w:rFonts w:hint="eastAsia"/>
                <w:b/>
                <w:bCs/>
                <w:color w:val="000000" w:themeColor="text1"/>
                <w:sz w:val="18"/>
                <w:szCs w:val="18"/>
                <w:lang w:eastAsia="zh-CN"/>
              </w:rPr>
              <w:t>Q</w:t>
            </w:r>
            <w:r>
              <w:rPr>
                <w:b/>
                <w:bCs/>
                <w:color w:val="000000" w:themeColor="text1"/>
                <w:sz w:val="18"/>
                <w:szCs w:val="18"/>
                <w:lang w:eastAsia="zh-CN"/>
              </w:rPr>
              <w:t>3.2.2:</w:t>
            </w:r>
            <w:r>
              <w:rPr>
                <w:color w:val="000000" w:themeColor="text1"/>
                <w:sz w:val="18"/>
                <w:szCs w:val="18"/>
                <w:lang w:eastAsia="zh-CN"/>
              </w:rPr>
              <w:t xml:space="preserve"> For our perspective, available transmission occasion for both the first PUCCH and PUSCH is needed to define. Except for the start symbol, the allocation length could also be considered.</w:t>
            </w:r>
          </w:p>
          <w:p w:rsidR="00E84C9E" w:rsidRDefault="00E84C9E">
            <w:pPr>
              <w:overflowPunct w:val="0"/>
              <w:autoSpaceDE w:val="0"/>
              <w:autoSpaceDN w:val="0"/>
              <w:adjustRightInd w:val="0"/>
              <w:jc w:val="both"/>
              <w:textAlignment w:val="baseline"/>
              <w:rPr>
                <w:sz w:val="18"/>
                <w:szCs w:val="18"/>
                <w:lang w:eastAsia="zh-CN"/>
              </w:rPr>
            </w:pPr>
            <w:r w:rsidRPr="005E0BA9">
              <w:rPr>
                <w:rFonts w:eastAsia="MS Mincho"/>
                <w:color w:val="0000FF"/>
                <w:sz w:val="18"/>
                <w:szCs w:val="18"/>
                <w:lang w:eastAsia="ja-JP"/>
              </w:rPr>
              <w:lastRenderedPageBreak/>
              <w:t>[Mod]: Okay</w:t>
            </w:r>
            <w:r>
              <w:rPr>
                <w:rFonts w:eastAsia="MS Mincho"/>
                <w:color w:val="000000" w:themeColor="text1"/>
                <w:sz w:val="18"/>
                <w:szCs w:val="18"/>
                <w:lang w:eastAsia="ja-JP"/>
              </w:rPr>
              <w:t>.</w:t>
            </w:r>
          </w:p>
        </w:tc>
      </w:tr>
      <w:tr w:rsidR="002B44E3">
        <w:trPr>
          <w:trHeight w:val="215"/>
        </w:trPr>
        <w:tc>
          <w:tcPr>
            <w:tcW w:w="1516" w:type="dxa"/>
          </w:tcPr>
          <w:p w:rsidR="002B44E3" w:rsidRPr="002B44E3" w:rsidRDefault="002B44E3" w:rsidP="002B44E3">
            <w:pPr>
              <w:snapToGrid w:val="0"/>
              <w:rPr>
                <w:rFonts w:eastAsia="BatangChe"/>
                <w:color w:val="0000FF"/>
                <w:sz w:val="18"/>
                <w:szCs w:val="18"/>
              </w:rPr>
            </w:pPr>
            <w:r w:rsidRPr="002B44E3">
              <w:rPr>
                <w:rFonts w:eastAsia="BatangChe"/>
                <w:color w:val="0000FF"/>
                <w:sz w:val="18"/>
                <w:szCs w:val="18"/>
              </w:rPr>
              <w:lastRenderedPageBreak/>
              <w:t>Mod</w:t>
            </w:r>
            <w:r>
              <w:rPr>
                <w:rFonts w:eastAsia="BatangChe"/>
                <w:color w:val="0000FF"/>
                <w:sz w:val="18"/>
                <w:szCs w:val="18"/>
              </w:rPr>
              <w:t>_V11</w:t>
            </w:r>
          </w:p>
        </w:tc>
        <w:tc>
          <w:tcPr>
            <w:tcW w:w="8469" w:type="dxa"/>
          </w:tcPr>
          <w:p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sidRPr="002B44E3">
              <w:rPr>
                <w:rFonts w:eastAsiaTheme="minorEastAsia"/>
                <w:bCs/>
                <w:color w:val="0000FF"/>
                <w:sz w:val="18"/>
                <w:szCs w:val="18"/>
                <w:lang w:eastAsia="zh-CN"/>
              </w:rPr>
              <w:t>Capture companies input!</w:t>
            </w:r>
          </w:p>
        </w:tc>
      </w:tr>
      <w:tr w:rsidR="00151AAC">
        <w:trPr>
          <w:trHeight w:val="215"/>
        </w:trPr>
        <w:tc>
          <w:tcPr>
            <w:tcW w:w="1516" w:type="dxa"/>
          </w:tcPr>
          <w:p w:rsidR="00151AAC" w:rsidRDefault="00151AAC">
            <w:pPr>
              <w:snapToGrid w:val="0"/>
              <w:rPr>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b/>
                <w:bCs/>
                <w:sz w:val="18"/>
                <w:szCs w:val="18"/>
                <w:lang w:eastAsia="zh-CN"/>
              </w:rPr>
            </w:pPr>
          </w:p>
        </w:tc>
      </w:tr>
      <w:tr w:rsidR="00151AAC">
        <w:trPr>
          <w:trHeight w:val="215"/>
        </w:trPr>
        <w:tc>
          <w:tcPr>
            <w:tcW w:w="1516" w:type="dxa"/>
          </w:tcPr>
          <w:p w:rsidR="00151AAC" w:rsidRDefault="00151AAC">
            <w:pPr>
              <w:snapToGrid w:val="0"/>
              <w:rPr>
                <w:rFonts w:eastAsia="MS Mincho"/>
                <w:color w:val="000000" w:themeColor="text1"/>
                <w:sz w:val="18"/>
                <w:szCs w:val="18"/>
                <w:lang w:eastAsia="ja-JP"/>
              </w:rPr>
            </w:pPr>
          </w:p>
        </w:tc>
        <w:tc>
          <w:tcPr>
            <w:tcW w:w="8469" w:type="dxa"/>
          </w:tcPr>
          <w:p w:rsidR="00151AAC" w:rsidRDefault="00151AAC">
            <w:pPr>
              <w:overflowPunct w:val="0"/>
              <w:autoSpaceDE w:val="0"/>
              <w:autoSpaceDN w:val="0"/>
              <w:adjustRightInd w:val="0"/>
              <w:textAlignment w:val="baseline"/>
              <w:rPr>
                <w:sz w:val="18"/>
                <w:szCs w:val="18"/>
                <w:lang w:eastAsia="zh-CN"/>
              </w:rPr>
            </w:pPr>
          </w:p>
        </w:tc>
      </w:tr>
      <w:tr w:rsidR="00151AAC">
        <w:trPr>
          <w:trHeight w:val="215"/>
        </w:trPr>
        <w:tc>
          <w:tcPr>
            <w:tcW w:w="1516" w:type="dxa"/>
          </w:tcPr>
          <w:p w:rsidR="00151AAC" w:rsidRDefault="00151AAC">
            <w:pPr>
              <w:snapToGrid w:val="0"/>
              <w:rPr>
                <w:rFonts w:eastAsia="MS Mincho"/>
                <w:color w:val="0000FF"/>
                <w:sz w:val="18"/>
                <w:szCs w:val="18"/>
                <w:lang w:eastAsia="ja-JP"/>
              </w:rPr>
            </w:pPr>
          </w:p>
        </w:tc>
        <w:tc>
          <w:tcPr>
            <w:tcW w:w="8469"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516" w:type="dxa"/>
          </w:tcPr>
          <w:p w:rsidR="00151AAC" w:rsidRDefault="00151AAC">
            <w:pPr>
              <w:snapToGrid w:val="0"/>
              <w:rPr>
                <w:rFonts w:eastAsia="MS Mincho"/>
                <w:color w:val="0000FF"/>
                <w:sz w:val="18"/>
                <w:szCs w:val="18"/>
                <w:lang w:eastAsia="ja-JP"/>
              </w:rPr>
            </w:pPr>
          </w:p>
        </w:tc>
        <w:tc>
          <w:tcPr>
            <w:tcW w:w="8469"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516" w:type="dxa"/>
          </w:tcPr>
          <w:p w:rsidR="00151AAC" w:rsidRDefault="00151AAC">
            <w:pPr>
              <w:snapToGrid w:val="0"/>
              <w:rPr>
                <w:rFonts w:eastAsiaTheme="minorEastAsia"/>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rFonts w:eastAsia="宋体"/>
                <w:b/>
                <w:bCs/>
                <w:iCs/>
                <w:color w:val="000000"/>
                <w:sz w:val="18"/>
                <w:szCs w:val="18"/>
                <w:u w:val="single"/>
              </w:rPr>
            </w:pPr>
          </w:p>
        </w:tc>
      </w:tr>
      <w:tr w:rsidR="00151AAC">
        <w:trPr>
          <w:trHeight w:val="215"/>
        </w:trPr>
        <w:tc>
          <w:tcPr>
            <w:tcW w:w="1516" w:type="dxa"/>
          </w:tcPr>
          <w:p w:rsidR="00151AAC" w:rsidRDefault="00151AAC">
            <w:pPr>
              <w:snapToGrid w:val="0"/>
              <w:rPr>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sz w:val="18"/>
                <w:szCs w:val="18"/>
                <w:lang w:eastAsia="zh-CN"/>
              </w:rPr>
            </w:pPr>
          </w:p>
        </w:tc>
      </w:tr>
      <w:tr w:rsidR="00151AAC">
        <w:trPr>
          <w:trHeight w:val="215"/>
        </w:trPr>
        <w:tc>
          <w:tcPr>
            <w:tcW w:w="1516" w:type="dxa"/>
          </w:tcPr>
          <w:p w:rsidR="00151AAC" w:rsidRDefault="00151AAC">
            <w:pPr>
              <w:snapToGrid w:val="0"/>
              <w:rPr>
                <w:color w:val="000000" w:themeColor="text1"/>
                <w:sz w:val="18"/>
                <w:szCs w:val="18"/>
                <w:lang w:eastAsia="zh-CN"/>
              </w:rPr>
            </w:pPr>
          </w:p>
        </w:tc>
        <w:tc>
          <w:tcPr>
            <w:tcW w:w="8469" w:type="dxa"/>
          </w:tcPr>
          <w:p w:rsidR="00151AAC" w:rsidRDefault="00151AAC">
            <w:pPr>
              <w:overflowPunct w:val="0"/>
              <w:autoSpaceDE w:val="0"/>
              <w:autoSpaceDN w:val="0"/>
              <w:adjustRightInd w:val="0"/>
              <w:textAlignment w:val="baseline"/>
              <w:rPr>
                <w:b/>
                <w:bCs/>
                <w:sz w:val="18"/>
                <w:szCs w:val="18"/>
                <w:u w:val="single"/>
                <w:lang w:eastAsia="zh-CN"/>
              </w:rPr>
            </w:pPr>
          </w:p>
        </w:tc>
      </w:tr>
    </w:tbl>
    <w:p w:rsidR="00151AAC" w:rsidRDefault="00151AAC">
      <w:pPr>
        <w:rPr>
          <w:rFonts w:eastAsia="Batang"/>
          <w:b/>
          <w:bCs/>
          <w:iCs/>
          <w:color w:val="000000" w:themeColor="text1"/>
          <w:sz w:val="20"/>
          <w:szCs w:val="20"/>
          <w:lang w:eastAsia="en-US"/>
        </w:rPr>
      </w:pPr>
    </w:p>
    <w:p w:rsidR="00151AAC" w:rsidRDefault="003C1D94">
      <w:pPr>
        <w:pStyle w:val="Heading2"/>
        <w:rPr>
          <w:sz w:val="24"/>
          <w:szCs w:val="18"/>
        </w:rPr>
      </w:pPr>
      <w:r>
        <w:rPr>
          <w:sz w:val="24"/>
          <w:szCs w:val="18"/>
        </w:rPr>
        <w:t>Issue 4 – Cross-CC measurement/report</w:t>
      </w:r>
    </w:p>
    <w:p w:rsidR="00151AAC" w:rsidRDefault="003C1D9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151AAC">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trPr>
          <w:trHeight w:val="46"/>
        </w:trPr>
        <w:tc>
          <w:tcPr>
            <w:tcW w:w="532"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t>4.2</w:t>
            </w:r>
          </w:p>
        </w:tc>
        <w:tc>
          <w:tcPr>
            <w:tcW w:w="2163" w:type="dxa"/>
            <w:tcBorders>
              <w:top w:val="single" w:sz="4" w:space="0" w:color="auto"/>
              <w:left w:val="single" w:sz="4" w:space="0" w:color="auto"/>
              <w:bottom w:val="single" w:sz="4" w:space="0" w:color="auto"/>
              <w:right w:val="single" w:sz="4" w:space="0" w:color="auto"/>
            </w:tcBorders>
          </w:tcPr>
          <w:p w:rsidR="00151AAC" w:rsidRDefault="003C1D94">
            <w:pPr>
              <w:contextualSpacing/>
              <w:rPr>
                <w:sz w:val="18"/>
                <w:szCs w:val="18"/>
              </w:rPr>
            </w:pPr>
            <w:r>
              <w:rPr>
                <w:sz w:val="18"/>
                <w:szCs w:val="18"/>
              </w:rPr>
              <w:t>Mechanism for configuration of current/</w:t>
            </w:r>
            <w:r>
              <w:rPr>
                <w:color w:val="000000" w:themeColor="text1"/>
                <w:sz w:val="18"/>
                <w:szCs w:val="18"/>
              </w:rPr>
              <w:t>new beam RS and indicated TCI state</w:t>
            </w:r>
          </w:p>
          <w:p w:rsidR="00151AAC" w:rsidRDefault="00151AAC">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rPr>
                <w:rFonts w:eastAsia="宋体"/>
                <w:b/>
                <w:bCs/>
                <w:iCs/>
                <w:color w:val="000000"/>
                <w:sz w:val="18"/>
                <w:szCs w:val="20"/>
                <w:highlight w:val="green"/>
              </w:rPr>
            </w:pPr>
            <w:r>
              <w:rPr>
                <w:rFonts w:eastAsia="宋体"/>
                <w:b/>
                <w:bCs/>
                <w:iCs/>
                <w:color w:val="000000"/>
                <w:sz w:val="18"/>
                <w:szCs w:val="20"/>
                <w:highlight w:val="green"/>
              </w:rPr>
              <w:t xml:space="preserve">[118bis] Agreement </w:t>
            </w:r>
          </w:p>
          <w:p w:rsidR="00151AAC" w:rsidRDefault="003C1D94">
            <w:pPr>
              <w:shd w:val="clear" w:color="auto" w:fill="FFFFFF"/>
              <w:snapToGrid w:val="0"/>
              <w:rPr>
                <w:rFonts w:eastAsia="宋体"/>
                <w:bCs/>
                <w:iCs/>
                <w:color w:val="000000"/>
                <w:sz w:val="18"/>
                <w:szCs w:val="20"/>
              </w:rPr>
            </w:pPr>
            <w:r>
              <w:rPr>
                <w:rFonts w:eastAsia="宋体"/>
                <w:bCs/>
                <w:iCs/>
                <w:color w:val="000000"/>
                <w:sz w:val="18"/>
                <w:szCs w:val="20"/>
              </w:rPr>
              <w:t xml:space="preserve">On cross-CC beam report transmission procedure for UE-initiated/event-driven beam reporting, regarding Event-2, the following is supported </w:t>
            </w:r>
          </w:p>
          <w:p w:rsidR="00151AAC" w:rsidRDefault="003C1D94">
            <w:pPr>
              <w:numPr>
                <w:ilvl w:val="0"/>
                <w:numId w:val="22"/>
              </w:numPr>
              <w:shd w:val="clear" w:color="auto" w:fill="FFFFFF"/>
              <w:snapToGrid w:val="0"/>
              <w:rPr>
                <w:rFonts w:eastAsia="宋体"/>
                <w:bCs/>
                <w:iCs/>
                <w:color w:val="000000"/>
                <w:sz w:val="18"/>
                <w:szCs w:val="18"/>
                <w:highlight w:val="yellow"/>
              </w:rPr>
            </w:pPr>
            <w:r>
              <w:rPr>
                <w:rFonts w:eastAsia="宋体"/>
                <w:bCs/>
                <w:iCs/>
                <w:color w:val="000000"/>
                <w:sz w:val="18"/>
                <w:szCs w:val="20"/>
                <w:highlight w:val="yellow"/>
              </w:rPr>
              <w:t xml:space="preserve">For new beam measurement, in a CSI report configuration, configure legacy RRC parameter </w:t>
            </w:r>
            <w:r>
              <w:rPr>
                <w:rFonts w:eastAsia="宋体"/>
                <w:bCs/>
                <w:i/>
                <w:iCs/>
                <w:color w:val="000000"/>
                <w:sz w:val="18"/>
                <w:szCs w:val="20"/>
                <w:highlight w:val="yellow"/>
              </w:rPr>
              <w:t>carrier</w:t>
            </w:r>
            <w:r>
              <w:rPr>
                <w:rFonts w:eastAsia="宋体"/>
                <w:bCs/>
                <w:iCs/>
                <w:color w:val="000000"/>
                <w:sz w:val="18"/>
                <w:szCs w:val="20"/>
                <w:highlight w:val="yellow"/>
              </w:rPr>
              <w:t xml:space="preserve"> that </w:t>
            </w:r>
            <w:r>
              <w:rPr>
                <w:rFonts w:eastAsia="宋体"/>
                <w:bCs/>
                <w:iCs/>
                <w:color w:val="000000"/>
                <w:sz w:val="18"/>
                <w:szCs w:val="18"/>
                <w:highlight w:val="yellow"/>
              </w:rPr>
              <w:t>indicates the CC that the RS resource set associated with the CSI reporting configuration can be found</w:t>
            </w:r>
          </w:p>
          <w:p w:rsidR="00151AAC" w:rsidRDefault="003C1D94">
            <w:pPr>
              <w:numPr>
                <w:ilvl w:val="0"/>
                <w:numId w:val="22"/>
              </w:numPr>
              <w:shd w:val="clear" w:color="auto" w:fill="FFFFFF"/>
              <w:snapToGrid w:val="0"/>
              <w:rPr>
                <w:rFonts w:eastAsia="宋体"/>
                <w:bCs/>
                <w:iCs/>
                <w:color w:val="000000"/>
                <w:sz w:val="18"/>
                <w:szCs w:val="18"/>
              </w:rPr>
            </w:pPr>
            <w:r>
              <w:rPr>
                <w:rFonts w:eastAsia="宋体"/>
                <w:bCs/>
                <w:iCs/>
                <w:color w:val="000000"/>
                <w:sz w:val="18"/>
                <w:szCs w:val="18"/>
              </w:rPr>
              <w:t xml:space="preserve">FFS: Whether the current beam RS and new beam RS(s) can be in the same CC or in different CCs, regarding cross-CC beam measurement. </w:t>
            </w:r>
          </w:p>
          <w:p w:rsidR="00151AAC" w:rsidRDefault="003C1D94">
            <w:pPr>
              <w:numPr>
                <w:ilvl w:val="0"/>
                <w:numId w:val="22"/>
              </w:numPr>
              <w:shd w:val="clear" w:color="auto" w:fill="FFFFFF"/>
              <w:snapToGrid w:val="0"/>
              <w:rPr>
                <w:rFonts w:eastAsia="宋体"/>
                <w:bCs/>
                <w:iCs/>
                <w:color w:val="000000"/>
                <w:sz w:val="18"/>
                <w:szCs w:val="18"/>
              </w:rPr>
            </w:pPr>
            <w:r>
              <w:rPr>
                <w:rFonts w:eastAsia="宋体"/>
                <w:bCs/>
                <w:iCs/>
                <w:color w:val="000000"/>
                <w:sz w:val="18"/>
                <w:szCs w:val="18"/>
              </w:rPr>
              <w:t xml:space="preserve">FFS: Whether the indicated TCI state and new beam RS(s) can be in the same CC or in different CCs, regarding cross-CC beam measurement. </w:t>
            </w:r>
          </w:p>
          <w:p w:rsidR="00151AAC" w:rsidRDefault="00151AAC">
            <w:pPr>
              <w:shd w:val="clear" w:color="auto" w:fill="FFFFFF"/>
              <w:tabs>
                <w:tab w:val="left" w:pos="720"/>
              </w:tabs>
              <w:snapToGrid w:val="0"/>
              <w:rPr>
                <w:rFonts w:eastAsia="宋体"/>
                <w:bCs/>
                <w:iCs/>
                <w:color w:val="000000"/>
                <w:sz w:val="18"/>
                <w:szCs w:val="18"/>
              </w:rPr>
            </w:pPr>
          </w:p>
          <w:p w:rsidR="00151AAC" w:rsidRDefault="003C1D94">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 Agreement </w:t>
            </w:r>
          </w:p>
          <w:p w:rsidR="00151AAC" w:rsidRDefault="003C1D94">
            <w:pPr>
              <w:shd w:val="clear" w:color="auto" w:fill="FFFFFF"/>
              <w:snapToGrid w:val="0"/>
              <w:rPr>
                <w:rFonts w:eastAsia="宋体"/>
                <w:color w:val="000000"/>
                <w:sz w:val="18"/>
                <w:szCs w:val="18"/>
              </w:rPr>
            </w:pPr>
            <w:r>
              <w:rPr>
                <w:rFonts w:eastAsia="宋体"/>
                <w:color w:val="000000"/>
                <w:sz w:val="18"/>
                <w:szCs w:val="18"/>
              </w:rPr>
              <w:t>On cross-CC beam report measurement for UE-initiated/event-driven beam reporting, regarding Event-2, the following is supported</w:t>
            </w:r>
          </w:p>
          <w:p w:rsidR="00151AAC" w:rsidRDefault="003C1D94">
            <w:pPr>
              <w:numPr>
                <w:ilvl w:val="0"/>
                <w:numId w:val="23"/>
              </w:numPr>
              <w:shd w:val="clear" w:color="auto" w:fill="FFFFFF"/>
              <w:tabs>
                <w:tab w:val="left" w:pos="0"/>
              </w:tabs>
              <w:snapToGrid w:val="0"/>
              <w:rPr>
                <w:rFonts w:eastAsia="宋体"/>
                <w:sz w:val="18"/>
                <w:szCs w:val="18"/>
              </w:rPr>
            </w:pPr>
            <w:r>
              <w:rPr>
                <w:rFonts w:eastAsia="宋体"/>
                <w:color w:val="000000"/>
                <w:sz w:val="18"/>
                <w:szCs w:val="18"/>
              </w:rPr>
              <w:t xml:space="preserve">The </w:t>
            </w:r>
            <w:r>
              <w:rPr>
                <w:rFonts w:eastAsia="宋体"/>
                <w:sz w:val="18"/>
                <w:szCs w:val="18"/>
              </w:rPr>
              <w:t>current beam RS and new beam RS(s) are in the same CC</w:t>
            </w:r>
          </w:p>
          <w:p w:rsidR="00151AAC" w:rsidRDefault="003C1D94">
            <w:pPr>
              <w:numPr>
                <w:ilvl w:val="1"/>
                <w:numId w:val="23"/>
              </w:numPr>
              <w:shd w:val="clear" w:color="auto" w:fill="FFFFFF"/>
              <w:tabs>
                <w:tab w:val="left" w:pos="0"/>
              </w:tabs>
              <w:snapToGrid w:val="0"/>
              <w:rPr>
                <w:rFonts w:eastAsia="宋体"/>
                <w:sz w:val="18"/>
                <w:szCs w:val="18"/>
              </w:rPr>
            </w:pPr>
            <w:r>
              <w:rPr>
                <w:rFonts w:eastAsia="宋体"/>
                <w:sz w:val="18"/>
                <w:szCs w:val="18"/>
              </w:rPr>
              <w:t>The above does NOT imply to preclude the cross-CC TCI indication.</w:t>
            </w:r>
          </w:p>
          <w:p w:rsidR="00151AAC" w:rsidRDefault="003C1D94">
            <w:pPr>
              <w:numPr>
                <w:ilvl w:val="0"/>
                <w:numId w:val="23"/>
              </w:numPr>
              <w:shd w:val="clear" w:color="auto" w:fill="FFFFFF"/>
              <w:tabs>
                <w:tab w:val="left" w:pos="0"/>
              </w:tabs>
              <w:snapToGrid w:val="0"/>
              <w:rPr>
                <w:rFonts w:eastAsia="宋体"/>
                <w:color w:val="000000"/>
                <w:sz w:val="18"/>
                <w:szCs w:val="18"/>
              </w:rPr>
            </w:pPr>
            <w:r>
              <w:rPr>
                <w:rFonts w:eastAsia="宋体"/>
                <w:sz w:val="18"/>
                <w:szCs w:val="18"/>
              </w:rPr>
              <w:t xml:space="preserve">The CC on which the indicated TCI state is applied, and the CC in which new beam RS(s) are can be the </w:t>
            </w:r>
            <w:r>
              <w:rPr>
                <w:rFonts w:eastAsia="宋体"/>
                <w:color w:val="000000"/>
                <w:sz w:val="18"/>
                <w:szCs w:val="18"/>
              </w:rPr>
              <w:t xml:space="preserve">same or different. </w:t>
            </w:r>
          </w:p>
          <w:p w:rsidR="00151AAC" w:rsidRDefault="003C1D94">
            <w:pPr>
              <w:numPr>
                <w:ilvl w:val="1"/>
                <w:numId w:val="23"/>
              </w:numPr>
              <w:shd w:val="clear" w:color="auto" w:fill="FFFFFF"/>
              <w:tabs>
                <w:tab w:val="left" w:pos="0"/>
              </w:tabs>
              <w:snapToGrid w:val="0"/>
              <w:rPr>
                <w:rFonts w:eastAsia="宋体"/>
                <w:color w:val="000000"/>
                <w:sz w:val="18"/>
                <w:szCs w:val="18"/>
                <w:highlight w:val="yellow"/>
              </w:rPr>
            </w:pPr>
            <w:r>
              <w:rPr>
                <w:rFonts w:eastAsia="宋体"/>
                <w:color w:val="000000"/>
                <w:sz w:val="18"/>
                <w:szCs w:val="18"/>
                <w:highlight w:val="yellow"/>
              </w:rPr>
              <w:t>FFS: Whether/how to introduce an RRC parameter to indicate the CC on which the indicated TCI state is applied.</w:t>
            </w:r>
          </w:p>
          <w:p w:rsidR="00151AAC" w:rsidRDefault="00151AAC">
            <w:pPr>
              <w:snapToGrid w:val="0"/>
              <w:jc w:val="both"/>
              <w:rPr>
                <w:rFonts w:eastAsia="宋体"/>
                <w:b/>
                <w:color w:val="3333FF"/>
                <w:sz w:val="18"/>
                <w:szCs w:val="18"/>
                <w:lang w:eastAsia="en-US"/>
              </w:rPr>
            </w:pPr>
          </w:p>
          <w:p w:rsidR="00151AAC" w:rsidRDefault="003C1D94">
            <w:pPr>
              <w:snapToGrid w:val="0"/>
              <w:jc w:val="both"/>
              <w:rPr>
                <w:rFonts w:eastAsia="Batang"/>
                <w:color w:val="3333FF"/>
                <w:sz w:val="18"/>
                <w:szCs w:val="18"/>
                <w:lang w:val="de-DE" w:eastAsia="en-US"/>
              </w:rPr>
            </w:pPr>
            <w:r>
              <w:rPr>
                <w:rFonts w:eastAsia="Batang"/>
                <w:color w:val="3333FF"/>
                <w:sz w:val="18"/>
                <w:szCs w:val="18"/>
                <w:u w:val="single"/>
                <w:lang w:val="de-DE" w:eastAsia="en-US"/>
              </w:rPr>
              <w:t>FL Note</w:t>
            </w:r>
            <w:r>
              <w:rPr>
                <w:rFonts w:eastAsia="Batang"/>
                <w:color w:val="3333FF"/>
                <w:sz w:val="18"/>
                <w:szCs w:val="18"/>
                <w:lang w:val="de-DE" w:eastAsia="en-US"/>
              </w:rPr>
              <w:t xml:space="preserve">: </w:t>
            </w:r>
          </w:p>
          <w:p w:rsidR="00151AAC" w:rsidRDefault="003C1D94">
            <w:pPr>
              <w:pStyle w:val="ListParagraph"/>
              <w:numPr>
                <w:ilvl w:val="0"/>
                <w:numId w:val="13"/>
              </w:numPr>
              <w:snapToGrid w:val="0"/>
              <w:spacing w:after="0" w:line="240" w:lineRule="auto"/>
              <w:contextualSpacing/>
              <w:jc w:val="both"/>
              <w:rPr>
                <w:color w:val="3333FF"/>
                <w:sz w:val="18"/>
                <w:szCs w:val="18"/>
              </w:rPr>
            </w:pPr>
            <w:r>
              <w:rPr>
                <w:color w:val="3333FF"/>
                <w:sz w:val="18"/>
                <w:szCs w:val="18"/>
              </w:rPr>
              <w:t>Per Monday agreement and companies input, if the legacy cross-CC TCI indication framework is reused, it seems straightforward that the CC where indicate the CC on which the indicated TCI state is applied. Then following proposal is provided.</w:t>
            </w:r>
          </w:p>
          <w:p w:rsidR="00151AAC" w:rsidRDefault="003C1D94">
            <w:pPr>
              <w:snapToGrid w:val="0"/>
              <w:jc w:val="center"/>
            </w:pPr>
            <w:r>
              <w:rPr>
                <w:rFonts w:cs="Times New Roman"/>
              </w:rPr>
              <w:object w:dxaOrig="5160" w:dyaOrig="3060">
                <v:shape id="_x0000_i1026" type="#_x0000_t75" style="width:258pt;height:153pt" o:ole="">
                  <v:imagedata r:id="rId11" o:title=""/>
                  <o:lock v:ext="edit" aspectratio="f"/>
                </v:shape>
                <o:OLEObject Type="Embed" ProgID="Visio.Drawing.11" ShapeID="_x0000_i1026" DrawAspect="Content" ObjectID="_1801415013" r:id="rId12"/>
              </w:object>
            </w:r>
          </w:p>
          <w:p w:rsidR="00151AAC" w:rsidRDefault="00151AAC">
            <w:pPr>
              <w:snapToGrid w:val="0"/>
              <w:jc w:val="both"/>
              <w:rPr>
                <w:rFonts w:eastAsia="宋体"/>
                <w:color w:val="3333FF"/>
                <w:sz w:val="18"/>
                <w:szCs w:val="18"/>
                <w:lang w:eastAsia="en-US"/>
              </w:rPr>
            </w:pPr>
          </w:p>
          <w:p w:rsidR="00151AAC" w:rsidRDefault="003C1D94">
            <w:pPr>
              <w:shd w:val="clear" w:color="auto" w:fill="FFFFFF"/>
              <w:rPr>
                <w:rFonts w:eastAsia="宋体"/>
                <w:color w:val="000000"/>
                <w:sz w:val="18"/>
                <w:szCs w:val="18"/>
              </w:rPr>
            </w:pPr>
            <w:r>
              <w:rPr>
                <w:rFonts w:eastAsia="宋体"/>
                <w:b/>
                <w:bCs/>
                <w:iCs/>
                <w:color w:val="000000"/>
                <w:sz w:val="18"/>
                <w:szCs w:val="18"/>
                <w:u w:val="single"/>
              </w:rPr>
              <w:t>Proposal 4.2:</w:t>
            </w:r>
            <w:r>
              <w:rPr>
                <w:rFonts w:eastAsia="宋体"/>
                <w:color w:val="000000"/>
                <w:sz w:val="18"/>
                <w:szCs w:val="18"/>
              </w:rPr>
              <w:t xml:space="preserve"> On cross-CC beam report measurement for UE-initiated/event-driven beam reporting, regarding Event-2, introduce an RRC parameter to indicate the CC on which the indicated TCI state is applied.</w:t>
            </w:r>
          </w:p>
          <w:p w:rsidR="00151AAC" w:rsidRDefault="00151AAC">
            <w:pPr>
              <w:shd w:val="clear" w:color="auto" w:fill="FFFFFF"/>
              <w:rPr>
                <w:rFonts w:eastAsia="宋体"/>
                <w:color w:val="000000"/>
                <w:sz w:val="18"/>
                <w:szCs w:val="18"/>
              </w:rPr>
            </w:pPr>
          </w:p>
          <w:p w:rsidR="00151AAC" w:rsidRDefault="00151AAC">
            <w:pPr>
              <w:snapToGrid w:val="0"/>
              <w:jc w:val="both"/>
              <w:rPr>
                <w:rFonts w:eastAsia="宋体"/>
                <w:sz w:val="18"/>
                <w:szCs w:val="18"/>
                <w:lang w:eastAsia="en-US"/>
              </w:rPr>
            </w:pPr>
          </w:p>
          <w:p w:rsidR="00151AAC" w:rsidRDefault="003C1D94">
            <w:pPr>
              <w:snapToGrid w:val="0"/>
              <w:jc w:val="both"/>
              <w:rPr>
                <w:rFonts w:eastAsia="宋体"/>
                <w:sz w:val="18"/>
                <w:szCs w:val="18"/>
                <w:lang w:eastAsia="en-US"/>
              </w:rPr>
            </w:pPr>
            <w:r>
              <w:rPr>
                <w:rFonts w:eastAsia="宋体"/>
                <w:sz w:val="18"/>
                <w:szCs w:val="18"/>
                <w:lang w:eastAsia="en-US"/>
              </w:rPr>
              <w:t xml:space="preserve">Supported by: </w:t>
            </w:r>
            <w:r w:rsidR="00C12989">
              <w:rPr>
                <w:rFonts w:eastAsia="宋体"/>
                <w:sz w:val="18"/>
                <w:szCs w:val="18"/>
                <w:lang w:eastAsia="en-US"/>
              </w:rPr>
              <w:t>Fujitsu, Sharp</w:t>
            </w:r>
          </w:p>
          <w:p w:rsidR="00C12989" w:rsidRPr="00C12989" w:rsidRDefault="00C12989">
            <w:pPr>
              <w:snapToGrid w:val="0"/>
              <w:jc w:val="both"/>
              <w:rPr>
                <w:rFonts w:eastAsia="宋体"/>
                <w:sz w:val="18"/>
                <w:szCs w:val="18"/>
                <w:lang w:eastAsia="en-US"/>
              </w:rPr>
            </w:pPr>
            <w:r w:rsidRPr="00C12989">
              <w:rPr>
                <w:rFonts w:eastAsia="宋体"/>
                <w:sz w:val="18"/>
                <w:szCs w:val="18"/>
                <w:lang w:eastAsia="en-US"/>
              </w:rPr>
              <w:lastRenderedPageBreak/>
              <w:t xml:space="preserve">Not supported by: </w:t>
            </w:r>
            <w:r>
              <w:rPr>
                <w:rFonts w:eastAsia="宋体"/>
                <w:sz w:val="18"/>
                <w:szCs w:val="18"/>
                <w:lang w:eastAsia="en-US"/>
              </w:rPr>
              <w:t>[</w:t>
            </w:r>
            <w:r w:rsidRPr="00C12989">
              <w:rPr>
                <w:rFonts w:eastAsia="宋体"/>
                <w:sz w:val="18"/>
                <w:szCs w:val="18"/>
                <w:lang w:eastAsia="en-US"/>
              </w:rPr>
              <w:t>Qualcomm</w:t>
            </w:r>
            <w:r>
              <w:rPr>
                <w:rFonts w:eastAsia="宋体"/>
                <w:sz w:val="18"/>
                <w:szCs w:val="18"/>
                <w:lang w:eastAsia="en-US"/>
              </w:rPr>
              <w:t>]</w:t>
            </w:r>
            <w:r w:rsidRPr="00C12989">
              <w:rPr>
                <w:rFonts w:eastAsia="宋体"/>
                <w:sz w:val="18"/>
                <w:szCs w:val="18"/>
                <w:lang w:eastAsia="en-US"/>
              </w:rPr>
              <w:t xml:space="preserve">, </w:t>
            </w:r>
          </w:p>
          <w:p w:rsidR="00151AAC" w:rsidRDefault="00151AAC">
            <w:pPr>
              <w:snapToGrid w:val="0"/>
              <w:contextualSpacing/>
              <w:jc w:val="both"/>
              <w:rPr>
                <w:b/>
                <w:bCs/>
                <w:color w:val="0000FF"/>
                <w:sz w:val="18"/>
                <w:szCs w:val="18"/>
              </w:rPr>
            </w:pPr>
          </w:p>
          <w:p w:rsidR="00151AAC" w:rsidRDefault="00151AAC">
            <w:pPr>
              <w:snapToGrid w:val="0"/>
              <w:contextualSpacing/>
              <w:jc w:val="both"/>
              <w:rPr>
                <w:b/>
                <w:bCs/>
                <w:color w:val="0000FF"/>
                <w:sz w:val="18"/>
                <w:szCs w:val="18"/>
              </w:rPr>
            </w:pPr>
          </w:p>
        </w:tc>
      </w:tr>
    </w:tbl>
    <w:p w:rsidR="00151AAC" w:rsidRDefault="003C1D94">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151AAC">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b/>
                <w:sz w:val="18"/>
                <w:szCs w:val="18"/>
                <w:lang w:eastAsia="zh-CN"/>
              </w:rPr>
            </w:pPr>
            <w:r>
              <w:rPr>
                <w:b/>
                <w:sz w:val="18"/>
                <w:szCs w:val="18"/>
                <w:lang w:eastAsia="zh-CN"/>
              </w:rPr>
              <w:t>Input</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jc w:val="both"/>
              <w:rPr>
                <w:color w:val="000000" w:themeColor="text1"/>
                <w:sz w:val="20"/>
                <w:szCs w:val="20"/>
                <w:lang w:eastAsia="zh-CN"/>
              </w:rPr>
            </w:pPr>
            <w:r>
              <w:rPr>
                <w:rFonts w:hint="eastAsia"/>
                <w:color w:val="000000" w:themeColor="text1"/>
                <w:sz w:val="20"/>
                <w:szCs w:val="20"/>
                <w:lang w:eastAsia="zh-CN"/>
              </w:rPr>
              <w:t>Fujitsu</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jc w:val="both"/>
              <w:textAlignment w:val="baseline"/>
              <w:rPr>
                <w:sz w:val="18"/>
                <w:szCs w:val="18"/>
                <w:lang w:eastAsia="zh-CN"/>
              </w:rPr>
            </w:pPr>
            <w:r>
              <w:rPr>
                <w:rFonts w:hint="eastAsia"/>
                <w:sz w:val="18"/>
                <w:szCs w:val="18"/>
                <w:lang w:eastAsia="zh-CN"/>
              </w:rPr>
              <w:t xml:space="preserve">It may be worth discussing what the typical use case is, when the CC which the indicated TCI state applies to is different from the CC where the current beam RS is located. </w:t>
            </w:r>
            <w:r>
              <w:rPr>
                <w:sz w:val="18"/>
                <w:szCs w:val="18"/>
                <w:lang w:eastAsia="zh-CN"/>
              </w:rPr>
              <w:t>I</w:t>
            </w:r>
            <w:r>
              <w:rPr>
                <w:rFonts w:hint="eastAsia"/>
                <w:sz w:val="18"/>
                <w:szCs w:val="18"/>
                <w:lang w:eastAsia="zh-CN"/>
              </w:rPr>
              <w:t xml:space="preserve">n the figure, if a TCI state applies to CC2 and the source RS of the TCI state is on CC1, one use case is that CC1 and CC2 belong to a same </w:t>
            </w:r>
            <w:proofErr w:type="spellStart"/>
            <w:r>
              <w:rPr>
                <w:rFonts w:hint="eastAsia"/>
                <w:sz w:val="18"/>
                <w:szCs w:val="18"/>
                <w:lang w:eastAsia="zh-CN"/>
              </w:rPr>
              <w:t>simultaneousU</w:t>
            </w:r>
            <w:proofErr w:type="spellEnd"/>
            <w:r>
              <w:rPr>
                <w:rFonts w:hint="eastAsia"/>
                <w:sz w:val="18"/>
                <w:szCs w:val="18"/>
                <w:lang w:eastAsia="zh-CN"/>
              </w:rPr>
              <w:t>-TCI-</w:t>
            </w:r>
            <w:proofErr w:type="spellStart"/>
            <w:r>
              <w:rPr>
                <w:rFonts w:hint="eastAsia"/>
                <w:sz w:val="18"/>
                <w:szCs w:val="18"/>
                <w:lang w:eastAsia="zh-CN"/>
              </w:rPr>
              <w:t>UpdateList</w:t>
            </w:r>
            <w:proofErr w:type="spellEnd"/>
            <w:r>
              <w:rPr>
                <w:rFonts w:hint="eastAsia"/>
                <w:sz w:val="18"/>
                <w:szCs w:val="18"/>
                <w:lang w:eastAsia="zh-CN"/>
              </w:rPr>
              <w:t xml:space="preserve">. In this case, the TCI state also applies to CC1 which has been indicated by the RRC parameter </w:t>
            </w:r>
            <w:r>
              <w:rPr>
                <w:sz w:val="18"/>
                <w:szCs w:val="18"/>
                <w:lang w:eastAsia="zh-CN"/>
              </w:rPr>
              <w:t>‘</w:t>
            </w:r>
            <w:r>
              <w:rPr>
                <w:rFonts w:hint="eastAsia"/>
                <w:sz w:val="18"/>
                <w:szCs w:val="18"/>
                <w:lang w:eastAsia="zh-CN"/>
              </w:rPr>
              <w:t>carrier</w:t>
            </w:r>
            <w:r>
              <w:rPr>
                <w:sz w:val="18"/>
                <w:szCs w:val="18"/>
                <w:lang w:eastAsia="zh-CN"/>
              </w:rPr>
              <w:t>’</w:t>
            </w:r>
            <w:r>
              <w:rPr>
                <w:rFonts w:hint="eastAsia"/>
                <w:sz w:val="18"/>
                <w:szCs w:val="18"/>
                <w:lang w:eastAsia="zh-CN"/>
              </w:rPr>
              <w:t xml:space="preserve">. Therefore, the RRC parameter </w:t>
            </w:r>
            <w:r>
              <w:rPr>
                <w:sz w:val="18"/>
                <w:szCs w:val="18"/>
                <w:lang w:eastAsia="zh-CN"/>
              </w:rPr>
              <w:t>‘</w:t>
            </w:r>
            <w:r>
              <w:rPr>
                <w:rFonts w:hint="eastAsia"/>
                <w:sz w:val="18"/>
                <w:szCs w:val="18"/>
                <w:lang w:eastAsia="zh-CN"/>
              </w:rPr>
              <w:t>carrier</w:t>
            </w:r>
            <w:r>
              <w:rPr>
                <w:sz w:val="18"/>
                <w:szCs w:val="18"/>
                <w:lang w:eastAsia="zh-CN"/>
              </w:rPr>
              <w:t>’</w:t>
            </w:r>
            <w:r>
              <w:rPr>
                <w:rFonts w:hint="eastAsia"/>
                <w:sz w:val="18"/>
                <w:szCs w:val="18"/>
                <w:lang w:eastAsia="zh-CN"/>
              </w:rPr>
              <w:t xml:space="preserve"> can be also used to identify the CC which the TCI state is applied to. If the use cases are </w:t>
            </w:r>
            <w:r>
              <w:rPr>
                <w:sz w:val="18"/>
                <w:szCs w:val="18"/>
                <w:lang w:eastAsia="zh-CN"/>
              </w:rPr>
              <w:t>not</w:t>
            </w:r>
            <w:r>
              <w:rPr>
                <w:rFonts w:hint="eastAsia"/>
                <w:sz w:val="18"/>
                <w:szCs w:val="18"/>
                <w:lang w:eastAsia="zh-CN"/>
              </w:rPr>
              <w:t xml:space="preserve"> limited to the aforementioned, an additional RRC parameter </w:t>
            </w:r>
            <w:r>
              <w:rPr>
                <w:sz w:val="18"/>
                <w:szCs w:val="18"/>
                <w:lang w:eastAsia="zh-CN"/>
              </w:rPr>
              <w:t>‘</w:t>
            </w:r>
            <w:r>
              <w:rPr>
                <w:rFonts w:hint="eastAsia"/>
                <w:sz w:val="18"/>
                <w:szCs w:val="18"/>
                <w:lang w:eastAsia="zh-CN"/>
              </w:rPr>
              <w:t>cell</w:t>
            </w:r>
            <w:r>
              <w:rPr>
                <w:sz w:val="18"/>
                <w:szCs w:val="18"/>
                <w:lang w:eastAsia="zh-CN"/>
              </w:rPr>
              <w:t>’</w:t>
            </w:r>
            <w:r>
              <w:rPr>
                <w:rFonts w:hint="eastAsia"/>
                <w:sz w:val="18"/>
                <w:szCs w:val="18"/>
                <w:lang w:eastAsia="zh-CN"/>
              </w:rPr>
              <w:t xml:space="preserve"> seems to be </w:t>
            </w:r>
            <w:r>
              <w:rPr>
                <w:sz w:val="18"/>
                <w:szCs w:val="18"/>
                <w:lang w:eastAsia="zh-CN"/>
              </w:rPr>
              <w:t>necessary</w:t>
            </w:r>
            <w:r>
              <w:rPr>
                <w:rFonts w:hint="eastAsia"/>
                <w:sz w:val="18"/>
                <w:szCs w:val="18"/>
                <w:lang w:eastAsia="zh-CN"/>
              </w:rPr>
              <w:t xml:space="preserve">. </w:t>
            </w:r>
          </w:p>
          <w:p w:rsidR="003C1D94" w:rsidRDefault="003C1D94">
            <w:pPr>
              <w:overflowPunct w:val="0"/>
              <w:autoSpaceDE w:val="0"/>
              <w:autoSpaceDN w:val="0"/>
              <w:adjustRightInd w:val="0"/>
              <w:jc w:val="both"/>
              <w:textAlignment w:val="baseline"/>
              <w:rPr>
                <w:sz w:val="18"/>
                <w:szCs w:val="18"/>
                <w:lang w:eastAsia="zh-CN"/>
              </w:rPr>
            </w:pPr>
            <w:r>
              <w:rPr>
                <w:color w:val="0000FF"/>
                <w:sz w:val="18"/>
                <w:szCs w:val="18"/>
              </w:rPr>
              <w:t>[Mod]: Captured!</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Malgun Gothic"/>
                <w:color w:val="000000" w:themeColor="text1"/>
                <w:sz w:val="20"/>
                <w:szCs w:val="20"/>
              </w:rPr>
            </w:pPr>
            <w:r>
              <w:rPr>
                <w:rFonts w:eastAsia="Malgun Gothic" w:hint="eastAsia"/>
                <w:color w:val="000000" w:themeColor="text1"/>
                <w:sz w:val="20"/>
                <w:szCs w:val="20"/>
              </w:rPr>
              <w:t>Qualcomm</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snapToGrid w:val="0"/>
              <w:jc w:val="both"/>
              <w:rPr>
                <w:sz w:val="18"/>
                <w:szCs w:val="18"/>
              </w:rPr>
            </w:pPr>
            <w:r>
              <w:rPr>
                <w:rFonts w:hint="eastAsia"/>
                <w:b/>
                <w:bCs/>
                <w:sz w:val="18"/>
                <w:szCs w:val="18"/>
              </w:rPr>
              <w:t xml:space="preserve">Proposal 4.2: </w:t>
            </w:r>
            <w:r>
              <w:rPr>
                <w:rFonts w:hint="eastAsia"/>
                <w:sz w:val="18"/>
                <w:szCs w:val="18"/>
              </w:rPr>
              <w:t>We don</w:t>
            </w:r>
            <w:r>
              <w:rPr>
                <w:sz w:val="18"/>
                <w:szCs w:val="18"/>
              </w:rPr>
              <w:t>’</w:t>
            </w:r>
            <w:r>
              <w:rPr>
                <w:rFonts w:hint="eastAsia"/>
                <w:sz w:val="18"/>
                <w:szCs w:val="18"/>
              </w:rPr>
              <w:t>t think any new RRC parameters are necessary, but the following existing parameters can be reused:</w:t>
            </w:r>
          </w:p>
          <w:p w:rsidR="00151AAC" w:rsidRDefault="003C1D94">
            <w:pPr>
              <w:pStyle w:val="ListParagraph"/>
              <w:numPr>
                <w:ilvl w:val="0"/>
                <w:numId w:val="24"/>
              </w:numPr>
              <w:snapToGrid w:val="0"/>
              <w:spacing w:after="0" w:line="240" w:lineRule="auto"/>
              <w:contextualSpacing/>
              <w:jc w:val="both"/>
              <w:rPr>
                <w:sz w:val="18"/>
                <w:szCs w:val="18"/>
              </w:rPr>
            </w:pPr>
            <w:r>
              <w:rPr>
                <w:rFonts w:hint="eastAsia"/>
                <w:i/>
                <w:iCs/>
                <w:sz w:val="18"/>
                <w:szCs w:val="18"/>
                <w:highlight w:val="yellow"/>
              </w:rPr>
              <w:t>cell</w:t>
            </w:r>
            <w:r>
              <w:rPr>
                <w:rFonts w:hint="eastAsia"/>
                <w:sz w:val="18"/>
                <w:szCs w:val="18"/>
              </w:rPr>
              <w:t xml:space="preserve"> and </w:t>
            </w:r>
            <w:proofErr w:type="spellStart"/>
            <w:r>
              <w:rPr>
                <w:rFonts w:hint="eastAsia"/>
                <w:i/>
                <w:iCs/>
                <w:sz w:val="18"/>
                <w:szCs w:val="18"/>
                <w:highlight w:val="yellow"/>
              </w:rPr>
              <w:t>bwp</w:t>
            </w:r>
            <w:proofErr w:type="spellEnd"/>
            <w:r>
              <w:rPr>
                <w:rFonts w:hint="eastAsia"/>
                <w:i/>
                <w:iCs/>
                <w:sz w:val="18"/>
                <w:szCs w:val="18"/>
                <w:highlight w:val="yellow"/>
              </w:rPr>
              <w:t>-Id</w:t>
            </w:r>
            <w:r>
              <w:rPr>
                <w:rFonts w:hint="eastAsia"/>
                <w:sz w:val="18"/>
                <w:szCs w:val="18"/>
              </w:rPr>
              <w:t xml:space="preserve"> in </w:t>
            </w:r>
            <w:r>
              <w:rPr>
                <w:rFonts w:hint="eastAsia"/>
                <w:i/>
                <w:iCs/>
                <w:sz w:val="18"/>
                <w:szCs w:val="18"/>
              </w:rPr>
              <w:t>QCL-Info</w:t>
            </w:r>
          </w:p>
          <w:p w:rsidR="00151AAC" w:rsidRDefault="003C1D94">
            <w:pPr>
              <w:pStyle w:val="ListParagraph"/>
              <w:numPr>
                <w:ilvl w:val="0"/>
                <w:numId w:val="24"/>
              </w:numPr>
              <w:snapToGrid w:val="0"/>
              <w:spacing w:after="0" w:line="240" w:lineRule="auto"/>
              <w:contextualSpacing/>
              <w:jc w:val="both"/>
              <w:rPr>
                <w:sz w:val="18"/>
                <w:szCs w:val="18"/>
              </w:rPr>
            </w:pPr>
            <w:r>
              <w:rPr>
                <w:rFonts w:hint="eastAsia"/>
                <w:i/>
                <w:iCs/>
                <w:sz w:val="18"/>
                <w:szCs w:val="18"/>
                <w:highlight w:val="yellow"/>
              </w:rPr>
              <w:t>unifiedTCI-StateRef-r17</w:t>
            </w:r>
            <w:r>
              <w:rPr>
                <w:rFonts w:hint="eastAsia"/>
                <w:sz w:val="18"/>
                <w:szCs w:val="18"/>
              </w:rPr>
              <w:t xml:space="preserve"> in ul-TCI-StateList-r17 or dl-OrJointTCI-StateList-r17</w:t>
            </w:r>
          </w:p>
          <w:p w:rsidR="003C1D94" w:rsidRPr="003C1D94" w:rsidRDefault="003C1D94" w:rsidP="003C1D94">
            <w:pPr>
              <w:snapToGrid w:val="0"/>
              <w:contextualSpacing/>
              <w:jc w:val="both"/>
              <w:rPr>
                <w:color w:val="0000FF"/>
                <w:sz w:val="18"/>
                <w:szCs w:val="18"/>
              </w:rPr>
            </w:pPr>
            <w:r>
              <w:rPr>
                <w:color w:val="0000FF"/>
                <w:sz w:val="18"/>
                <w:szCs w:val="18"/>
              </w:rPr>
              <w:t xml:space="preserve">[Mod]: Wired! The above is just to clarify the </w:t>
            </w:r>
            <w:r w:rsidR="00C12989">
              <w:rPr>
                <w:color w:val="0000FF"/>
                <w:sz w:val="18"/>
                <w:szCs w:val="18"/>
              </w:rPr>
              <w:t>applicable list of a TCI, but how to do the association between a TCI state and a CSI report configuration.</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MS Mincho"/>
                <w:color w:val="000000" w:themeColor="text1"/>
                <w:sz w:val="20"/>
                <w:szCs w:val="20"/>
                <w:lang w:eastAsia="ja-JP"/>
              </w:rPr>
            </w:pPr>
            <w:r>
              <w:rPr>
                <w:rFonts w:eastAsia="MS Mincho" w:hint="eastAsia"/>
                <w:color w:val="000000" w:themeColor="text1"/>
                <w:sz w:val="20"/>
                <w:szCs w:val="20"/>
                <w:lang w:eastAsia="ja-JP"/>
              </w:rPr>
              <w:t>S</w:t>
            </w:r>
            <w:r>
              <w:rPr>
                <w:rFonts w:eastAsia="MS Mincho"/>
                <w:color w:val="000000" w:themeColor="text1"/>
                <w:sz w:val="20"/>
                <w:szCs w:val="20"/>
                <w:lang w:eastAsia="ja-JP"/>
              </w:rPr>
              <w:t>harp</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MS Mincho"/>
                <w:sz w:val="20"/>
                <w:szCs w:val="20"/>
                <w:lang w:eastAsia="ja-JP"/>
              </w:rPr>
            </w:pPr>
            <w:r>
              <w:rPr>
                <w:rFonts w:eastAsia="MS Mincho" w:hint="eastAsia"/>
                <w:b/>
                <w:bCs/>
                <w:sz w:val="20"/>
                <w:szCs w:val="20"/>
                <w:lang w:eastAsia="ja-JP"/>
              </w:rPr>
              <w:t>P</w:t>
            </w:r>
            <w:r>
              <w:rPr>
                <w:rFonts w:eastAsia="MS Mincho"/>
                <w:b/>
                <w:bCs/>
                <w:sz w:val="20"/>
                <w:szCs w:val="20"/>
                <w:lang w:eastAsia="ja-JP"/>
              </w:rPr>
              <w:t>roposal 4.2:</w:t>
            </w:r>
            <w:r>
              <w:rPr>
                <w:rFonts w:eastAsia="MS Mincho"/>
                <w:sz w:val="20"/>
                <w:szCs w:val="20"/>
                <w:lang w:eastAsia="ja-JP"/>
              </w:rPr>
              <w:t xml:space="preserve"> Support. Since the indicated TCI state is dynamically updated, it is difficult to configure the current beam RS per CSI report configuration. The new RRC parameter can identify one of multiple current beam RSs corresponding to different CCs and keep the flexibility of the dynamic update on each current beam RS.</w:t>
            </w:r>
          </w:p>
          <w:p w:rsidR="003C1D94" w:rsidRDefault="003C1D94">
            <w:pPr>
              <w:snapToGrid w:val="0"/>
              <w:rPr>
                <w:sz w:val="20"/>
                <w:szCs w:val="20"/>
              </w:rPr>
            </w:pPr>
            <w:r>
              <w:rPr>
                <w:color w:val="0000FF"/>
                <w:sz w:val="18"/>
                <w:szCs w:val="18"/>
              </w:rPr>
              <w:t>[Mod]: Captured!</w:t>
            </w:r>
          </w:p>
        </w:tc>
      </w:tr>
      <w:tr w:rsidR="002B44E3">
        <w:trPr>
          <w:trHeight w:val="215"/>
        </w:trPr>
        <w:tc>
          <w:tcPr>
            <w:tcW w:w="1661" w:type="dxa"/>
            <w:tcBorders>
              <w:top w:val="single" w:sz="4" w:space="0" w:color="auto"/>
              <w:left w:val="single" w:sz="4" w:space="0" w:color="auto"/>
              <w:bottom w:val="single" w:sz="4" w:space="0" w:color="auto"/>
              <w:right w:val="single" w:sz="4" w:space="0" w:color="auto"/>
            </w:tcBorders>
          </w:tcPr>
          <w:p w:rsidR="002B44E3" w:rsidRPr="002B44E3" w:rsidRDefault="002B44E3" w:rsidP="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324" w:type="dxa"/>
            <w:tcBorders>
              <w:top w:val="single" w:sz="4" w:space="0" w:color="auto"/>
              <w:left w:val="single" w:sz="4" w:space="0" w:color="auto"/>
              <w:bottom w:val="single" w:sz="4" w:space="0" w:color="auto"/>
              <w:right w:val="single" w:sz="4" w:space="0" w:color="auto"/>
            </w:tcBorders>
          </w:tcPr>
          <w:p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sidRPr="002B44E3">
              <w:rPr>
                <w:rFonts w:eastAsiaTheme="minorEastAsia"/>
                <w:bCs/>
                <w:color w:val="0000FF"/>
                <w:sz w:val="18"/>
                <w:szCs w:val="18"/>
                <w:lang w:eastAsia="zh-CN"/>
              </w:rPr>
              <w:t>Capture companies input!</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151AAC">
            <w:pPr>
              <w:snapToGrid w:val="0"/>
              <w:rPr>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rsidR="00151AAC" w:rsidRDefault="00151AAC">
            <w:pPr>
              <w:overflowPunct w:val="0"/>
              <w:autoSpaceDE w:val="0"/>
              <w:autoSpaceDN w:val="0"/>
              <w:adjustRightInd w:val="0"/>
              <w:jc w:val="both"/>
              <w:textAlignment w:val="baseline"/>
              <w:rPr>
                <w:color w:val="0000FF"/>
                <w:sz w:val="18"/>
                <w:szCs w:val="18"/>
                <w:lang w:eastAsia="zh-CN"/>
              </w:rPr>
            </w:pP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151AAC">
            <w:pPr>
              <w:snapToGrid w:val="0"/>
              <w:rPr>
                <w:rFonts w:eastAsia="Malgun Gothic"/>
                <w:color w:val="000000" w:themeColor="text1"/>
                <w:sz w:val="18"/>
                <w:szCs w:val="18"/>
              </w:rPr>
            </w:pPr>
          </w:p>
        </w:tc>
        <w:tc>
          <w:tcPr>
            <w:tcW w:w="8324" w:type="dxa"/>
            <w:tcBorders>
              <w:top w:val="single" w:sz="4" w:space="0" w:color="auto"/>
              <w:left w:val="single" w:sz="4" w:space="0" w:color="auto"/>
              <w:bottom w:val="single" w:sz="4" w:space="0" w:color="auto"/>
              <w:right w:val="single" w:sz="4" w:space="0" w:color="auto"/>
            </w:tcBorders>
          </w:tcPr>
          <w:p w:rsidR="00151AAC" w:rsidRDefault="00151AAC">
            <w:pPr>
              <w:snapToGrid w:val="0"/>
              <w:jc w:val="both"/>
              <w:rPr>
                <w:rFonts w:eastAsia="Malgun Gothic"/>
                <w:color w:val="000000" w:themeColor="text1"/>
                <w:sz w:val="18"/>
                <w:szCs w:val="18"/>
              </w:rPr>
            </w:pPr>
          </w:p>
        </w:tc>
      </w:tr>
      <w:tr w:rsidR="00151AAC">
        <w:trPr>
          <w:trHeight w:val="215"/>
        </w:trPr>
        <w:tc>
          <w:tcPr>
            <w:tcW w:w="1661" w:type="dxa"/>
          </w:tcPr>
          <w:p w:rsidR="00151AAC" w:rsidRDefault="00151AAC">
            <w:pPr>
              <w:snapToGrid w:val="0"/>
              <w:rPr>
                <w:rFonts w:eastAsia="PMingLiU"/>
                <w:color w:val="000000" w:themeColor="text1"/>
                <w:sz w:val="20"/>
                <w:szCs w:val="20"/>
                <w:lang w:eastAsia="zh-TW"/>
              </w:rPr>
            </w:pPr>
          </w:p>
        </w:tc>
        <w:tc>
          <w:tcPr>
            <w:tcW w:w="8324" w:type="dxa"/>
          </w:tcPr>
          <w:p w:rsidR="00151AAC" w:rsidRDefault="00151AAC">
            <w:pPr>
              <w:overflowPunct w:val="0"/>
              <w:autoSpaceDE w:val="0"/>
              <w:autoSpaceDN w:val="0"/>
              <w:adjustRightInd w:val="0"/>
              <w:textAlignment w:val="baseline"/>
              <w:rPr>
                <w:sz w:val="20"/>
                <w:szCs w:val="20"/>
              </w:rPr>
            </w:pPr>
          </w:p>
        </w:tc>
      </w:tr>
      <w:tr w:rsidR="00151AAC">
        <w:trPr>
          <w:trHeight w:val="215"/>
        </w:trPr>
        <w:tc>
          <w:tcPr>
            <w:tcW w:w="1661" w:type="dxa"/>
          </w:tcPr>
          <w:p w:rsidR="00151AAC" w:rsidRDefault="00151AAC">
            <w:pPr>
              <w:snapToGrid w:val="0"/>
              <w:jc w:val="both"/>
              <w:rPr>
                <w:color w:val="000000" w:themeColor="text1"/>
                <w:sz w:val="20"/>
                <w:szCs w:val="20"/>
                <w:lang w:eastAsia="zh-CN"/>
              </w:rPr>
            </w:pPr>
          </w:p>
        </w:tc>
        <w:tc>
          <w:tcPr>
            <w:tcW w:w="8324" w:type="dxa"/>
          </w:tcPr>
          <w:p w:rsidR="00151AAC" w:rsidRDefault="00151AAC">
            <w:pPr>
              <w:overflowPunct w:val="0"/>
              <w:autoSpaceDE w:val="0"/>
              <w:autoSpaceDN w:val="0"/>
              <w:adjustRightInd w:val="0"/>
              <w:jc w:val="both"/>
              <w:textAlignment w:val="baseline"/>
              <w:rPr>
                <w:sz w:val="18"/>
                <w:szCs w:val="18"/>
                <w:lang w:eastAsia="zh-CN"/>
              </w:rPr>
            </w:pP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151AAC">
            <w:pPr>
              <w:snapToGrid w:val="0"/>
              <w:rPr>
                <w:rFonts w:eastAsia="Malgun Gothic"/>
                <w:color w:val="000000" w:themeColor="text1"/>
                <w:sz w:val="18"/>
                <w:szCs w:val="18"/>
              </w:rPr>
            </w:pPr>
          </w:p>
        </w:tc>
        <w:tc>
          <w:tcPr>
            <w:tcW w:w="8324" w:type="dxa"/>
            <w:tcBorders>
              <w:top w:val="single" w:sz="4" w:space="0" w:color="auto"/>
              <w:left w:val="single" w:sz="4" w:space="0" w:color="auto"/>
              <w:bottom w:val="single" w:sz="4" w:space="0" w:color="auto"/>
              <w:right w:val="single" w:sz="4" w:space="0" w:color="auto"/>
            </w:tcBorders>
          </w:tcPr>
          <w:p w:rsidR="00151AAC" w:rsidRDefault="00151AAC">
            <w:pPr>
              <w:overflowPunct w:val="0"/>
              <w:autoSpaceDE w:val="0"/>
              <w:autoSpaceDN w:val="0"/>
              <w:adjustRightInd w:val="0"/>
              <w:textAlignment w:val="baseline"/>
              <w:rPr>
                <w:rFonts w:eastAsia="Malgun Gothic"/>
                <w:color w:val="000000" w:themeColor="text1"/>
                <w:sz w:val="18"/>
                <w:szCs w:val="18"/>
              </w:rPr>
            </w:pP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151AAC">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rsidR="00151AAC" w:rsidRDefault="00151AAC">
            <w:pPr>
              <w:overflowPunct w:val="0"/>
              <w:autoSpaceDE w:val="0"/>
              <w:autoSpaceDN w:val="0"/>
              <w:adjustRightInd w:val="0"/>
              <w:textAlignment w:val="baseline"/>
              <w:rPr>
                <w:color w:val="000000" w:themeColor="text1"/>
                <w:sz w:val="18"/>
                <w:szCs w:val="18"/>
              </w:rPr>
            </w:pP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151AAC">
            <w:pPr>
              <w:snapToGrid w:val="0"/>
              <w:rPr>
                <w:rFonts w:eastAsiaTheme="minorEastAsia"/>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rsidR="00151AAC" w:rsidRDefault="00151AAC">
            <w:pPr>
              <w:snapToGrid w:val="0"/>
              <w:jc w:val="both"/>
              <w:rPr>
                <w:rFonts w:eastAsiaTheme="minorEastAsia"/>
                <w:b/>
                <w:bCs/>
                <w:color w:val="000000" w:themeColor="text1"/>
                <w:sz w:val="18"/>
                <w:szCs w:val="18"/>
                <w:u w:val="single"/>
                <w:lang w:eastAsia="zh-CN"/>
              </w:rPr>
            </w:pPr>
          </w:p>
        </w:tc>
      </w:tr>
      <w:tr w:rsidR="00151AAC">
        <w:trPr>
          <w:trHeight w:val="215"/>
        </w:trPr>
        <w:tc>
          <w:tcPr>
            <w:tcW w:w="1661" w:type="dxa"/>
          </w:tcPr>
          <w:p w:rsidR="00151AAC" w:rsidRDefault="00151AAC">
            <w:pPr>
              <w:snapToGrid w:val="0"/>
              <w:rPr>
                <w:rFonts w:eastAsia="MS Mincho"/>
                <w:color w:val="000000" w:themeColor="text1"/>
                <w:sz w:val="18"/>
                <w:szCs w:val="18"/>
                <w:lang w:eastAsia="ja-JP"/>
              </w:rPr>
            </w:pPr>
          </w:p>
        </w:tc>
        <w:tc>
          <w:tcPr>
            <w:tcW w:w="8324" w:type="dxa"/>
          </w:tcPr>
          <w:p w:rsidR="00151AAC" w:rsidRDefault="00151AAC">
            <w:pPr>
              <w:overflowPunct w:val="0"/>
              <w:autoSpaceDE w:val="0"/>
              <w:autoSpaceDN w:val="0"/>
              <w:adjustRightInd w:val="0"/>
              <w:textAlignment w:val="baseline"/>
              <w:rPr>
                <w:color w:val="000000" w:themeColor="text1"/>
                <w:sz w:val="18"/>
                <w:szCs w:val="18"/>
                <w:lang w:eastAsia="zh-CN"/>
              </w:rPr>
            </w:pPr>
          </w:p>
        </w:tc>
      </w:tr>
      <w:tr w:rsidR="00151AAC">
        <w:trPr>
          <w:trHeight w:val="215"/>
        </w:trPr>
        <w:tc>
          <w:tcPr>
            <w:tcW w:w="1661" w:type="dxa"/>
          </w:tcPr>
          <w:p w:rsidR="00151AAC" w:rsidRDefault="00151AAC">
            <w:pPr>
              <w:snapToGrid w:val="0"/>
              <w:rPr>
                <w:rFonts w:eastAsia="MS Mincho"/>
                <w:color w:val="0000FF"/>
                <w:sz w:val="18"/>
                <w:szCs w:val="18"/>
                <w:lang w:eastAsia="ja-JP"/>
              </w:rPr>
            </w:pPr>
          </w:p>
        </w:tc>
        <w:tc>
          <w:tcPr>
            <w:tcW w:w="8324"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661" w:type="dxa"/>
          </w:tcPr>
          <w:p w:rsidR="00151AAC" w:rsidRDefault="00151AAC">
            <w:pPr>
              <w:snapToGrid w:val="0"/>
              <w:rPr>
                <w:rFonts w:eastAsia="MS Mincho"/>
                <w:color w:val="000000" w:themeColor="text1"/>
                <w:sz w:val="18"/>
                <w:szCs w:val="18"/>
                <w:lang w:eastAsia="ja-JP"/>
              </w:rPr>
            </w:pPr>
          </w:p>
        </w:tc>
        <w:tc>
          <w:tcPr>
            <w:tcW w:w="8324" w:type="dxa"/>
          </w:tcPr>
          <w:p w:rsidR="00151AAC" w:rsidRDefault="00151AAC">
            <w:pPr>
              <w:overflowPunct w:val="0"/>
              <w:autoSpaceDE w:val="0"/>
              <w:autoSpaceDN w:val="0"/>
              <w:adjustRightInd w:val="0"/>
              <w:textAlignment w:val="baseline"/>
              <w:rPr>
                <w:color w:val="000000" w:themeColor="text1"/>
                <w:sz w:val="18"/>
                <w:szCs w:val="18"/>
              </w:rPr>
            </w:pPr>
          </w:p>
        </w:tc>
      </w:tr>
      <w:tr w:rsidR="00151AAC">
        <w:trPr>
          <w:trHeight w:val="215"/>
        </w:trPr>
        <w:tc>
          <w:tcPr>
            <w:tcW w:w="1661" w:type="dxa"/>
          </w:tcPr>
          <w:p w:rsidR="00151AAC" w:rsidRDefault="00151AAC">
            <w:pPr>
              <w:snapToGrid w:val="0"/>
              <w:rPr>
                <w:rFonts w:eastAsia="MS Mincho"/>
                <w:color w:val="0000FF"/>
                <w:sz w:val="18"/>
                <w:szCs w:val="18"/>
                <w:lang w:eastAsia="ja-JP"/>
              </w:rPr>
            </w:pPr>
          </w:p>
        </w:tc>
        <w:tc>
          <w:tcPr>
            <w:tcW w:w="8324"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661" w:type="dxa"/>
          </w:tcPr>
          <w:p w:rsidR="00151AAC" w:rsidRDefault="00151AAC">
            <w:pPr>
              <w:snapToGrid w:val="0"/>
              <w:rPr>
                <w:rFonts w:eastAsia="MS Mincho"/>
                <w:color w:val="0000FF"/>
                <w:sz w:val="18"/>
                <w:szCs w:val="18"/>
                <w:lang w:eastAsia="ja-JP"/>
              </w:rPr>
            </w:pPr>
          </w:p>
        </w:tc>
        <w:tc>
          <w:tcPr>
            <w:tcW w:w="8324" w:type="dxa"/>
          </w:tcPr>
          <w:p w:rsidR="00151AAC" w:rsidRDefault="00151AAC">
            <w:pPr>
              <w:overflowPunct w:val="0"/>
              <w:autoSpaceDE w:val="0"/>
              <w:autoSpaceDN w:val="0"/>
              <w:adjustRightInd w:val="0"/>
              <w:textAlignment w:val="baseline"/>
              <w:rPr>
                <w:rFonts w:eastAsia="MS Mincho"/>
                <w:color w:val="0000FF"/>
                <w:sz w:val="18"/>
                <w:szCs w:val="18"/>
                <w:lang w:eastAsia="ja-JP"/>
              </w:rPr>
            </w:pPr>
          </w:p>
        </w:tc>
      </w:tr>
      <w:tr w:rsidR="00151AAC">
        <w:trPr>
          <w:trHeight w:val="215"/>
        </w:trPr>
        <w:tc>
          <w:tcPr>
            <w:tcW w:w="1661" w:type="dxa"/>
          </w:tcPr>
          <w:p w:rsidR="00151AAC" w:rsidRDefault="00151AAC">
            <w:pPr>
              <w:snapToGrid w:val="0"/>
              <w:rPr>
                <w:rFonts w:eastAsiaTheme="minorEastAsia"/>
                <w:color w:val="000000" w:themeColor="text1"/>
                <w:sz w:val="18"/>
                <w:szCs w:val="18"/>
                <w:lang w:eastAsia="zh-CN"/>
              </w:rPr>
            </w:pPr>
          </w:p>
        </w:tc>
        <w:tc>
          <w:tcPr>
            <w:tcW w:w="8324" w:type="dxa"/>
          </w:tcPr>
          <w:p w:rsidR="00151AAC" w:rsidRDefault="00151AAC">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151AAC">
        <w:trPr>
          <w:trHeight w:val="215"/>
        </w:trPr>
        <w:tc>
          <w:tcPr>
            <w:tcW w:w="1661" w:type="dxa"/>
          </w:tcPr>
          <w:p w:rsidR="00151AAC" w:rsidRDefault="00151AAC">
            <w:pPr>
              <w:snapToGrid w:val="0"/>
              <w:rPr>
                <w:rFonts w:eastAsiaTheme="minorEastAsia"/>
                <w:color w:val="000000" w:themeColor="text1"/>
                <w:sz w:val="18"/>
                <w:szCs w:val="18"/>
                <w:lang w:eastAsia="zh-CN"/>
              </w:rPr>
            </w:pPr>
          </w:p>
        </w:tc>
        <w:tc>
          <w:tcPr>
            <w:tcW w:w="8324" w:type="dxa"/>
          </w:tcPr>
          <w:p w:rsidR="00151AAC" w:rsidRDefault="00151AAC">
            <w:pPr>
              <w:overflowPunct w:val="0"/>
              <w:autoSpaceDE w:val="0"/>
              <w:autoSpaceDN w:val="0"/>
              <w:adjustRightInd w:val="0"/>
              <w:jc w:val="both"/>
              <w:textAlignment w:val="baseline"/>
              <w:rPr>
                <w:rFonts w:ascii="Times" w:eastAsia="宋体" w:hAnsi="Times" w:cs="Times"/>
                <w:b/>
                <w:sz w:val="18"/>
                <w:szCs w:val="18"/>
                <w:u w:val="single"/>
              </w:rPr>
            </w:pPr>
          </w:p>
        </w:tc>
      </w:tr>
    </w:tbl>
    <w:p w:rsidR="00151AAC" w:rsidRDefault="00151AAC">
      <w:pPr>
        <w:rPr>
          <w:rFonts w:eastAsia="Batang"/>
          <w:b/>
          <w:bCs/>
          <w:iCs/>
          <w:color w:val="000000" w:themeColor="text1"/>
          <w:sz w:val="20"/>
          <w:szCs w:val="20"/>
          <w:lang w:eastAsia="en-US"/>
        </w:rPr>
      </w:pPr>
    </w:p>
    <w:p w:rsidR="00151AAC" w:rsidRDefault="003C1D94">
      <w:pPr>
        <w:pStyle w:val="Heading2"/>
        <w:rPr>
          <w:sz w:val="24"/>
          <w:szCs w:val="18"/>
        </w:rPr>
      </w:pPr>
      <w:r>
        <w:rPr>
          <w:sz w:val="24"/>
          <w:szCs w:val="18"/>
        </w:rPr>
        <w:t>Issue 5 – Beam application latency reduction</w:t>
      </w:r>
    </w:p>
    <w:p w:rsidR="00151AAC" w:rsidRDefault="003C1D94">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151AAC">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51AAC" w:rsidRDefault="003C1D9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151AAC">
        <w:trPr>
          <w:trHeight w:val="46"/>
        </w:trPr>
        <w:tc>
          <w:tcPr>
            <w:tcW w:w="532"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rsidR="00151AAC" w:rsidRDefault="003C1D94">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rsidR="00151AAC" w:rsidRDefault="003C1D94">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 xml:space="preserve">Per last meeting progress, we have the following agreement. Considering that we only have three left-over meetings (also counting this Athens meeting). Per my assessment, if we can NOT make any progress by this meeting, it could be very difficult for us to complete this feature by the end of this 2025-Q2 on time. Therefore, the final decision (even considering the possible outcome of no-consensus) should be done by this meeting.  </w:t>
            </w:r>
          </w:p>
          <w:p w:rsidR="00151AAC" w:rsidRDefault="003C1D94">
            <w:pPr>
              <w:pStyle w:val="ListParagraph"/>
              <w:numPr>
                <w:ilvl w:val="0"/>
                <w:numId w:val="25"/>
              </w:numPr>
              <w:contextualSpacing/>
              <w:jc w:val="both"/>
              <w:rPr>
                <w:bCs/>
                <w:color w:val="0000FF"/>
                <w:sz w:val="18"/>
                <w:szCs w:val="18"/>
              </w:rPr>
            </w:pPr>
            <w:r>
              <w:rPr>
                <w:bCs/>
                <w:color w:val="0000FF"/>
                <w:sz w:val="18"/>
                <w:szCs w:val="18"/>
              </w:rPr>
              <w:t>FYI, please review the evaluation results from MTK (R1-2500104)</w:t>
            </w:r>
          </w:p>
          <w:p w:rsidR="00151AAC" w:rsidRDefault="00151AAC">
            <w:pPr>
              <w:shd w:val="clear" w:color="auto" w:fill="FFFFFF"/>
              <w:snapToGrid w:val="0"/>
              <w:rPr>
                <w:rFonts w:eastAsia="宋体"/>
                <w:b/>
                <w:bCs/>
                <w:iCs/>
                <w:color w:val="000000"/>
                <w:sz w:val="18"/>
                <w:szCs w:val="18"/>
                <w:highlight w:val="green"/>
              </w:rPr>
            </w:pPr>
          </w:p>
          <w:p w:rsidR="00151AAC" w:rsidRDefault="003C1D94">
            <w:pPr>
              <w:shd w:val="clear" w:color="auto" w:fill="FFFFFF"/>
              <w:snapToGrid w:val="0"/>
              <w:rPr>
                <w:rFonts w:eastAsia="宋体"/>
                <w:color w:val="000000"/>
                <w:sz w:val="18"/>
                <w:szCs w:val="18"/>
              </w:rPr>
            </w:pPr>
            <w:r>
              <w:rPr>
                <w:rFonts w:eastAsia="宋体"/>
                <w:b/>
                <w:bCs/>
                <w:iCs/>
                <w:color w:val="000000"/>
                <w:sz w:val="18"/>
                <w:szCs w:val="18"/>
                <w:highlight w:val="green"/>
              </w:rPr>
              <w:t>Agreement</w:t>
            </w:r>
          </w:p>
          <w:p w:rsidR="00151AAC" w:rsidRDefault="003C1D94">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Study the following to reduce beam application latency after a UEI/ED beam report is sent</w:t>
            </w:r>
          </w:p>
          <w:p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lastRenderedPageBreak/>
              <w:t>Alt-1: After confirmation/acknowledgement from NW, apply new beam without RRC configuration signaling or MAC-CE signaling</w:t>
            </w:r>
          </w:p>
          <w:p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rsidR="00151AAC" w:rsidRDefault="003C1D94">
            <w:pPr>
              <w:pStyle w:val="ListParagraph"/>
              <w:numPr>
                <w:ilvl w:val="2"/>
                <w:numId w:val="26"/>
              </w:numPr>
              <w:tabs>
                <w:tab w:val="left" w:pos="614"/>
              </w:tabs>
              <w:snapToGrid w:val="0"/>
              <w:spacing w:after="0" w:line="240" w:lineRule="auto"/>
              <w:rPr>
                <w:iCs/>
                <w:color w:val="000000" w:themeColor="text1"/>
                <w:sz w:val="18"/>
                <w:szCs w:val="18"/>
              </w:rPr>
            </w:pPr>
            <w:r>
              <w:rPr>
                <w:iCs/>
                <w:color w:val="000000" w:themeColor="text1"/>
                <w:sz w:val="18"/>
                <w:szCs w:val="18"/>
              </w:rPr>
              <w:t>apply the reported new beam as the QCL assumption for DL reception and UL transmission</w:t>
            </w:r>
          </w:p>
          <w:p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rsidR="00151AAC" w:rsidRDefault="003C1D94">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rsidR="00151AAC" w:rsidRDefault="003C1D94">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associated with the reference signal reported in the beam report. </w:t>
            </w:r>
          </w:p>
          <w:p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Other alternatives are not precluded</w:t>
            </w:r>
          </w:p>
          <w:p w:rsidR="00151AAC" w:rsidRDefault="00151AAC">
            <w:pPr>
              <w:contextualSpacing/>
              <w:jc w:val="both"/>
              <w:rPr>
                <w:b/>
                <w:bCs/>
                <w:color w:val="0000FF"/>
                <w:sz w:val="18"/>
                <w:szCs w:val="18"/>
              </w:rPr>
            </w:pPr>
          </w:p>
          <w:p w:rsidR="00151AAC" w:rsidRDefault="00151AAC">
            <w:pPr>
              <w:rPr>
                <w:sz w:val="18"/>
                <w:szCs w:val="18"/>
              </w:rPr>
            </w:pPr>
          </w:p>
          <w:p w:rsidR="00151AAC" w:rsidRDefault="003C1D94">
            <w:pPr>
              <w:rPr>
                <w:color w:val="0000FF"/>
                <w:sz w:val="18"/>
                <w:szCs w:val="18"/>
              </w:rPr>
            </w:pPr>
            <w:r>
              <w:rPr>
                <w:rFonts w:eastAsia="宋体"/>
                <w:color w:val="0000FF"/>
                <w:sz w:val="18"/>
                <w:szCs w:val="18"/>
                <w:u w:val="single"/>
                <w:lang w:eastAsia="en-US"/>
              </w:rPr>
              <w:t>FL observations:</w:t>
            </w:r>
          </w:p>
          <w:p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Alt-1: </w:t>
            </w:r>
            <w:proofErr w:type="spellStart"/>
            <w:r>
              <w:rPr>
                <w:color w:val="0000FF"/>
                <w:sz w:val="18"/>
                <w:szCs w:val="18"/>
              </w:rPr>
              <w:t>Futurewei</w:t>
            </w:r>
            <w:proofErr w:type="spellEnd"/>
            <w:r>
              <w:rPr>
                <w:color w:val="0000FF"/>
                <w:sz w:val="18"/>
                <w:szCs w:val="18"/>
              </w:rPr>
              <w:t xml:space="preserve">, Lenovo, Nokia, CMCC, LG, </w:t>
            </w:r>
            <w:proofErr w:type="spellStart"/>
            <w:r>
              <w:rPr>
                <w:color w:val="0000FF"/>
                <w:sz w:val="18"/>
                <w:szCs w:val="18"/>
              </w:rPr>
              <w:t>Transsion</w:t>
            </w:r>
            <w:proofErr w:type="spellEnd"/>
            <w:r>
              <w:rPr>
                <w:color w:val="0000FF"/>
                <w:sz w:val="18"/>
                <w:szCs w:val="18"/>
              </w:rPr>
              <w:t xml:space="preserve">, Meta, KDDI, </w:t>
            </w:r>
            <w:proofErr w:type="spellStart"/>
            <w:r>
              <w:rPr>
                <w:color w:val="0000FF"/>
                <w:sz w:val="18"/>
                <w:szCs w:val="18"/>
              </w:rPr>
              <w:t>ASUSTeK</w:t>
            </w:r>
            <w:proofErr w:type="spellEnd"/>
            <w:r>
              <w:rPr>
                <w:color w:val="0000FF"/>
                <w:sz w:val="18"/>
                <w:szCs w:val="18"/>
              </w:rPr>
              <w:t>, Huawei/</w:t>
            </w:r>
            <w:proofErr w:type="spellStart"/>
            <w:r>
              <w:rPr>
                <w:color w:val="0000FF"/>
                <w:sz w:val="18"/>
                <w:szCs w:val="18"/>
              </w:rPr>
              <w:t>HiSilicon</w:t>
            </w:r>
            <w:proofErr w:type="spellEnd"/>
            <w:r>
              <w:rPr>
                <w:color w:val="0000FF"/>
                <w:sz w:val="18"/>
                <w:szCs w:val="18"/>
              </w:rPr>
              <w:t xml:space="preserve">, </w:t>
            </w:r>
            <w:proofErr w:type="spellStart"/>
            <w:r>
              <w:rPr>
                <w:color w:val="0000FF"/>
                <w:sz w:val="18"/>
                <w:szCs w:val="18"/>
              </w:rPr>
              <w:t>Spreadtrum</w:t>
            </w:r>
            <w:proofErr w:type="spellEnd"/>
            <w:r>
              <w:rPr>
                <w:color w:val="0000FF"/>
                <w:sz w:val="18"/>
                <w:szCs w:val="18"/>
              </w:rPr>
              <w:t xml:space="preserve">, </w:t>
            </w:r>
            <w:proofErr w:type="spellStart"/>
            <w:r>
              <w:rPr>
                <w:color w:val="0000FF"/>
                <w:sz w:val="18"/>
                <w:szCs w:val="18"/>
              </w:rPr>
              <w:t>Transsion</w:t>
            </w:r>
            <w:proofErr w:type="spellEnd"/>
            <w:r>
              <w:rPr>
                <w:color w:val="0000FF"/>
                <w:sz w:val="18"/>
                <w:szCs w:val="18"/>
              </w:rPr>
              <w:t xml:space="preserve">, </w:t>
            </w:r>
          </w:p>
          <w:p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Alt-2: MediaTek (Updated), Ericsson, </w:t>
            </w:r>
            <w:proofErr w:type="spellStart"/>
            <w:r>
              <w:rPr>
                <w:color w:val="0000FF"/>
                <w:sz w:val="18"/>
                <w:szCs w:val="18"/>
              </w:rPr>
              <w:t>Ofinno</w:t>
            </w:r>
            <w:proofErr w:type="spellEnd"/>
            <w:r>
              <w:rPr>
                <w:color w:val="0000FF"/>
                <w:sz w:val="18"/>
                <w:szCs w:val="18"/>
              </w:rPr>
              <w:t xml:space="preserve">, HONOR, KDDI, Google, KDDI, </w:t>
            </w:r>
          </w:p>
          <w:p w:rsidR="00151AAC" w:rsidRDefault="003C1D94">
            <w:pPr>
              <w:pStyle w:val="ListParagraph"/>
              <w:numPr>
                <w:ilvl w:val="0"/>
                <w:numId w:val="15"/>
              </w:numPr>
              <w:tabs>
                <w:tab w:val="left" w:pos="614"/>
              </w:tabs>
              <w:contextualSpacing/>
              <w:rPr>
                <w:color w:val="0000FF"/>
                <w:sz w:val="18"/>
                <w:szCs w:val="18"/>
              </w:rPr>
            </w:pPr>
            <w:r>
              <w:rPr>
                <w:color w:val="0000FF"/>
                <w:sz w:val="18"/>
                <w:szCs w:val="18"/>
              </w:rPr>
              <w:t>Alt-3: Ericsson, NTT DOCOMO, ZTE, TCL, vivo,</w:t>
            </w:r>
            <w:r>
              <w:rPr>
                <w:color w:val="0000FF"/>
              </w:rPr>
              <w:t xml:space="preserve"> </w:t>
            </w:r>
            <w:proofErr w:type="spellStart"/>
            <w:r>
              <w:rPr>
                <w:color w:val="0000FF"/>
                <w:sz w:val="18"/>
                <w:szCs w:val="18"/>
              </w:rPr>
              <w:t>Ofinno</w:t>
            </w:r>
            <w:proofErr w:type="spellEnd"/>
            <w:r>
              <w:rPr>
                <w:color w:val="0000FF"/>
                <w:sz w:val="18"/>
                <w:szCs w:val="18"/>
              </w:rPr>
              <w:t>, Panasonic, Google, Huawei/</w:t>
            </w:r>
            <w:proofErr w:type="spellStart"/>
            <w:r>
              <w:rPr>
                <w:color w:val="0000FF"/>
                <w:sz w:val="18"/>
                <w:szCs w:val="18"/>
              </w:rPr>
              <w:t>HiSilicon</w:t>
            </w:r>
            <w:proofErr w:type="spellEnd"/>
            <w:r>
              <w:rPr>
                <w:color w:val="0000FF"/>
                <w:sz w:val="18"/>
                <w:szCs w:val="18"/>
              </w:rPr>
              <w:t>, NTT DOCOMO, ETRI, HONOR (2</w:t>
            </w:r>
            <w:r>
              <w:rPr>
                <w:color w:val="0000FF"/>
                <w:sz w:val="18"/>
                <w:szCs w:val="18"/>
                <w:vertAlign w:val="superscript"/>
              </w:rPr>
              <w:t>nd</w:t>
            </w:r>
            <w:r>
              <w:rPr>
                <w:color w:val="0000FF"/>
                <w:sz w:val="18"/>
                <w:szCs w:val="18"/>
              </w:rPr>
              <w:t xml:space="preserve">), KDDI, </w:t>
            </w:r>
          </w:p>
          <w:p w:rsidR="00151AAC" w:rsidRDefault="003C1D94">
            <w:pPr>
              <w:pStyle w:val="ListParagraph"/>
              <w:numPr>
                <w:ilvl w:val="0"/>
                <w:numId w:val="15"/>
              </w:numPr>
              <w:tabs>
                <w:tab w:val="left" w:pos="614"/>
              </w:tabs>
              <w:contextualSpacing/>
              <w:rPr>
                <w:color w:val="0000FF"/>
                <w:sz w:val="18"/>
                <w:szCs w:val="18"/>
              </w:rPr>
            </w:pPr>
            <w:r>
              <w:rPr>
                <w:color w:val="0000FF"/>
                <w:sz w:val="18"/>
                <w:szCs w:val="18"/>
              </w:rPr>
              <w:t xml:space="preserve">Not supported/Deprioritized by: Qualcomm, Samsung, OPPO, CATT </w:t>
            </w:r>
          </w:p>
          <w:p w:rsidR="00151AAC" w:rsidRDefault="00151AAC">
            <w:pPr>
              <w:contextualSpacing/>
              <w:jc w:val="both"/>
              <w:rPr>
                <w:b/>
                <w:bCs/>
                <w:color w:val="0000FF"/>
                <w:sz w:val="18"/>
                <w:szCs w:val="18"/>
              </w:rPr>
            </w:pPr>
          </w:p>
        </w:tc>
      </w:tr>
    </w:tbl>
    <w:p w:rsidR="00151AAC" w:rsidRDefault="003C1D94">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661"/>
        <w:gridCol w:w="8324"/>
      </w:tblGrid>
      <w:tr w:rsidR="00151AAC">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151AAC" w:rsidRDefault="003C1D94">
            <w:pPr>
              <w:snapToGrid w:val="0"/>
              <w:rPr>
                <w:b/>
                <w:sz w:val="18"/>
                <w:szCs w:val="18"/>
                <w:lang w:eastAsia="zh-CN"/>
              </w:rPr>
            </w:pPr>
            <w:r>
              <w:rPr>
                <w:b/>
                <w:sz w:val="18"/>
                <w:szCs w:val="18"/>
                <w:lang w:eastAsia="zh-CN"/>
              </w:rPr>
              <w:t>Input</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jc w:val="both"/>
              <w:rPr>
                <w:color w:val="000000" w:themeColor="text1"/>
                <w:sz w:val="20"/>
                <w:szCs w:val="20"/>
                <w:lang w:eastAsia="zh-CN"/>
              </w:rPr>
            </w:pPr>
            <w:r>
              <w:rPr>
                <w:rFonts w:eastAsiaTheme="minorEastAsia"/>
                <w:color w:val="000000" w:themeColor="text1"/>
                <w:sz w:val="18"/>
                <w:szCs w:val="18"/>
                <w:lang w:eastAsia="zh-CN"/>
              </w:rPr>
              <w:t>Samsung</w:t>
            </w:r>
          </w:p>
        </w:tc>
        <w:tc>
          <w:tcPr>
            <w:tcW w:w="8324" w:type="dxa"/>
            <w:tcBorders>
              <w:top w:val="single" w:sz="4" w:space="0" w:color="auto"/>
              <w:left w:val="single" w:sz="4" w:space="0" w:color="auto"/>
              <w:bottom w:val="single" w:sz="4" w:space="0" w:color="auto"/>
              <w:right w:val="single" w:sz="4" w:space="0" w:color="auto"/>
            </w:tcBorders>
          </w:tcPr>
          <w:p w:rsidR="00151AAC" w:rsidRDefault="00151AAC">
            <w:pPr>
              <w:overflowPunct w:val="0"/>
              <w:autoSpaceDE w:val="0"/>
              <w:autoSpaceDN w:val="0"/>
              <w:adjustRightInd w:val="0"/>
              <w:jc w:val="both"/>
              <w:textAlignment w:val="baseline"/>
              <w:rPr>
                <w:sz w:val="18"/>
                <w:szCs w:val="18"/>
                <w:lang w:eastAsia="zh-CN"/>
              </w:rPr>
            </w:pPr>
          </w:p>
          <w:p w:rsidR="00151AAC" w:rsidRDefault="003C1D94">
            <w:pPr>
              <w:overflowPunct w:val="0"/>
              <w:autoSpaceDE w:val="0"/>
              <w:autoSpaceDN w:val="0"/>
              <w:adjustRightInd w:val="0"/>
              <w:jc w:val="both"/>
              <w:textAlignment w:val="baseline"/>
              <w:rPr>
                <w:sz w:val="18"/>
                <w:szCs w:val="18"/>
                <w:lang w:eastAsia="zh-CN"/>
              </w:rPr>
            </w:pPr>
            <w:r>
              <w:rPr>
                <w:sz w:val="18"/>
                <w:szCs w:val="18"/>
                <w:lang w:eastAsia="zh-CN"/>
              </w:rPr>
              <w:t xml:space="preserve">Having the UE to store QCL properties of SSB could be a first step to reduce beam(s) activation/indication latency. We are fine to support storing QCL properties without introducing additional event(s) or event condition(s) – simple and compact solutions are expected. Other than this, as commented by the FL, we are not sure whether we would have enough time to finish the rest proposed schemes in time. </w:t>
            </w:r>
          </w:p>
          <w:p w:rsidR="00151AAC" w:rsidRDefault="00151AAC">
            <w:pPr>
              <w:overflowPunct w:val="0"/>
              <w:autoSpaceDE w:val="0"/>
              <w:autoSpaceDN w:val="0"/>
              <w:adjustRightInd w:val="0"/>
              <w:jc w:val="both"/>
              <w:textAlignment w:val="baseline"/>
              <w:rPr>
                <w:sz w:val="18"/>
                <w:szCs w:val="18"/>
                <w:lang w:eastAsia="zh-CN"/>
              </w:rPr>
            </w:pP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snapToGrid w:val="0"/>
              <w:rPr>
                <w:sz w:val="20"/>
                <w:szCs w:val="20"/>
              </w:rPr>
            </w:pPr>
            <w:r>
              <w:rPr>
                <w:sz w:val="20"/>
                <w:szCs w:val="20"/>
              </w:rPr>
              <w:t xml:space="preserve">Alt1: It assumes there is </w:t>
            </w:r>
            <w:proofErr w:type="gramStart"/>
            <w:r>
              <w:rPr>
                <w:sz w:val="20"/>
                <w:szCs w:val="20"/>
              </w:rPr>
              <w:t>a</w:t>
            </w:r>
            <w:proofErr w:type="gramEnd"/>
            <w:r>
              <w:rPr>
                <w:sz w:val="20"/>
                <w:szCs w:val="20"/>
              </w:rPr>
              <w:t xml:space="preserve"> ack from the NW. However, the ack from NW was never discussed and we did not have design/conclusion for that. </w:t>
            </w:r>
          </w:p>
          <w:p w:rsidR="00151AAC" w:rsidRDefault="003C1D94">
            <w:pPr>
              <w:snapToGrid w:val="0"/>
              <w:rPr>
                <w:sz w:val="20"/>
                <w:szCs w:val="20"/>
              </w:rPr>
            </w:pPr>
            <w:r>
              <w:rPr>
                <w:sz w:val="20"/>
                <w:szCs w:val="20"/>
              </w:rPr>
              <w:t>Alt2: do not support. First, it could cause significant change to report format. Second, the definition of “synchronized” is not clear. Third, assuming the TCI state being applicable for DL reception w/o SSB reception is not correct. Each TCI state provide reference for multiple QCL properties, but the UEI beam reporting is only related with the QCL-</w:t>
            </w:r>
            <w:proofErr w:type="spellStart"/>
            <w:r>
              <w:rPr>
                <w:sz w:val="20"/>
                <w:szCs w:val="20"/>
              </w:rPr>
              <w:t>typeD</w:t>
            </w:r>
            <w:proofErr w:type="spellEnd"/>
            <w:r>
              <w:rPr>
                <w:sz w:val="20"/>
                <w:szCs w:val="20"/>
              </w:rPr>
              <w:t>. The UE cannot assume one TCI state is ‘known’ only after the RS for typed is measured. Furthermore, if such a feature is supported, a tight time line is needed. We cannot assume the TCI state is still ‘known’ after a long time after UEI beam reporting.</w:t>
            </w:r>
          </w:p>
          <w:p w:rsidR="00151AAC" w:rsidRDefault="00151AAC">
            <w:pPr>
              <w:snapToGrid w:val="0"/>
              <w:rPr>
                <w:sz w:val="20"/>
                <w:szCs w:val="20"/>
              </w:rPr>
            </w:pPr>
          </w:p>
          <w:p w:rsidR="00151AAC" w:rsidRDefault="003C1D94">
            <w:pPr>
              <w:snapToGrid w:val="0"/>
              <w:rPr>
                <w:sz w:val="20"/>
                <w:szCs w:val="20"/>
              </w:rPr>
            </w:pPr>
            <w:r>
              <w:rPr>
                <w:sz w:val="20"/>
                <w:szCs w:val="20"/>
              </w:rPr>
              <w:t>Alt3: Do not support. It has similar technical issues as Alt2. (1) The UEI beam reporting is only related with the QCL-</w:t>
            </w:r>
            <w:proofErr w:type="spellStart"/>
            <w:r>
              <w:rPr>
                <w:sz w:val="20"/>
                <w:szCs w:val="20"/>
              </w:rPr>
              <w:t>typeD</w:t>
            </w:r>
            <w:proofErr w:type="spellEnd"/>
            <w:r>
              <w:rPr>
                <w:sz w:val="20"/>
                <w:szCs w:val="20"/>
              </w:rPr>
              <w:t xml:space="preserve">, but each TCI state provide more QCL information. (2) A clear tight time line is needed to be specified. </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FF"/>
                <w:sz w:val="18"/>
                <w:szCs w:val="18"/>
              </w:rPr>
            </w:pPr>
            <w:r>
              <w:rPr>
                <w:color w:val="000000" w:themeColor="text1"/>
                <w:sz w:val="20"/>
                <w:szCs w:val="20"/>
                <w:lang w:eastAsia="zh-CN"/>
              </w:rPr>
              <w:lastRenderedPageBreak/>
              <w:t>Google</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color w:val="0000FF"/>
                <w:sz w:val="18"/>
                <w:szCs w:val="18"/>
              </w:rPr>
            </w:pPr>
            <w:r>
              <w:rPr>
                <w:b/>
                <w:sz w:val="18"/>
                <w:szCs w:val="18"/>
                <w:lang w:eastAsia="zh-CN"/>
              </w:rPr>
              <w:t>Issue 5.1</w:t>
            </w:r>
            <w:r>
              <w:rPr>
                <w:sz w:val="18"/>
                <w:szCs w:val="18"/>
                <w:lang w:eastAsia="zh-CN"/>
              </w:rPr>
              <w:t xml:space="preserve">: Alt-2 and Alt-3 are fine to us. But UE should only store QCL properties of reported RS </w:t>
            </w:r>
            <w:r>
              <w:rPr>
                <w:b/>
                <w:sz w:val="18"/>
                <w:szCs w:val="18"/>
                <w:lang w:eastAsia="zh-CN"/>
              </w:rPr>
              <w:t>satisfying triggering condition</w:t>
            </w:r>
            <w:r>
              <w:rPr>
                <w:sz w:val="18"/>
                <w:szCs w:val="18"/>
                <w:lang w:eastAsia="zh-CN"/>
              </w:rPr>
              <w:t xml:space="preserve">. There is no point of storing QCL properties of new beam not satisfying the triggering condition, which increases UE’s complexity and burden. </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color w:val="000000" w:themeColor="text1"/>
                <w:sz w:val="18"/>
                <w:szCs w:val="18"/>
                <w:lang w:eastAsia="zh-CN"/>
              </w:rPr>
            </w:pPr>
            <w:r>
              <w:rPr>
                <w:rFonts w:hint="eastAsia"/>
                <w:color w:val="000000" w:themeColor="text1"/>
                <w:sz w:val="18"/>
                <w:szCs w:val="18"/>
                <w:lang w:eastAsia="zh-CN"/>
              </w:rPr>
              <w:t>We can be supportive of activate TCI state switching delay reduction based on Event-7, which is specified for the update of activated TCI states upon UE initiated beam reporting in Rel-19. Consequently, we can be fine with Alt3 in principle, which is aligned with TCI state switching delay as specified in RAN4 specs.</w:t>
            </w:r>
          </w:p>
          <w:p w:rsidR="00151AAC" w:rsidRDefault="00151AAC">
            <w:pPr>
              <w:snapToGrid w:val="0"/>
              <w:rPr>
                <w:sz w:val="20"/>
                <w:szCs w:val="20"/>
              </w:rPr>
            </w:pP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rFonts w:eastAsia="PMingLiU"/>
                <w:sz w:val="18"/>
                <w:szCs w:val="18"/>
                <w:lang w:eastAsia="zh-TW"/>
              </w:rPr>
            </w:pPr>
            <w:r>
              <w:rPr>
                <w:rFonts w:eastAsia="PMingLiU" w:hint="eastAsia"/>
                <w:sz w:val="18"/>
                <w:szCs w:val="18"/>
                <w:lang w:eastAsia="zh-TW"/>
              </w:rPr>
              <w:t>M</w:t>
            </w:r>
            <w:r>
              <w:rPr>
                <w:rFonts w:eastAsia="PMingLiU"/>
                <w:sz w:val="18"/>
                <w:szCs w:val="18"/>
                <w:lang w:eastAsia="zh-TW"/>
              </w:rPr>
              <w:t>ediaTek</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snapToGrid w:val="0"/>
              <w:spacing w:line="276" w:lineRule="auto"/>
              <w:rPr>
                <w:rFonts w:eastAsia="PMingLiU"/>
                <w:b/>
                <w:bCs/>
                <w:sz w:val="18"/>
                <w:szCs w:val="18"/>
                <w:lang w:eastAsia="zh-TW"/>
              </w:rPr>
            </w:pPr>
            <w:r>
              <w:rPr>
                <w:rFonts w:eastAsia="PMingLiU"/>
                <w:b/>
                <w:bCs/>
                <w:sz w:val="18"/>
                <w:szCs w:val="18"/>
                <w:lang w:eastAsia="zh-TW"/>
              </w:rPr>
              <w:t>Issue 5.1: Support either Alt-2 or Alt-3 with further clarification/refinement</w:t>
            </w:r>
          </w:p>
          <w:p w:rsidR="00151AAC" w:rsidRDefault="003C1D94">
            <w:pPr>
              <w:snapToGrid w:val="0"/>
              <w:spacing w:line="276" w:lineRule="auto"/>
              <w:jc w:val="both"/>
              <w:rPr>
                <w:sz w:val="18"/>
                <w:szCs w:val="18"/>
                <w:lang w:eastAsia="zh-CN"/>
              </w:rPr>
            </w:pPr>
            <w:r>
              <w:rPr>
                <w:sz w:val="18"/>
                <w:szCs w:val="18"/>
                <w:lang w:eastAsia="zh-CN"/>
              </w:rPr>
              <w:t xml:space="preserve">First, no matter which option is adopted, this feature shall be subject to UE capability. Second, </w:t>
            </w:r>
            <w:r>
              <w:rPr>
                <w:rFonts w:eastAsia="PMingLiU"/>
                <w:sz w:val="18"/>
                <w:szCs w:val="18"/>
                <w:lang w:eastAsia="zh-TW"/>
              </w:rPr>
              <w:t>p</w:t>
            </w:r>
            <w:r>
              <w:rPr>
                <w:sz w:val="18"/>
                <w:szCs w:val="18"/>
                <w:lang w:eastAsia="zh-CN"/>
              </w:rPr>
              <w:t xml:space="preserve">er our understanding, Alt-2 and Alt-3 achieves the same functionality. On Alt-3, it needs more clarification on how the NW know whether the UE has stored QCL properties of the SSB(s) associated with the reported RS(s), and it also misses some detail on how NW identify “which the reported RS(s)” that the UE has stored QCL properties of the SSB. Hence, we think one FFS point should be added for further study on “How NW know whether the UE has stored the QCL properties of the SSB associated with the reported RS”, and this issue has been caught in the FFS point in Alt-2. We think introducing explicit one-bit indicator for each reported new beam will be a good solution. </w:t>
            </w:r>
          </w:p>
          <w:p w:rsidR="00151AAC" w:rsidRDefault="003C1D94">
            <w:pPr>
              <w:snapToGrid w:val="0"/>
              <w:spacing w:line="276" w:lineRule="auto"/>
              <w:jc w:val="both"/>
              <w:rPr>
                <w:sz w:val="18"/>
                <w:szCs w:val="18"/>
                <w:lang w:eastAsia="zh-CN"/>
              </w:rPr>
            </w:pPr>
            <w:r>
              <w:rPr>
                <w:sz w:val="18"/>
                <w:szCs w:val="18"/>
                <w:lang w:eastAsia="zh-CN"/>
              </w:rPr>
              <w:t>Third, the current wording of Alt-3 is premature. The beam activation is on top of TCI state(s) instead of new beam RS(s), and the association between TCI state(s) and new beam(s) can be determined according to the root RS (i.e., SSB) of QCL RS(s) of the TCI state(s).</w:t>
            </w:r>
          </w:p>
          <w:p w:rsidR="00151AAC" w:rsidRDefault="003C1D94">
            <w:pPr>
              <w:snapToGrid w:val="0"/>
              <w:spacing w:line="276" w:lineRule="auto"/>
              <w:jc w:val="both"/>
              <w:rPr>
                <w:rFonts w:eastAsia="PMingLiU"/>
                <w:sz w:val="18"/>
                <w:szCs w:val="18"/>
                <w:lang w:eastAsia="zh-TW"/>
              </w:rPr>
            </w:pPr>
            <w:r>
              <w:rPr>
                <w:rFonts w:eastAsia="PMingLiU"/>
                <w:sz w:val="18"/>
                <w:szCs w:val="18"/>
                <w:lang w:eastAsia="zh-TW"/>
              </w:rPr>
              <w:t xml:space="preserve">Hence, we suggest updating the proposal as follow: </w:t>
            </w:r>
          </w:p>
          <w:tbl>
            <w:tblPr>
              <w:tblStyle w:val="TableGrid"/>
              <w:tblW w:w="0" w:type="auto"/>
              <w:tblLook w:val="04A0" w:firstRow="1" w:lastRow="0" w:firstColumn="1" w:lastColumn="0" w:noHBand="0" w:noVBand="1"/>
            </w:tblPr>
            <w:tblGrid>
              <w:gridCol w:w="8098"/>
            </w:tblGrid>
            <w:tr w:rsidR="00151AAC">
              <w:tc>
                <w:tcPr>
                  <w:tcW w:w="8253" w:type="dxa"/>
                  <w:tcBorders>
                    <w:top w:val="single" w:sz="4" w:space="0" w:color="auto"/>
                    <w:left w:val="single" w:sz="4" w:space="0" w:color="auto"/>
                    <w:bottom w:val="single" w:sz="4" w:space="0" w:color="auto"/>
                    <w:right w:val="single" w:sz="4" w:space="0" w:color="auto"/>
                  </w:tcBorders>
                </w:tcPr>
                <w:p w:rsidR="00151AAC" w:rsidRDefault="003C1D94">
                  <w:pPr>
                    <w:shd w:val="clear" w:color="auto" w:fill="FFFFFF"/>
                    <w:snapToGrid w:val="0"/>
                    <w:spacing w:line="276" w:lineRule="auto"/>
                    <w:rPr>
                      <w:rFonts w:eastAsia="宋体"/>
                      <w:color w:val="000000"/>
                      <w:sz w:val="18"/>
                      <w:szCs w:val="18"/>
                    </w:rPr>
                  </w:pPr>
                  <w:r>
                    <w:rPr>
                      <w:rFonts w:eastAsia="宋体"/>
                      <w:b/>
                      <w:bCs/>
                      <w:iCs/>
                      <w:color w:val="000000"/>
                      <w:sz w:val="18"/>
                      <w:szCs w:val="18"/>
                      <w:highlight w:val="green"/>
                    </w:rPr>
                    <w:t>Agreement</w:t>
                  </w:r>
                </w:p>
                <w:p w:rsidR="00151AAC" w:rsidRDefault="003C1D94">
                  <w:pPr>
                    <w:overflowPunct w:val="0"/>
                    <w:autoSpaceDE w:val="0"/>
                    <w:autoSpaceDN w:val="0"/>
                    <w:adjustRightInd w:val="0"/>
                    <w:snapToGrid w:val="0"/>
                    <w:spacing w:line="276" w:lineRule="auto"/>
                    <w:jc w:val="both"/>
                    <w:textAlignment w:val="baseline"/>
                    <w:rPr>
                      <w:rFonts w:eastAsia="PMingLiU"/>
                      <w:iCs/>
                      <w:sz w:val="18"/>
                      <w:szCs w:val="18"/>
                      <w:lang w:eastAsia="zh-TW"/>
                    </w:rPr>
                  </w:pPr>
                  <w:r>
                    <w:rPr>
                      <w:rFonts w:eastAsia="PMingLiU"/>
                      <w:iCs/>
                      <w:sz w:val="18"/>
                      <w:szCs w:val="18"/>
                      <w:lang w:eastAsia="zh-TW"/>
                    </w:rPr>
                    <w:t>Study the following to reduce beam application latency after a UEI/ED beam report is sent</w:t>
                  </w:r>
                </w:p>
                <w:p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Alt-1: After confirmation/acknowledgement from NW, apply new beam without RRC configuration signaling or MAC-CE signaling</w:t>
                  </w:r>
                </w:p>
                <w:p w:rsidR="00151AAC" w:rsidRDefault="003C1D94">
                  <w:pPr>
                    <w:pStyle w:val="ListParagraph"/>
                    <w:numPr>
                      <w:ilvl w:val="2"/>
                      <w:numId w:val="26"/>
                    </w:numPr>
                    <w:tabs>
                      <w:tab w:val="left" w:pos="614"/>
                    </w:tabs>
                    <w:snapToGrid w:val="0"/>
                    <w:spacing w:after="0" w:line="276"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rsidR="00151AAC" w:rsidRDefault="003C1D94">
                  <w:pPr>
                    <w:pStyle w:val="ListParagraph"/>
                    <w:numPr>
                      <w:ilvl w:val="2"/>
                      <w:numId w:val="26"/>
                    </w:numPr>
                    <w:tabs>
                      <w:tab w:val="left" w:pos="614"/>
                    </w:tabs>
                    <w:snapToGrid w:val="0"/>
                    <w:spacing w:after="0" w:line="276" w:lineRule="auto"/>
                    <w:rPr>
                      <w:iCs/>
                      <w:sz w:val="18"/>
                      <w:szCs w:val="18"/>
                      <w:highlight w:val="yellow"/>
                    </w:rPr>
                  </w:pPr>
                  <w:r>
                    <w:rPr>
                      <w:iCs/>
                      <w:sz w:val="18"/>
                      <w:szCs w:val="18"/>
                      <w:highlight w:val="yellow"/>
                    </w:rPr>
                    <w:t>update TCI state(s) with the reported new beam(s)</w:t>
                  </w:r>
                </w:p>
                <w:p w:rsidR="00151AAC" w:rsidRDefault="003C1D94">
                  <w:pPr>
                    <w:pStyle w:val="ListParagraph"/>
                    <w:numPr>
                      <w:ilvl w:val="2"/>
                      <w:numId w:val="26"/>
                    </w:numPr>
                    <w:tabs>
                      <w:tab w:val="left" w:pos="614"/>
                    </w:tabs>
                    <w:snapToGrid w:val="0"/>
                    <w:spacing w:after="0" w:line="276" w:lineRule="auto"/>
                    <w:rPr>
                      <w:iCs/>
                      <w:sz w:val="18"/>
                      <w:szCs w:val="18"/>
                    </w:rPr>
                  </w:pPr>
                  <w:r>
                    <w:rPr>
                      <w:iCs/>
                      <w:sz w:val="18"/>
                      <w:szCs w:val="18"/>
                    </w:rPr>
                    <w:t xml:space="preserve">activate new beam(s) without additional SSB reception </w:t>
                  </w:r>
                </w:p>
                <w:p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Alt-2</w:t>
                  </w:r>
                  <w:r>
                    <w:rPr>
                      <w:rFonts w:eastAsia="PMingLiU"/>
                      <w:iCs/>
                      <w:sz w:val="18"/>
                      <w:szCs w:val="18"/>
                      <w:lang w:eastAsia="zh-TW"/>
                    </w:rPr>
                    <w:t xml:space="preserve">: </w:t>
                  </w:r>
                  <w:r>
                    <w:rPr>
                      <w:iCs/>
                      <w:sz w:val="18"/>
                      <w:szCs w:val="18"/>
                    </w:rPr>
                    <w:t xml:space="preserve">After receiving a TCI state activation command to activate a TCI state(s), if the new beam(s) associated with the TCI state(s) is reported as </w:t>
                  </w:r>
                  <w:bookmarkStart w:id="6" w:name="OLE_LINK62"/>
                  <w:r>
                    <w:rPr>
                      <w:iCs/>
                      <w:sz w:val="18"/>
                      <w:szCs w:val="18"/>
                    </w:rPr>
                    <w:t xml:space="preserve">synchronized </w:t>
                  </w:r>
                  <w:bookmarkEnd w:id="6"/>
                  <w:r>
                    <w:rPr>
                      <w:iCs/>
                      <w:sz w:val="18"/>
                      <w:szCs w:val="18"/>
                    </w:rPr>
                    <w:t>in the UEI/ED beam report, the TCI state(s) becomes applicable for DL reception without additional SSB reception.</w:t>
                  </w:r>
                </w:p>
                <w:p w:rsidR="00151AAC" w:rsidRDefault="003C1D94">
                  <w:pPr>
                    <w:pStyle w:val="ListParagraph"/>
                    <w:numPr>
                      <w:ilvl w:val="2"/>
                      <w:numId w:val="26"/>
                    </w:numPr>
                    <w:tabs>
                      <w:tab w:val="left" w:pos="614"/>
                    </w:tabs>
                    <w:snapToGrid w:val="0"/>
                    <w:spacing w:after="0" w:line="276"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rsidR="00151AAC" w:rsidRDefault="003C1D94">
                  <w:pPr>
                    <w:pStyle w:val="ListParagraph"/>
                    <w:numPr>
                      <w:ilvl w:val="2"/>
                      <w:numId w:val="26"/>
                    </w:numPr>
                    <w:tabs>
                      <w:tab w:val="left" w:pos="614"/>
                    </w:tabs>
                    <w:snapToGrid w:val="0"/>
                    <w:spacing w:after="0" w:line="276" w:lineRule="auto"/>
                    <w:rPr>
                      <w:iCs/>
                      <w:color w:val="FF0000"/>
                      <w:sz w:val="18"/>
                      <w:szCs w:val="18"/>
                    </w:rPr>
                  </w:pPr>
                  <w:r>
                    <w:rPr>
                      <w:rFonts w:eastAsia="PMingLiU"/>
                      <w:iCs/>
                      <w:color w:val="FF0000"/>
                      <w:sz w:val="18"/>
                      <w:szCs w:val="18"/>
                      <w:lang w:eastAsia="zh-TW"/>
                    </w:rPr>
                    <w:t>F</w:t>
                  </w:r>
                  <w:r>
                    <w:rPr>
                      <w:iCs/>
                      <w:color w:val="FF0000"/>
                      <w:sz w:val="18"/>
                      <w:szCs w:val="18"/>
                    </w:rPr>
                    <w:t>or each of reported RS, introduce additional one-bit indication of indicate whether the reported RS is synchronized by UE</w:t>
                  </w:r>
                </w:p>
                <w:p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7" w:name="OLE_LINK46"/>
                  <w:r>
                    <w:rPr>
                      <w:iCs/>
                      <w:sz w:val="18"/>
                      <w:szCs w:val="18"/>
                    </w:rPr>
                    <w:t>associated with</w:t>
                  </w:r>
                  <w:bookmarkEnd w:id="7"/>
                  <w:r>
                    <w:rPr>
                      <w:iCs/>
                      <w:sz w:val="18"/>
                      <w:szCs w:val="18"/>
                    </w:rPr>
                    <w:t xml:space="preserve"> the reference signal reported in the beam report. </w:t>
                  </w:r>
                </w:p>
                <w:p w:rsidR="00151AAC" w:rsidRDefault="003C1D94">
                  <w:pPr>
                    <w:pStyle w:val="ListParagraph"/>
                    <w:numPr>
                      <w:ilvl w:val="2"/>
                      <w:numId w:val="26"/>
                    </w:numPr>
                    <w:tabs>
                      <w:tab w:val="left" w:pos="614"/>
                    </w:tabs>
                    <w:snapToGrid w:val="0"/>
                    <w:spacing w:after="0" w:line="276" w:lineRule="auto"/>
                    <w:rPr>
                      <w:iCs/>
                      <w:sz w:val="18"/>
                      <w:szCs w:val="18"/>
                    </w:rPr>
                  </w:pPr>
                  <w:r>
                    <w:rPr>
                      <w:iCs/>
                      <w:color w:val="FF000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FF0000"/>
                      <w:sz w:val="18"/>
                      <w:szCs w:val="18"/>
                    </w:rPr>
                    <w:t>activating a TCI state associated with the report RS</w:t>
                  </w:r>
                  <w:r>
                    <w:rPr>
                      <w:iCs/>
                      <w:sz w:val="18"/>
                      <w:szCs w:val="18"/>
                    </w:rPr>
                    <w:t xml:space="preserve">, the UE activates </w:t>
                  </w:r>
                  <w:r>
                    <w:rPr>
                      <w:iCs/>
                      <w:color w:val="FF0000"/>
                      <w:sz w:val="18"/>
                      <w:szCs w:val="18"/>
                    </w:rPr>
                    <w:t>the TCI state</w:t>
                  </w:r>
                  <w:r>
                    <w:rPr>
                      <w:iCs/>
                      <w:sz w:val="18"/>
                      <w:szCs w:val="18"/>
                    </w:rPr>
                    <w:t xml:space="preserve"> without additional SSB reception.</w:t>
                  </w:r>
                </w:p>
                <w:p w:rsidR="00151AAC" w:rsidRDefault="003C1D94">
                  <w:pPr>
                    <w:pStyle w:val="ListParagraph"/>
                    <w:numPr>
                      <w:ilvl w:val="2"/>
                      <w:numId w:val="26"/>
                    </w:numPr>
                    <w:tabs>
                      <w:tab w:val="left" w:pos="614"/>
                    </w:tabs>
                    <w:snapToGrid w:val="0"/>
                    <w:spacing w:after="0" w:line="276" w:lineRule="auto"/>
                    <w:rPr>
                      <w:iCs/>
                      <w:color w:val="FF0000"/>
                      <w:sz w:val="18"/>
                      <w:szCs w:val="18"/>
                    </w:rPr>
                  </w:pPr>
                  <w:bookmarkStart w:id="8" w:name="OLE_LINK54"/>
                  <w:r>
                    <w:rPr>
                      <w:rFonts w:eastAsia="PMingLiU"/>
                      <w:iCs/>
                      <w:color w:val="FF0000"/>
                      <w:sz w:val="18"/>
                      <w:szCs w:val="18"/>
                      <w:lang w:eastAsia="zh-TW"/>
                    </w:rPr>
                    <w:t xml:space="preserve">FFS: How NW know whether the UE has stored the QCL properties of the SSB associated with the reported RS </w:t>
                  </w:r>
                  <w:bookmarkEnd w:id="8"/>
                </w:p>
                <w:p w:rsidR="00151AAC" w:rsidRDefault="003C1D94">
                  <w:pPr>
                    <w:pStyle w:val="ListParagraph"/>
                    <w:numPr>
                      <w:ilvl w:val="1"/>
                      <w:numId w:val="26"/>
                    </w:numPr>
                    <w:tabs>
                      <w:tab w:val="left" w:pos="614"/>
                    </w:tabs>
                    <w:snapToGrid w:val="0"/>
                    <w:spacing w:after="0" w:line="276" w:lineRule="auto"/>
                    <w:rPr>
                      <w:iCs/>
                      <w:sz w:val="18"/>
                      <w:szCs w:val="18"/>
                    </w:rPr>
                  </w:pPr>
                  <w:r>
                    <w:rPr>
                      <w:iCs/>
                      <w:sz w:val="18"/>
                      <w:szCs w:val="18"/>
                    </w:rPr>
                    <w:t>Other alternatives are not precluded</w:t>
                  </w:r>
                </w:p>
                <w:p w:rsidR="00151AAC" w:rsidRDefault="003C1D94">
                  <w:pPr>
                    <w:pStyle w:val="ListParagraph"/>
                    <w:numPr>
                      <w:ilvl w:val="0"/>
                      <w:numId w:val="26"/>
                    </w:numPr>
                    <w:tabs>
                      <w:tab w:val="left" w:pos="614"/>
                    </w:tabs>
                    <w:snapToGrid w:val="0"/>
                    <w:spacing w:after="0" w:line="276" w:lineRule="auto"/>
                    <w:rPr>
                      <w:iCs/>
                      <w:sz w:val="18"/>
                      <w:szCs w:val="18"/>
                    </w:rPr>
                  </w:pPr>
                  <w:r>
                    <w:rPr>
                      <w:rFonts w:eastAsia="PMingLiU"/>
                      <w:iCs/>
                      <w:color w:val="FF0000"/>
                      <w:sz w:val="18"/>
                      <w:szCs w:val="18"/>
                      <w:lang w:eastAsia="zh-TW"/>
                    </w:rPr>
                    <w:t xml:space="preserve">The above options if supported are enabled by RRC signaling, subject to UE capability </w:t>
                  </w:r>
                </w:p>
              </w:tc>
            </w:tr>
          </w:tbl>
          <w:p w:rsidR="00151AAC" w:rsidRDefault="00151AAC">
            <w:pPr>
              <w:overflowPunct w:val="0"/>
              <w:autoSpaceDE w:val="0"/>
              <w:autoSpaceDN w:val="0"/>
              <w:adjustRightInd w:val="0"/>
              <w:jc w:val="both"/>
              <w:textAlignment w:val="baseline"/>
              <w:rPr>
                <w:color w:val="0000FF"/>
                <w:sz w:val="18"/>
                <w:szCs w:val="18"/>
                <w:lang w:eastAsia="zh-CN"/>
              </w:rPr>
            </w:pPr>
          </w:p>
          <w:p w:rsidR="00151AAC" w:rsidRDefault="003C1D94">
            <w:pPr>
              <w:overflowPunct w:val="0"/>
              <w:autoSpaceDE w:val="0"/>
              <w:autoSpaceDN w:val="0"/>
              <w:adjustRightInd w:val="0"/>
              <w:jc w:val="both"/>
              <w:textAlignment w:val="baseline"/>
              <w:rPr>
                <w:color w:val="0000FF"/>
                <w:sz w:val="18"/>
                <w:szCs w:val="18"/>
                <w:lang w:eastAsia="zh-CN"/>
              </w:rPr>
            </w:pPr>
            <w:r>
              <w:rPr>
                <w:color w:val="0000FF"/>
                <w:sz w:val="18"/>
                <w:szCs w:val="18"/>
                <w:lang w:eastAsia="zh-CN"/>
              </w:rPr>
              <w:t>[Mod]: Good suggestion. But, let’s check other views firstly. Per my assessment, the options seem not stable. One by one!</w:t>
            </w:r>
          </w:p>
          <w:p w:rsidR="00151AAC" w:rsidRDefault="00151AAC">
            <w:pPr>
              <w:overflowPunct w:val="0"/>
              <w:autoSpaceDE w:val="0"/>
              <w:autoSpaceDN w:val="0"/>
              <w:adjustRightInd w:val="0"/>
              <w:jc w:val="both"/>
              <w:textAlignment w:val="baseline"/>
              <w:rPr>
                <w:sz w:val="18"/>
                <w:szCs w:val="18"/>
                <w:lang w:eastAsia="zh-CN"/>
              </w:rPr>
            </w:pPr>
          </w:p>
          <w:p w:rsidR="00151AAC" w:rsidRDefault="003C1D94">
            <w:pPr>
              <w:overflowPunct w:val="0"/>
              <w:autoSpaceDE w:val="0"/>
              <w:autoSpaceDN w:val="0"/>
              <w:adjustRightInd w:val="0"/>
              <w:jc w:val="both"/>
              <w:textAlignment w:val="baseline"/>
              <w:rPr>
                <w:sz w:val="18"/>
                <w:szCs w:val="18"/>
                <w:lang w:eastAsia="zh-CN"/>
              </w:rPr>
            </w:pPr>
            <w:r>
              <w:rPr>
                <w:sz w:val="18"/>
                <w:szCs w:val="18"/>
                <w:lang w:eastAsia="zh-CN"/>
              </w:rPr>
              <w:t xml:space="preserve">Replying to </w:t>
            </w:r>
            <w:r>
              <w:rPr>
                <w:rFonts w:hint="eastAsia"/>
                <w:sz w:val="18"/>
                <w:szCs w:val="18"/>
                <w:lang w:eastAsia="zh-CN"/>
              </w:rPr>
              <w:t>OPP</w:t>
            </w:r>
            <w:bookmarkStart w:id="9" w:name="OLE_LINK78"/>
            <w:r>
              <w:rPr>
                <w:rFonts w:hint="eastAsia"/>
                <w:sz w:val="18"/>
                <w:szCs w:val="18"/>
                <w:lang w:eastAsia="zh-CN"/>
              </w:rPr>
              <w:t>O</w:t>
            </w:r>
            <w:r>
              <w:rPr>
                <w:sz w:val="18"/>
                <w:szCs w:val="18"/>
                <w:lang w:eastAsia="zh-CN"/>
              </w:rPr>
              <w:t>’s comment:</w:t>
            </w:r>
          </w:p>
          <w:bookmarkEnd w:id="9"/>
          <w:p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hint="eastAsia"/>
                <w:sz w:val="18"/>
                <w:szCs w:val="18"/>
                <w:lang w:eastAsia="zh-CN"/>
              </w:rPr>
              <w:t>R</w:t>
            </w:r>
            <w:r>
              <w:rPr>
                <w:rFonts w:eastAsia="等线"/>
                <w:sz w:val="18"/>
                <w:szCs w:val="18"/>
                <w:lang w:eastAsia="zh-CN"/>
              </w:rPr>
              <w:t xml:space="preserve">egarding “it could cause significant change to report format”, additional </w:t>
            </w:r>
            <w:r>
              <w:rPr>
                <w:rFonts w:eastAsia="等线" w:hint="eastAsia"/>
                <w:sz w:val="18"/>
                <w:szCs w:val="18"/>
                <w:lang w:eastAsia="zh-CN"/>
              </w:rPr>
              <w:t>o</w:t>
            </w:r>
            <w:r>
              <w:rPr>
                <w:rFonts w:eastAsia="等线"/>
                <w:sz w:val="18"/>
                <w:szCs w:val="18"/>
                <w:lang w:eastAsia="zh-CN"/>
              </w:rPr>
              <w:t xml:space="preserve">ne-bit indication is sufficient to my understanding. Or the other implicit way is also feasible, for example, all the reported beam(s) should be </w:t>
            </w:r>
            <w:r>
              <w:rPr>
                <w:sz w:val="18"/>
                <w:szCs w:val="18"/>
                <w:lang w:eastAsia="zh-CN"/>
              </w:rPr>
              <w:t xml:space="preserve">synchronized by UE. </w:t>
            </w:r>
          </w:p>
          <w:p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等线"/>
                <w:sz w:val="18"/>
                <w:szCs w:val="18"/>
                <w:lang w:eastAsia="zh-CN"/>
              </w:rPr>
            </w:pPr>
            <w:r>
              <w:rPr>
                <w:rFonts w:eastAsia="等线"/>
                <w:sz w:val="18"/>
                <w:szCs w:val="18"/>
                <w:lang w:eastAsia="zh-CN"/>
              </w:rPr>
              <w:t>Regarding “the definition of “</w:t>
            </w:r>
            <w:bookmarkStart w:id="10" w:name="OLE_LINK82"/>
            <w:r>
              <w:rPr>
                <w:rFonts w:eastAsia="等线"/>
                <w:sz w:val="18"/>
                <w:szCs w:val="18"/>
                <w:lang w:eastAsia="zh-CN"/>
              </w:rPr>
              <w:t>synchronized</w:t>
            </w:r>
            <w:bookmarkEnd w:id="10"/>
            <w:r>
              <w:rPr>
                <w:rFonts w:eastAsia="等线"/>
                <w:sz w:val="18"/>
                <w:szCs w:val="18"/>
                <w:lang w:eastAsia="zh-CN"/>
              </w:rPr>
              <w:t xml:space="preserve">” is not clear”, the definition is clearly explained by the Note in Alt-2, and the definition is exactly the same as the wording of Alt-3. </w:t>
            </w:r>
          </w:p>
          <w:p w:rsidR="00151AAC" w:rsidRDefault="003C1D94">
            <w:pPr>
              <w:pStyle w:val="ListParagraph"/>
              <w:numPr>
                <w:ilvl w:val="0"/>
                <w:numId w:val="27"/>
              </w:numPr>
              <w:overflowPunct w:val="0"/>
              <w:autoSpaceDE w:val="0"/>
              <w:autoSpaceDN w:val="0"/>
              <w:adjustRightInd w:val="0"/>
              <w:spacing w:after="0" w:line="257" w:lineRule="auto"/>
              <w:ind w:left="680" w:hanging="340"/>
              <w:contextualSpacing/>
              <w:jc w:val="both"/>
              <w:textAlignment w:val="baseline"/>
              <w:rPr>
                <w:rFonts w:eastAsia="PMingLiU"/>
                <w:sz w:val="18"/>
                <w:szCs w:val="18"/>
                <w:lang w:eastAsia="zh-TW"/>
              </w:rPr>
            </w:pPr>
            <w:r>
              <w:rPr>
                <w:rFonts w:eastAsia="等线"/>
                <w:sz w:val="18"/>
                <w:szCs w:val="18"/>
                <w:lang w:eastAsia="zh-CN"/>
              </w:rPr>
              <w:t>Regarding” assuming the TCI state being applicable for DL reception w/o SSB reception is not correct.”, the SSB should be root RS of both QCL-</w:t>
            </w:r>
            <w:proofErr w:type="spellStart"/>
            <w:r>
              <w:rPr>
                <w:rFonts w:eastAsia="等线"/>
                <w:sz w:val="18"/>
                <w:szCs w:val="18"/>
                <w:lang w:eastAsia="zh-CN"/>
              </w:rPr>
              <w:t>TypeD</w:t>
            </w:r>
            <w:proofErr w:type="spellEnd"/>
            <w:r>
              <w:rPr>
                <w:rFonts w:eastAsia="等线"/>
                <w:sz w:val="18"/>
                <w:szCs w:val="18"/>
                <w:lang w:eastAsia="zh-CN"/>
              </w:rPr>
              <w:t xml:space="preserve"> RS and the QCL-RS(s) for the other type of a TCI state. There is no ambiguity between SSB(s) and TCI state(s).</w:t>
            </w:r>
          </w:p>
          <w:p w:rsidR="00151AAC" w:rsidRDefault="003C1D94">
            <w:pPr>
              <w:overflowPunct w:val="0"/>
              <w:autoSpaceDE w:val="0"/>
              <w:autoSpaceDN w:val="0"/>
              <w:adjustRightInd w:val="0"/>
              <w:jc w:val="both"/>
              <w:textAlignment w:val="baseline"/>
              <w:rPr>
                <w:color w:val="0000FF"/>
                <w:sz w:val="18"/>
                <w:szCs w:val="18"/>
                <w:lang w:eastAsia="zh-CN"/>
              </w:rPr>
            </w:pPr>
            <w:r>
              <w:rPr>
                <w:rFonts w:hint="eastAsia"/>
                <w:sz w:val="18"/>
                <w:szCs w:val="18"/>
                <w:lang w:eastAsia="zh-CN"/>
              </w:rPr>
              <w:lastRenderedPageBreak/>
              <w:t>R</w:t>
            </w:r>
            <w:r>
              <w:rPr>
                <w:sz w:val="18"/>
                <w:szCs w:val="18"/>
                <w:lang w:eastAsia="zh-CN"/>
              </w:rPr>
              <w:t xml:space="preserve">egarding “a tight timeline is needed.”, we agree that should be discussed but it shall be handled by RAN4. </w:t>
            </w:r>
          </w:p>
        </w:tc>
      </w:tr>
      <w:tr w:rsidR="00151AAC">
        <w:trPr>
          <w:trHeight w:val="215"/>
        </w:trPr>
        <w:tc>
          <w:tcPr>
            <w:tcW w:w="1661" w:type="dxa"/>
          </w:tcPr>
          <w:p w:rsidR="00151AAC" w:rsidRDefault="003C1D94">
            <w:pPr>
              <w:snapToGrid w:val="0"/>
              <w:jc w:val="both"/>
              <w:rPr>
                <w:color w:val="000000" w:themeColor="text1"/>
                <w:sz w:val="20"/>
                <w:szCs w:val="20"/>
                <w:lang w:eastAsia="zh-CN"/>
              </w:rPr>
            </w:pPr>
            <w:r>
              <w:rPr>
                <w:color w:val="000000" w:themeColor="text1"/>
                <w:sz w:val="20"/>
                <w:szCs w:val="20"/>
                <w:lang w:eastAsia="zh-CN"/>
              </w:rPr>
              <w:lastRenderedPageBreak/>
              <w:t>Huawei/</w:t>
            </w:r>
            <w:proofErr w:type="spellStart"/>
            <w:r>
              <w:rPr>
                <w:color w:val="000000" w:themeColor="text1"/>
                <w:sz w:val="20"/>
                <w:szCs w:val="20"/>
                <w:lang w:eastAsia="zh-CN"/>
              </w:rPr>
              <w:t>HiSilicon</w:t>
            </w:r>
            <w:proofErr w:type="spellEnd"/>
          </w:p>
        </w:tc>
        <w:tc>
          <w:tcPr>
            <w:tcW w:w="8324" w:type="dxa"/>
          </w:tcPr>
          <w:p w:rsidR="00151AAC" w:rsidRDefault="003C1D94">
            <w:pPr>
              <w:overflowPunct w:val="0"/>
              <w:autoSpaceDE w:val="0"/>
              <w:autoSpaceDN w:val="0"/>
              <w:adjustRightInd w:val="0"/>
              <w:jc w:val="both"/>
              <w:textAlignment w:val="baseline"/>
              <w:rPr>
                <w:sz w:val="18"/>
                <w:szCs w:val="18"/>
              </w:rPr>
            </w:pPr>
            <w:r>
              <w:rPr>
                <w:b/>
                <w:sz w:val="18"/>
                <w:szCs w:val="18"/>
              </w:rPr>
              <w:t>Issue #5.1:</w:t>
            </w:r>
            <w:r>
              <w:rPr>
                <w:sz w:val="18"/>
                <w:szCs w:val="18"/>
              </w:rPr>
              <w:t xml:space="preserve"> </w:t>
            </w:r>
          </w:p>
          <w:p w:rsidR="00151AAC" w:rsidRDefault="00151AAC">
            <w:pPr>
              <w:overflowPunct w:val="0"/>
              <w:autoSpaceDE w:val="0"/>
              <w:autoSpaceDN w:val="0"/>
              <w:adjustRightInd w:val="0"/>
              <w:jc w:val="both"/>
              <w:textAlignment w:val="baseline"/>
              <w:rPr>
                <w:sz w:val="18"/>
                <w:szCs w:val="18"/>
              </w:rPr>
            </w:pPr>
          </w:p>
          <w:p w:rsidR="00151AAC" w:rsidRDefault="003C1D94">
            <w:pPr>
              <w:overflowPunct w:val="0"/>
              <w:autoSpaceDE w:val="0"/>
              <w:autoSpaceDN w:val="0"/>
              <w:adjustRightInd w:val="0"/>
              <w:jc w:val="both"/>
              <w:textAlignment w:val="baseline"/>
              <w:rPr>
                <w:sz w:val="18"/>
                <w:szCs w:val="18"/>
              </w:rPr>
            </w:pPr>
            <w:r>
              <w:rPr>
                <w:sz w:val="18"/>
                <w:szCs w:val="18"/>
              </w:rPr>
              <w:t>We are in principle supportive of Alt1 or Alt3. However, we think some further details should be clarified. In particular, for Alt1, at least the following should be clarified:</w:t>
            </w:r>
          </w:p>
          <w:p w:rsidR="00151AAC" w:rsidRDefault="00151AAC">
            <w:pPr>
              <w:overflowPunct w:val="0"/>
              <w:autoSpaceDE w:val="0"/>
              <w:autoSpaceDN w:val="0"/>
              <w:adjustRightInd w:val="0"/>
              <w:jc w:val="both"/>
              <w:textAlignment w:val="baseline"/>
              <w:rPr>
                <w:sz w:val="18"/>
                <w:szCs w:val="18"/>
              </w:rPr>
            </w:pPr>
          </w:p>
          <w:p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 xml:space="preserve">For Alt-1, the UE-autonomous update of activated TCI states happens only upon the transmission of Event-2 or Event-7 or both? In any case, which TCI-states are updated? </w:t>
            </w:r>
          </w:p>
          <w:p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If Alt-1 is agreed for Event-2, it makes sense that the indicated TCI states is among the to-be-updated activated TCI states. In such a case, Alt-1 implies that indicated TCI state is also updated without a DCI. This should be clarified in the proposal.</w:t>
            </w:r>
          </w:p>
          <w:p w:rsidR="00151AAC" w:rsidRDefault="003C1D94">
            <w:pPr>
              <w:pStyle w:val="ListParagraph"/>
              <w:numPr>
                <w:ilvl w:val="0"/>
                <w:numId w:val="28"/>
              </w:numPr>
              <w:overflowPunct w:val="0"/>
              <w:autoSpaceDE w:val="0"/>
              <w:autoSpaceDN w:val="0"/>
              <w:adjustRightInd w:val="0"/>
              <w:jc w:val="both"/>
              <w:textAlignment w:val="baseline"/>
              <w:rPr>
                <w:sz w:val="18"/>
                <w:szCs w:val="18"/>
              </w:rPr>
            </w:pPr>
            <w:r>
              <w:rPr>
                <w:sz w:val="18"/>
                <w:szCs w:val="18"/>
              </w:rPr>
              <w:t>For Alt-3, storing the QCL properties of the SSB(s) associated with the reference signal reported in the beam report(s) happens only upon the transmission of Event-2 or Event-7 or both? We think both events are viable choices for this UE behavior.</w:t>
            </w:r>
          </w:p>
          <w:p w:rsidR="00151AAC" w:rsidRDefault="00151AAC">
            <w:pPr>
              <w:overflowPunct w:val="0"/>
              <w:autoSpaceDE w:val="0"/>
              <w:autoSpaceDN w:val="0"/>
              <w:adjustRightInd w:val="0"/>
              <w:jc w:val="both"/>
              <w:textAlignment w:val="baseline"/>
              <w:rPr>
                <w:sz w:val="18"/>
                <w:szCs w:val="18"/>
              </w:rPr>
            </w:pPr>
          </w:p>
          <w:p w:rsidR="00151AAC" w:rsidRDefault="00151AAC">
            <w:pPr>
              <w:overflowPunct w:val="0"/>
              <w:autoSpaceDE w:val="0"/>
              <w:autoSpaceDN w:val="0"/>
              <w:adjustRightInd w:val="0"/>
              <w:jc w:val="both"/>
              <w:textAlignment w:val="baseline"/>
              <w:rPr>
                <w:sz w:val="18"/>
                <w:szCs w:val="18"/>
                <w:lang w:eastAsia="zh-CN"/>
              </w:rPr>
            </w:pPr>
          </w:p>
        </w:tc>
      </w:tr>
      <w:tr w:rsidR="00151AAC">
        <w:trPr>
          <w:trHeight w:val="50"/>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rFonts w:eastAsia="Malgun Gothic" w:hint="eastAsia"/>
                <w:sz w:val="18"/>
                <w:szCs w:val="18"/>
              </w:rPr>
              <w:t>LG</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overflowPunct w:val="0"/>
              <w:autoSpaceDE w:val="0"/>
              <w:autoSpaceDN w:val="0"/>
              <w:adjustRightInd w:val="0"/>
              <w:textAlignment w:val="baseline"/>
              <w:rPr>
                <w:color w:val="000000" w:themeColor="text1"/>
                <w:sz w:val="18"/>
                <w:szCs w:val="18"/>
                <w:lang w:eastAsia="zh-CN"/>
              </w:rPr>
            </w:pPr>
            <w:r>
              <w:rPr>
                <w:sz w:val="18"/>
                <w:szCs w:val="18"/>
                <w:lang w:eastAsia="zh-CN"/>
              </w:rPr>
              <w:t xml:space="preserve">Support Alt-1. Latency can be minimized with Alt-1 since there is no RRC/MAC-CE signaling for UE to update beams. Instead of higher layer signaling, confirmation to update beams with reported new beams is signaled dynamically. </w:t>
            </w:r>
          </w:p>
        </w:tc>
      </w:tr>
      <w:tr w:rsidR="00151AAC">
        <w:trPr>
          <w:trHeight w:val="215"/>
        </w:trPr>
        <w:tc>
          <w:tcPr>
            <w:tcW w:w="1661" w:type="dxa"/>
            <w:tcBorders>
              <w:top w:val="single" w:sz="4" w:space="0" w:color="auto"/>
              <w:left w:val="single" w:sz="4" w:space="0" w:color="auto"/>
              <w:bottom w:val="single" w:sz="4" w:space="0" w:color="auto"/>
              <w:right w:val="single" w:sz="4" w:space="0" w:color="auto"/>
            </w:tcBorders>
          </w:tcPr>
          <w:p w:rsidR="00151AAC" w:rsidRDefault="003C1D94">
            <w:pPr>
              <w:snapToGrid w:val="0"/>
              <w:rPr>
                <w:color w:val="000000" w:themeColor="text1"/>
                <w:sz w:val="18"/>
                <w:szCs w:val="18"/>
                <w:lang w:eastAsia="zh-CN"/>
              </w:rPr>
            </w:pPr>
            <w:r>
              <w:rPr>
                <w:rFonts w:hint="eastAsia"/>
                <w:color w:val="000000" w:themeColor="text1"/>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rsidR="00151AAC" w:rsidRDefault="003C1D94">
            <w:pPr>
              <w:snapToGrid w:val="0"/>
              <w:rPr>
                <w:sz w:val="20"/>
                <w:szCs w:val="20"/>
                <w:lang w:eastAsia="zh-CN"/>
              </w:rPr>
            </w:pPr>
            <w:r>
              <w:rPr>
                <w:b/>
                <w:sz w:val="20"/>
                <w:szCs w:val="20"/>
                <w:u w:val="single"/>
              </w:rPr>
              <w:t>Alt1:</w:t>
            </w:r>
            <w:r>
              <w:rPr>
                <w:rFonts w:hint="eastAsia"/>
                <w:sz w:val="20"/>
                <w:szCs w:val="20"/>
                <w:lang w:eastAsia="zh-CN"/>
              </w:rPr>
              <w:t xml:space="preserve"> </w:t>
            </w:r>
          </w:p>
          <w:p w:rsidR="00151AAC" w:rsidRDefault="003C1D94">
            <w:pPr>
              <w:snapToGrid w:val="0"/>
              <w:rPr>
                <w:sz w:val="18"/>
                <w:szCs w:val="18"/>
                <w:lang w:eastAsia="zh-CN"/>
              </w:rPr>
            </w:pPr>
            <w:r>
              <w:rPr>
                <w:rFonts w:hint="eastAsia"/>
                <w:sz w:val="20"/>
                <w:szCs w:val="20"/>
                <w:lang w:eastAsia="zh-CN"/>
              </w:rPr>
              <w:t>Whether a NW response is there or not should be determined firstly before supporting alt1.</w:t>
            </w:r>
            <w:r>
              <w:rPr>
                <w:sz w:val="20"/>
                <w:szCs w:val="20"/>
              </w:rPr>
              <w:t xml:space="preserve"> </w:t>
            </w:r>
            <w:r>
              <w:rPr>
                <w:rFonts w:hint="eastAsia"/>
                <w:sz w:val="20"/>
                <w:szCs w:val="20"/>
                <w:lang w:eastAsia="zh-CN"/>
              </w:rPr>
              <w:t>If we do not support such a response, alt1 is not supported. Besides, if we agreed to have such a NW response in order to support alt1, an extra step is added. Although we agree storing</w:t>
            </w:r>
            <w:r>
              <w:rPr>
                <w:sz w:val="20"/>
                <w:szCs w:val="20"/>
              </w:rPr>
              <w:t xml:space="preserve"> </w:t>
            </w:r>
            <w:r>
              <w:rPr>
                <w:sz w:val="18"/>
                <w:szCs w:val="18"/>
                <w:lang w:eastAsia="zh-CN"/>
              </w:rPr>
              <w:t xml:space="preserve">QCL properties of SSB </w:t>
            </w:r>
            <w:r>
              <w:rPr>
                <w:rFonts w:hint="eastAsia"/>
                <w:sz w:val="18"/>
                <w:szCs w:val="18"/>
                <w:lang w:eastAsia="zh-CN"/>
              </w:rPr>
              <w:t>can help</w:t>
            </w:r>
            <w:r>
              <w:rPr>
                <w:sz w:val="18"/>
                <w:szCs w:val="18"/>
                <w:lang w:eastAsia="zh-CN"/>
              </w:rPr>
              <w:t xml:space="preserve"> reduce beam(s) activation/indication latency</w:t>
            </w:r>
            <w:r>
              <w:rPr>
                <w:rFonts w:hint="eastAsia"/>
                <w:sz w:val="18"/>
                <w:szCs w:val="18"/>
                <w:lang w:eastAsia="zh-CN"/>
              </w:rPr>
              <w:t xml:space="preserve">, the </w:t>
            </w:r>
            <w:r>
              <w:rPr>
                <w:sz w:val="18"/>
                <w:szCs w:val="18"/>
                <w:lang w:eastAsia="zh-CN"/>
              </w:rPr>
              <w:t>latency</w:t>
            </w:r>
            <w:r>
              <w:rPr>
                <w:rFonts w:hint="eastAsia"/>
                <w:sz w:val="18"/>
                <w:szCs w:val="18"/>
                <w:lang w:eastAsia="zh-CN"/>
              </w:rPr>
              <w:t xml:space="preserve"> of beam reporting of UEIBM as a whole may be actually increased. T</w:t>
            </w:r>
            <w:r>
              <w:rPr>
                <w:sz w:val="18"/>
                <w:szCs w:val="18"/>
                <w:lang w:eastAsia="zh-CN"/>
              </w:rPr>
              <w:t>h</w:t>
            </w:r>
            <w:r>
              <w:rPr>
                <w:rFonts w:hint="eastAsia"/>
                <w:sz w:val="18"/>
                <w:szCs w:val="18"/>
                <w:lang w:eastAsia="zh-CN"/>
              </w:rPr>
              <w:t xml:space="preserve">e </w:t>
            </w:r>
            <w:r>
              <w:rPr>
                <w:sz w:val="18"/>
                <w:szCs w:val="18"/>
                <w:lang w:eastAsia="zh-CN"/>
              </w:rPr>
              <w:t>feasibility</w:t>
            </w:r>
            <w:r>
              <w:rPr>
                <w:rFonts w:hint="eastAsia"/>
                <w:sz w:val="18"/>
                <w:szCs w:val="18"/>
                <w:lang w:eastAsia="zh-CN"/>
              </w:rPr>
              <w:t xml:space="preserve"> of alt1 should be further specified.</w:t>
            </w:r>
          </w:p>
          <w:p w:rsidR="00151AAC" w:rsidRDefault="003C1D94">
            <w:pPr>
              <w:snapToGrid w:val="0"/>
              <w:rPr>
                <w:sz w:val="20"/>
                <w:szCs w:val="20"/>
              </w:rPr>
            </w:pPr>
            <w:r>
              <w:rPr>
                <w:rFonts w:hint="eastAsia"/>
                <w:sz w:val="18"/>
                <w:szCs w:val="18"/>
                <w:lang w:eastAsia="zh-CN"/>
              </w:rPr>
              <w:t xml:space="preserve"> </w:t>
            </w:r>
          </w:p>
          <w:p w:rsidR="00151AAC" w:rsidRDefault="003C1D94">
            <w:pPr>
              <w:snapToGrid w:val="0"/>
              <w:rPr>
                <w:sz w:val="20"/>
                <w:szCs w:val="20"/>
                <w:lang w:eastAsia="zh-CN"/>
              </w:rPr>
            </w:pPr>
            <w:r>
              <w:rPr>
                <w:b/>
                <w:sz w:val="20"/>
                <w:szCs w:val="20"/>
                <w:u w:val="single"/>
              </w:rPr>
              <w:t>Alt2:</w:t>
            </w:r>
            <w:r>
              <w:rPr>
                <w:sz w:val="20"/>
                <w:szCs w:val="20"/>
              </w:rPr>
              <w:t xml:space="preserve"> </w:t>
            </w:r>
          </w:p>
          <w:p w:rsidR="00151AAC" w:rsidRDefault="003C1D94">
            <w:pPr>
              <w:snapToGrid w:val="0"/>
              <w:rPr>
                <w:sz w:val="20"/>
                <w:szCs w:val="20"/>
              </w:rPr>
            </w:pPr>
            <w:r>
              <w:rPr>
                <w:rFonts w:hint="eastAsia"/>
                <w:sz w:val="20"/>
                <w:szCs w:val="20"/>
                <w:lang w:eastAsia="zh-CN"/>
              </w:rPr>
              <w:t xml:space="preserve">The </w:t>
            </w:r>
            <w:r>
              <w:rPr>
                <w:sz w:val="20"/>
                <w:szCs w:val="20"/>
                <w:lang w:eastAsia="zh-CN"/>
              </w:rPr>
              <w:t>additional one-bit indication</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T</w:t>
            </w:r>
            <w:r>
              <w:rPr>
                <w:sz w:val="20"/>
                <w:szCs w:val="20"/>
                <w:lang w:eastAsia="zh-CN"/>
              </w:rPr>
              <w:t>he benefits of alt-2 are ambiguous</w:t>
            </w:r>
            <w:r>
              <w:rPr>
                <w:rFonts w:hint="eastAsia"/>
                <w:sz w:val="20"/>
                <w:szCs w:val="20"/>
                <w:lang w:eastAsia="zh-CN"/>
              </w:rPr>
              <w:t xml:space="preserve"> without fully specifying it</w:t>
            </w:r>
            <w:r>
              <w:rPr>
                <w:sz w:val="20"/>
                <w:szCs w:val="20"/>
                <w:lang w:eastAsia="zh-CN"/>
              </w:rPr>
              <w:t xml:space="preserve">. </w:t>
            </w:r>
            <w:r>
              <w:rPr>
                <w:rFonts w:hint="eastAsia"/>
                <w:sz w:val="20"/>
                <w:szCs w:val="20"/>
                <w:lang w:eastAsia="zh-CN"/>
              </w:rPr>
              <w:t>Without such an indication (or other potential solution), as t</w:t>
            </w:r>
            <w:r>
              <w:rPr>
                <w:sz w:val="20"/>
                <w:szCs w:val="20"/>
                <w:lang w:eastAsia="zh-CN"/>
              </w:rPr>
              <w:t xml:space="preserve">he association between the TCI states for either new beam or the current beam is configured by the </w:t>
            </w:r>
            <w:proofErr w:type="gramStart"/>
            <w:r>
              <w:rPr>
                <w:sz w:val="20"/>
                <w:szCs w:val="20"/>
                <w:lang w:eastAsia="zh-CN"/>
              </w:rPr>
              <w:t>NW,  determination</w:t>
            </w:r>
            <w:proofErr w:type="gramEnd"/>
            <w:r>
              <w:rPr>
                <w:rFonts w:hint="eastAsia"/>
                <w:sz w:val="20"/>
                <w:szCs w:val="20"/>
                <w:lang w:eastAsia="zh-CN"/>
              </w:rPr>
              <w:t xml:space="preserve"> on </w:t>
            </w:r>
            <w:r>
              <w:rPr>
                <w:sz w:val="20"/>
                <w:szCs w:val="20"/>
                <w:lang w:eastAsia="zh-CN"/>
              </w:rPr>
              <w:t>‘</w:t>
            </w:r>
            <w:r>
              <w:rPr>
                <w:iCs/>
                <w:sz w:val="18"/>
                <w:szCs w:val="18"/>
              </w:rPr>
              <w:t>synchroniz</w:t>
            </w:r>
            <w:r>
              <w:rPr>
                <w:rFonts w:hint="eastAsia"/>
                <w:iCs/>
                <w:sz w:val="18"/>
                <w:szCs w:val="18"/>
                <w:lang w:eastAsia="zh-CN"/>
              </w:rPr>
              <w:t>ation</w:t>
            </w:r>
            <w:r>
              <w:rPr>
                <w:sz w:val="20"/>
                <w:szCs w:val="20"/>
                <w:lang w:eastAsia="zh-CN"/>
              </w:rPr>
              <w:t>’ by UE may lead to misalignment between UE and NW.</w:t>
            </w:r>
          </w:p>
          <w:p w:rsidR="00151AAC" w:rsidRDefault="00151AAC">
            <w:pPr>
              <w:snapToGrid w:val="0"/>
              <w:rPr>
                <w:sz w:val="20"/>
                <w:szCs w:val="20"/>
              </w:rPr>
            </w:pPr>
          </w:p>
          <w:p w:rsidR="00151AAC" w:rsidRDefault="003C1D94">
            <w:pPr>
              <w:snapToGrid w:val="0"/>
              <w:rPr>
                <w:sz w:val="20"/>
                <w:szCs w:val="20"/>
                <w:lang w:eastAsia="zh-CN"/>
              </w:rPr>
            </w:pPr>
            <w:r>
              <w:rPr>
                <w:b/>
                <w:sz w:val="20"/>
                <w:szCs w:val="20"/>
                <w:u w:val="single"/>
              </w:rPr>
              <w:t>Alt3:</w:t>
            </w:r>
            <w:r>
              <w:rPr>
                <w:sz w:val="20"/>
                <w:szCs w:val="20"/>
              </w:rPr>
              <w:t xml:space="preserve"> </w:t>
            </w:r>
          </w:p>
          <w:p w:rsidR="00151AAC" w:rsidRDefault="003C1D94">
            <w:pPr>
              <w:snapToGrid w:val="0"/>
              <w:rPr>
                <w:sz w:val="20"/>
                <w:szCs w:val="20"/>
                <w:lang w:eastAsia="zh-CN"/>
              </w:rPr>
            </w:pPr>
            <w:proofErr w:type="gramStart"/>
            <w:r>
              <w:rPr>
                <w:rFonts w:hint="eastAsia"/>
                <w:sz w:val="20"/>
                <w:szCs w:val="20"/>
                <w:lang w:eastAsia="zh-CN"/>
              </w:rPr>
              <w:t>Similarly</w:t>
            </w:r>
            <w:proofErr w:type="gramEnd"/>
            <w:r>
              <w:rPr>
                <w:rFonts w:hint="eastAsia"/>
                <w:sz w:val="20"/>
                <w:szCs w:val="20"/>
                <w:lang w:eastAsia="zh-CN"/>
              </w:rPr>
              <w:t xml:space="preserve"> to the comments above, </w:t>
            </w:r>
            <w:r>
              <w:rPr>
                <w:sz w:val="20"/>
                <w:szCs w:val="20"/>
                <w:lang w:eastAsia="zh-CN"/>
              </w:rPr>
              <w:t>How NW know whether the UE has stored the QCL properties of the SSB associated with the reported RS</w:t>
            </w:r>
            <w:r>
              <w:rPr>
                <w:rFonts w:hint="eastAsia"/>
                <w:sz w:val="20"/>
                <w:szCs w:val="20"/>
                <w:lang w:eastAsia="zh-CN"/>
              </w:rPr>
              <w:t xml:space="preserve"> in </w:t>
            </w:r>
            <w:r>
              <w:rPr>
                <w:sz w:val="20"/>
                <w:szCs w:val="20"/>
                <w:lang w:eastAsia="zh-CN"/>
              </w:rPr>
              <w:t>this</w:t>
            </w:r>
            <w:r>
              <w:rPr>
                <w:rFonts w:hint="eastAsia"/>
                <w:sz w:val="20"/>
                <w:szCs w:val="20"/>
                <w:lang w:eastAsia="zh-CN"/>
              </w:rPr>
              <w:t xml:space="preserve"> alt should be firstly specified. Otherwise, the</w:t>
            </w:r>
            <w:r>
              <w:rPr>
                <w:sz w:val="20"/>
                <w:szCs w:val="20"/>
                <w:lang w:eastAsia="zh-CN"/>
              </w:rPr>
              <w:t xml:space="preserve"> benefits of alt-</w:t>
            </w:r>
            <w:r>
              <w:rPr>
                <w:rFonts w:hint="eastAsia"/>
                <w:sz w:val="20"/>
                <w:szCs w:val="20"/>
                <w:lang w:eastAsia="zh-CN"/>
              </w:rPr>
              <w:t>3</w:t>
            </w:r>
            <w:r>
              <w:rPr>
                <w:sz w:val="20"/>
                <w:szCs w:val="20"/>
                <w:lang w:eastAsia="zh-CN"/>
              </w:rPr>
              <w:t xml:space="preserve"> are ambiguous</w:t>
            </w:r>
            <w:r>
              <w:rPr>
                <w:rFonts w:hint="eastAsia"/>
                <w:sz w:val="20"/>
                <w:szCs w:val="20"/>
                <w:lang w:eastAsia="zh-CN"/>
              </w:rPr>
              <w:t>.</w:t>
            </w:r>
          </w:p>
          <w:p w:rsidR="00151AAC" w:rsidRDefault="00151AAC">
            <w:pPr>
              <w:snapToGrid w:val="0"/>
              <w:rPr>
                <w:color w:val="000000" w:themeColor="text1"/>
                <w:sz w:val="18"/>
                <w:szCs w:val="18"/>
                <w:lang w:eastAsia="zh-CN"/>
              </w:rPr>
            </w:pPr>
          </w:p>
        </w:tc>
      </w:tr>
      <w:tr w:rsidR="00151AAC">
        <w:trPr>
          <w:trHeight w:val="215"/>
        </w:trPr>
        <w:tc>
          <w:tcPr>
            <w:tcW w:w="1661" w:type="dxa"/>
          </w:tcPr>
          <w:p w:rsidR="00151AAC" w:rsidRDefault="003C1D94">
            <w:pPr>
              <w:snapToGrid w:val="0"/>
              <w:rPr>
                <w:rFonts w:eastAsiaTheme="minorEastAsia"/>
                <w:color w:val="000000" w:themeColor="text1"/>
                <w:sz w:val="18"/>
                <w:szCs w:val="18"/>
                <w:lang w:eastAsia="zh-CN"/>
              </w:rPr>
            </w:pPr>
            <w:proofErr w:type="spellStart"/>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preadtrum</w:t>
            </w:r>
            <w:proofErr w:type="spellEnd"/>
          </w:p>
        </w:tc>
        <w:tc>
          <w:tcPr>
            <w:tcW w:w="8324" w:type="dxa"/>
          </w:tcPr>
          <w:p w:rsidR="00151AAC" w:rsidRDefault="003C1D94">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S</w:t>
            </w:r>
            <w:r>
              <w:rPr>
                <w:rFonts w:eastAsiaTheme="minorEastAsia"/>
                <w:color w:val="000000" w:themeColor="text1"/>
                <w:sz w:val="18"/>
                <w:szCs w:val="18"/>
                <w:lang w:eastAsia="zh-CN"/>
              </w:rPr>
              <w:t xml:space="preserve">upport Alt-1. </w:t>
            </w:r>
          </w:p>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response can be considered to confirm the UL signaling reception. The suggested new beam by the UE can be applied after the UL signaling transmission or the </w:t>
            </w:r>
            <w:proofErr w:type="spellStart"/>
            <w:r>
              <w:rPr>
                <w:rFonts w:eastAsiaTheme="minorEastAsia"/>
                <w:color w:val="000000" w:themeColor="text1"/>
                <w:sz w:val="18"/>
                <w:szCs w:val="18"/>
                <w:lang w:eastAsia="zh-CN"/>
              </w:rPr>
              <w:t>gNB</w:t>
            </w:r>
            <w:proofErr w:type="spellEnd"/>
            <w:r>
              <w:rPr>
                <w:rFonts w:eastAsiaTheme="minorEastAsia"/>
                <w:color w:val="000000" w:themeColor="text1"/>
                <w:sz w:val="18"/>
                <w:szCs w:val="18"/>
                <w:lang w:eastAsia="zh-CN"/>
              </w:rPr>
              <w:t xml:space="preserve"> response.</w:t>
            </w:r>
          </w:p>
        </w:tc>
      </w:tr>
      <w:tr w:rsidR="00151AAC">
        <w:trPr>
          <w:trHeight w:val="215"/>
        </w:trPr>
        <w:tc>
          <w:tcPr>
            <w:tcW w:w="1661" w:type="dxa"/>
          </w:tcPr>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Alt-2 and alt-3. We have concern for Alt.1, looks like UE-controlled beam switching.</w:t>
            </w:r>
          </w:p>
        </w:tc>
      </w:tr>
      <w:tr w:rsidR="00151AAC">
        <w:trPr>
          <w:trHeight w:val="215"/>
        </w:trPr>
        <w:tc>
          <w:tcPr>
            <w:tcW w:w="1661" w:type="dxa"/>
          </w:tcPr>
          <w:p w:rsidR="00151AAC" w:rsidRDefault="003C1D94">
            <w:pPr>
              <w:snapToGrid w:val="0"/>
              <w:rPr>
                <w:rFonts w:eastAsiaTheme="minorEastAsia"/>
                <w:color w:val="000000" w:themeColor="text1"/>
                <w:sz w:val="18"/>
                <w:szCs w:val="18"/>
                <w:lang w:eastAsia="zh-CN"/>
              </w:rPr>
            </w:pPr>
            <w:r>
              <w:rPr>
                <w:color w:val="000000" w:themeColor="text1"/>
                <w:sz w:val="20"/>
                <w:szCs w:val="20"/>
                <w:lang w:eastAsia="zh-CN"/>
              </w:rPr>
              <w:t>FUTUREWEI</w:t>
            </w:r>
          </w:p>
        </w:tc>
        <w:tc>
          <w:tcPr>
            <w:tcW w:w="8324" w:type="dxa"/>
          </w:tcPr>
          <w:p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Support Alt-1. </w:t>
            </w:r>
          </w:p>
          <w:p w:rsidR="00151AAC" w:rsidRDefault="00151AAC">
            <w:pPr>
              <w:overflowPunct w:val="0"/>
              <w:autoSpaceDE w:val="0"/>
              <w:autoSpaceDN w:val="0"/>
              <w:adjustRightInd w:val="0"/>
              <w:textAlignment w:val="baseline"/>
              <w:rPr>
                <w:rFonts w:eastAsia="宋体"/>
                <w:bCs/>
                <w:sz w:val="18"/>
                <w:szCs w:val="18"/>
              </w:rPr>
            </w:pPr>
          </w:p>
          <w:p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11" w:name="OLE_LINK52"/>
            <w:r>
              <w:rPr>
                <w:rFonts w:eastAsia="宋体"/>
                <w:bCs/>
                <w:sz w:val="18"/>
                <w:szCs w:val="18"/>
              </w:rPr>
              <w:t xml:space="preserve">promptly </w:t>
            </w:r>
            <w:bookmarkEnd w:id="11"/>
            <w:r>
              <w:rPr>
                <w:rFonts w:eastAsia="宋体"/>
                <w:bCs/>
                <w:sz w:val="18"/>
                <w:szCs w:val="18"/>
              </w:rPr>
              <w:t>used to update the activated TCI state list or preconfigured TCI state pool. Delays in utilization may render the QCL properties stored by the UE obsolete.</w:t>
            </w:r>
          </w:p>
          <w:p w:rsidR="00151AAC" w:rsidRDefault="00151AAC">
            <w:pPr>
              <w:overflowPunct w:val="0"/>
              <w:autoSpaceDE w:val="0"/>
              <w:autoSpaceDN w:val="0"/>
              <w:adjustRightInd w:val="0"/>
              <w:textAlignment w:val="baseline"/>
              <w:rPr>
                <w:rFonts w:eastAsia="宋体"/>
                <w:bCs/>
                <w:sz w:val="18"/>
                <w:szCs w:val="18"/>
              </w:rPr>
            </w:pPr>
          </w:p>
          <w:p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12" w:name="OLE_LINK53"/>
            <w:r>
              <w:rPr>
                <w:rFonts w:eastAsia="宋体"/>
                <w:bCs/>
                <w:sz w:val="18"/>
                <w:szCs w:val="18"/>
              </w:rPr>
              <w:t xml:space="preserve">TCI state </w:t>
            </w:r>
            <w:bookmarkEnd w:id="12"/>
            <w:r>
              <w:rPr>
                <w:rFonts w:eastAsia="宋体"/>
                <w:bCs/>
                <w:sz w:val="18"/>
                <w:szCs w:val="18"/>
              </w:rPr>
              <w:t>pool. In contrast, Alt-2 and Alt-3 introduce higher latency and overhead, particularly when the reported new beam(s) are outside of the preconfigured TCI state pool.</w:t>
            </w:r>
          </w:p>
          <w:p w:rsidR="00151AAC" w:rsidRDefault="00151AAC">
            <w:pPr>
              <w:overflowPunct w:val="0"/>
              <w:autoSpaceDE w:val="0"/>
              <w:autoSpaceDN w:val="0"/>
              <w:adjustRightInd w:val="0"/>
              <w:textAlignment w:val="baseline"/>
              <w:rPr>
                <w:rFonts w:eastAsia="宋体"/>
                <w:bCs/>
                <w:sz w:val="18"/>
                <w:szCs w:val="18"/>
              </w:rPr>
            </w:pPr>
          </w:p>
          <w:p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rsidR="00151AAC" w:rsidRDefault="00151AAC">
            <w:pPr>
              <w:overflowPunct w:val="0"/>
              <w:autoSpaceDE w:val="0"/>
              <w:autoSpaceDN w:val="0"/>
              <w:adjustRightInd w:val="0"/>
              <w:textAlignment w:val="baseline"/>
              <w:rPr>
                <w:rFonts w:eastAsia="宋体"/>
                <w:bCs/>
                <w:sz w:val="18"/>
                <w:szCs w:val="18"/>
              </w:rPr>
            </w:pPr>
          </w:p>
          <w:p w:rsidR="00151AAC" w:rsidRDefault="003C1D94">
            <w:pPr>
              <w:overflowPunct w:val="0"/>
              <w:autoSpaceDE w:val="0"/>
              <w:autoSpaceDN w:val="0"/>
              <w:adjustRightInd w:val="0"/>
              <w:textAlignment w:val="baseline"/>
              <w:rPr>
                <w:rFonts w:eastAsia="宋体"/>
                <w:bCs/>
                <w:sz w:val="18"/>
                <w:szCs w:val="18"/>
              </w:rPr>
            </w:pPr>
            <w:r>
              <w:rPr>
                <w:rFonts w:eastAsia="宋体"/>
                <w:bCs/>
                <w:sz w:val="18"/>
                <w:szCs w:val="18"/>
              </w:rPr>
              <w:lastRenderedPageBreak/>
              <w:t>Regarding the leftover time, as mentioned by other companies, beam application latency reduction can be divided into two parts:</w:t>
            </w:r>
          </w:p>
          <w:p w:rsidR="00151AAC" w:rsidRDefault="003C1D94">
            <w:pPr>
              <w:numPr>
                <w:ilvl w:val="0"/>
                <w:numId w:val="29"/>
              </w:numPr>
              <w:overflowPunct w:val="0"/>
              <w:autoSpaceDE w:val="0"/>
              <w:autoSpaceDN w:val="0"/>
              <w:adjustRightInd w:val="0"/>
              <w:textAlignment w:val="baseline"/>
              <w:rPr>
                <w:rFonts w:eastAsia="宋体"/>
                <w:bCs/>
                <w:sz w:val="18"/>
                <w:szCs w:val="18"/>
              </w:rPr>
            </w:pPr>
            <w:r>
              <w:rPr>
                <w:rFonts w:eastAsia="宋体"/>
                <w:bCs/>
                <w:sz w:val="18"/>
                <w:szCs w:val="18"/>
              </w:rPr>
              <w:t>The first part, primarily due to “without additional SSB reception,” falls under RAN4’s scope and can be addressed by RAN4.</w:t>
            </w:r>
          </w:p>
          <w:p w:rsidR="00151AAC" w:rsidRDefault="003C1D94">
            <w:pPr>
              <w:numPr>
                <w:ilvl w:val="0"/>
                <w:numId w:val="29"/>
              </w:numPr>
              <w:overflowPunct w:val="0"/>
              <w:autoSpaceDE w:val="0"/>
              <w:autoSpaceDN w:val="0"/>
              <w:adjustRightInd w:val="0"/>
              <w:textAlignment w:val="baseline"/>
              <w:rPr>
                <w:rFonts w:eastAsia="宋体"/>
                <w:bCs/>
                <w:sz w:val="18"/>
                <w:szCs w:val="18"/>
              </w:rPr>
            </w:pPr>
            <w:r>
              <w:rPr>
                <w:rFonts w:eastAsia="宋体"/>
                <w:bCs/>
                <w:sz w:val="18"/>
                <w:szCs w:val="18"/>
              </w:rPr>
              <w:t>The second part, primarily due to “without RRC configuration signaling or MAC-CE activation signaling,” can only be addressed by RAN1.</w:t>
            </w:r>
          </w:p>
          <w:p w:rsidR="00151AAC" w:rsidRDefault="003C1D94">
            <w:pPr>
              <w:snapToGrid w:val="0"/>
              <w:rPr>
                <w:rFonts w:eastAsiaTheme="minorEastAsia"/>
                <w:color w:val="000000" w:themeColor="text1"/>
                <w:sz w:val="18"/>
                <w:szCs w:val="18"/>
                <w:lang w:eastAsia="zh-CN"/>
              </w:rPr>
            </w:pPr>
            <w:r>
              <w:rPr>
                <w:color w:val="000000" w:themeColor="text1"/>
                <w:sz w:val="18"/>
                <w:szCs w:val="18"/>
              </w:rPr>
              <w:t>In our view, the leftover time in RAN1 is sufficient to address the second part.</w:t>
            </w:r>
          </w:p>
        </w:tc>
      </w:tr>
      <w:tr w:rsidR="00151AAC">
        <w:trPr>
          <w:trHeight w:val="215"/>
        </w:trPr>
        <w:tc>
          <w:tcPr>
            <w:tcW w:w="1661" w:type="dxa"/>
          </w:tcPr>
          <w:p w:rsidR="00151AAC" w:rsidRDefault="003C1D94">
            <w:pPr>
              <w:snapToGrid w:val="0"/>
              <w:rPr>
                <w:color w:val="000000" w:themeColor="text1"/>
                <w:sz w:val="20"/>
                <w:szCs w:val="20"/>
                <w:lang w:eastAsia="zh-CN"/>
              </w:rPr>
            </w:pPr>
            <w:r>
              <w:rPr>
                <w:color w:val="000000" w:themeColor="text1"/>
                <w:sz w:val="18"/>
                <w:szCs w:val="18"/>
                <w:lang w:eastAsia="zh-CN"/>
              </w:rPr>
              <w:lastRenderedPageBreak/>
              <w:t>Nokia</w:t>
            </w:r>
          </w:p>
        </w:tc>
        <w:tc>
          <w:tcPr>
            <w:tcW w:w="8324" w:type="dxa"/>
          </w:tcPr>
          <w:p w:rsidR="00151AAC" w:rsidRDefault="003C1D94">
            <w:pPr>
              <w:snapToGrid w:val="0"/>
              <w:rPr>
                <w:b/>
                <w:bCs/>
                <w:color w:val="000000" w:themeColor="text1"/>
                <w:sz w:val="18"/>
                <w:szCs w:val="18"/>
                <w:lang w:eastAsia="zh-CN"/>
              </w:rPr>
            </w:pPr>
            <w:r>
              <w:rPr>
                <w:b/>
                <w:bCs/>
                <w:color w:val="000000" w:themeColor="text1"/>
                <w:sz w:val="18"/>
                <w:szCs w:val="18"/>
                <w:lang w:eastAsia="zh-CN"/>
              </w:rPr>
              <w:t>Issue 5.1</w:t>
            </w:r>
          </w:p>
          <w:p w:rsidR="00151AAC" w:rsidRDefault="003C1D94">
            <w:pPr>
              <w:snapToGrid w:val="0"/>
              <w:rPr>
                <w:color w:val="000000" w:themeColor="text1"/>
                <w:sz w:val="18"/>
                <w:szCs w:val="18"/>
                <w:lang w:eastAsia="zh-CN"/>
              </w:rPr>
            </w:pPr>
            <w:r>
              <w:rPr>
                <w:color w:val="000000" w:themeColor="text1"/>
                <w:sz w:val="18"/>
                <w:szCs w:val="18"/>
                <w:lang w:eastAsia="zh-CN"/>
              </w:rPr>
              <w:t>Our assessment on these alternatives is as follows:</w:t>
            </w:r>
          </w:p>
          <w:p w:rsidR="00151AAC" w:rsidRDefault="003C1D94">
            <w:pPr>
              <w:snapToGrid w:val="0"/>
              <w:rPr>
                <w:color w:val="000000" w:themeColor="text1"/>
                <w:sz w:val="18"/>
                <w:szCs w:val="18"/>
                <w:lang w:eastAsia="zh-CN"/>
              </w:rPr>
            </w:pPr>
            <w:r>
              <w:rPr>
                <w:color w:val="000000" w:themeColor="text1"/>
                <w:sz w:val="18"/>
                <w:szCs w:val="18"/>
                <w:lang w:eastAsia="zh-CN"/>
              </w:rPr>
              <w:t>- Alt-1 proposes to automatically activate reported new beams. This alternative could be fine, although some further discussion is needed on some aspects. For example, in case a UE supports just one active TCI state, that is also the indicated TCI state, updating the active TCI state list in such context would mean that a UE decides a network beam switching, and of course that cannot be supported, as TCI switching should be in the control of the network.</w:t>
            </w:r>
          </w:p>
          <w:p w:rsidR="00151AAC" w:rsidRDefault="003C1D94">
            <w:pPr>
              <w:snapToGrid w:val="0"/>
              <w:rPr>
                <w:color w:val="000000" w:themeColor="text1"/>
                <w:sz w:val="18"/>
                <w:szCs w:val="18"/>
                <w:lang w:eastAsia="zh-CN"/>
              </w:rPr>
            </w:pPr>
            <w:r>
              <w:rPr>
                <w:color w:val="000000" w:themeColor="text1"/>
                <w:sz w:val="18"/>
                <w:szCs w:val="18"/>
                <w:lang w:eastAsia="zh-CN"/>
              </w:rPr>
              <w:t>- Alt-3 proposes that, after the MAC CE, a very fast activation delay is required by the UE without additional SSB reception for T/F sync for the reported new beams. This also could be fine, but it seems more a RAN4 solution, and it should be discussed within that WG if such solution is really feasible.</w:t>
            </w:r>
          </w:p>
          <w:p w:rsidR="00151AAC" w:rsidRDefault="003C1D94">
            <w:pPr>
              <w:snapToGrid w:val="0"/>
              <w:rPr>
                <w:color w:val="000000" w:themeColor="text1"/>
                <w:sz w:val="18"/>
                <w:szCs w:val="18"/>
                <w:lang w:eastAsia="zh-CN"/>
              </w:rPr>
            </w:pPr>
            <w:r>
              <w:rPr>
                <w:color w:val="000000" w:themeColor="text1"/>
                <w:sz w:val="18"/>
                <w:szCs w:val="18"/>
                <w:lang w:eastAsia="zh-CN"/>
              </w:rPr>
              <w:t xml:space="preserve">- Alt-2 is in our view similar to Alt-3, and just restricts this very fast activation delay after the MAC CE to a subset of the reported new beams, with this subset indicated for example by the UE. </w:t>
            </w:r>
            <w:proofErr w:type="gramStart"/>
            <w:r>
              <w:rPr>
                <w:color w:val="000000" w:themeColor="text1"/>
                <w:sz w:val="18"/>
                <w:szCs w:val="18"/>
                <w:lang w:eastAsia="zh-CN"/>
              </w:rPr>
              <w:t>Similarly</w:t>
            </w:r>
            <w:proofErr w:type="gramEnd"/>
            <w:r>
              <w:rPr>
                <w:color w:val="000000" w:themeColor="text1"/>
                <w:sz w:val="18"/>
                <w:szCs w:val="18"/>
                <w:lang w:eastAsia="zh-CN"/>
              </w:rPr>
              <w:t xml:space="preserve"> as for Alt-3, this seems as well a RAN4 solution, which should be discussed within that WG.</w:t>
            </w:r>
          </w:p>
          <w:p w:rsidR="00151AAC" w:rsidRDefault="00151AAC">
            <w:pPr>
              <w:snapToGrid w:val="0"/>
              <w:rPr>
                <w:color w:val="000000" w:themeColor="text1"/>
                <w:sz w:val="18"/>
                <w:szCs w:val="18"/>
                <w:lang w:eastAsia="zh-CN"/>
              </w:rPr>
            </w:pPr>
          </w:p>
          <w:p w:rsidR="00151AAC" w:rsidRDefault="003C1D94">
            <w:pPr>
              <w:overflowPunct w:val="0"/>
              <w:autoSpaceDE w:val="0"/>
              <w:autoSpaceDN w:val="0"/>
              <w:adjustRightInd w:val="0"/>
              <w:textAlignment w:val="baseline"/>
              <w:rPr>
                <w:rFonts w:eastAsia="宋体"/>
                <w:bCs/>
                <w:sz w:val="18"/>
                <w:szCs w:val="18"/>
              </w:rPr>
            </w:pPr>
            <w:r>
              <w:rPr>
                <w:color w:val="000000" w:themeColor="text1"/>
                <w:sz w:val="18"/>
                <w:szCs w:val="18"/>
                <w:lang w:eastAsia="zh-CN"/>
              </w:rPr>
              <w:t>In some of the above alternatives it is somehow hinted that the higher layer signaling is “short circuited” by the UEIBM decisions. If this is the case, we are wondering if there is a potential ambiguity/conflict of the UEIBM report vs the higher layer signaling of the beams the UE needs to monitor. This is because the higher layer signaling may not incorporate the UEIBM report as the network decides based on its scheduler strategies, what beams to still follow or not, irrespective of the UEIBM report. Such a situation should be discussed and well understood.</w:t>
            </w:r>
          </w:p>
        </w:tc>
      </w:tr>
      <w:tr w:rsidR="00151AAC">
        <w:trPr>
          <w:trHeight w:val="215"/>
        </w:trPr>
        <w:tc>
          <w:tcPr>
            <w:tcW w:w="1661" w:type="dxa"/>
          </w:tcPr>
          <w:p w:rsidR="00151AAC" w:rsidRDefault="003C1D94">
            <w:pPr>
              <w:snapToGrid w:val="0"/>
              <w:rPr>
                <w:color w:val="000000" w:themeColor="text1"/>
                <w:sz w:val="18"/>
                <w:szCs w:val="18"/>
                <w:lang w:eastAsia="zh-CN"/>
              </w:rPr>
            </w:pPr>
            <w:r>
              <w:rPr>
                <w:rFonts w:hint="eastAsia"/>
                <w:color w:val="000000" w:themeColor="text1"/>
                <w:sz w:val="18"/>
                <w:szCs w:val="18"/>
                <w:lang w:eastAsia="zh-CN"/>
              </w:rPr>
              <w:t>CMCC</w:t>
            </w:r>
          </w:p>
        </w:tc>
        <w:tc>
          <w:tcPr>
            <w:tcW w:w="8324" w:type="dxa"/>
          </w:tcPr>
          <w:p w:rsidR="00151AAC" w:rsidRDefault="003C1D94">
            <w:pPr>
              <w:snapToGrid w:val="0"/>
              <w:rPr>
                <w:color w:val="000000" w:themeColor="text1"/>
                <w:sz w:val="18"/>
                <w:szCs w:val="18"/>
                <w:lang w:eastAsia="zh-CN"/>
              </w:rPr>
            </w:pPr>
            <w:r>
              <w:rPr>
                <w:rFonts w:eastAsia="PMingLiU"/>
                <w:b/>
                <w:bCs/>
                <w:sz w:val="18"/>
                <w:szCs w:val="18"/>
                <w:lang w:eastAsia="zh-TW"/>
              </w:rPr>
              <w:t xml:space="preserve">Issue 5.1: </w:t>
            </w:r>
            <w:r>
              <w:rPr>
                <w:b/>
                <w:bCs/>
                <w:sz w:val="18"/>
                <w:szCs w:val="18"/>
                <w:lang w:eastAsia="zh-CN"/>
              </w:rPr>
              <w:t>Support Alt-1.</w:t>
            </w:r>
          </w:p>
          <w:p w:rsidR="00151AAC" w:rsidRDefault="003C1D94">
            <w:pPr>
              <w:snapToGrid w:val="0"/>
              <w:rPr>
                <w:color w:val="000000" w:themeColor="text1"/>
                <w:sz w:val="18"/>
                <w:szCs w:val="18"/>
                <w:lang w:eastAsia="zh-CN"/>
              </w:rPr>
            </w:pPr>
            <w:r>
              <w:rPr>
                <w:color w:val="000000" w:themeColor="text1"/>
                <w:sz w:val="18"/>
                <w:szCs w:val="18"/>
                <w:lang w:eastAsia="zh-CN"/>
              </w:rPr>
              <w:t xml:space="preserve">Based on Alt-1, after </w:t>
            </w:r>
            <w:proofErr w:type="spellStart"/>
            <w:r>
              <w:rPr>
                <w:color w:val="000000" w:themeColor="text1"/>
                <w:sz w:val="18"/>
                <w:szCs w:val="18"/>
                <w:lang w:eastAsia="zh-CN"/>
              </w:rPr>
              <w:t>gNB</w:t>
            </w:r>
            <w:proofErr w:type="spellEnd"/>
            <w:r>
              <w:rPr>
                <w:color w:val="000000" w:themeColor="text1"/>
                <w:sz w:val="18"/>
                <w:szCs w:val="18"/>
                <w:lang w:eastAsia="zh-CN"/>
              </w:rPr>
              <w:t xml:space="preserve"> send</w:t>
            </w:r>
            <w:r>
              <w:rPr>
                <w:rFonts w:hint="eastAsia"/>
                <w:color w:val="000000" w:themeColor="text1"/>
                <w:sz w:val="18"/>
                <w:szCs w:val="18"/>
                <w:lang w:eastAsia="zh-CN"/>
              </w:rPr>
              <w:t>ing</w:t>
            </w:r>
            <w:r>
              <w:rPr>
                <w:color w:val="000000" w:themeColor="text1"/>
                <w:sz w:val="18"/>
                <w:szCs w:val="18"/>
                <w:lang w:eastAsia="zh-CN"/>
              </w:rPr>
              <w:t xml:space="preserve"> a confirmation/acknowledgement to UE, UE could directly apply the reported new beam as the QCL assumption for DL reception and UL transmission until UE receives a new DCI with TCI state indication. The new beam does not update either the QCL RS associated with the indicated TCI state or the TCI state itself. </w:t>
            </w:r>
          </w:p>
          <w:p w:rsidR="00151AAC" w:rsidRDefault="003C1D94">
            <w:pPr>
              <w:snapToGrid w:val="0"/>
              <w:rPr>
                <w:color w:val="000000" w:themeColor="text1"/>
                <w:sz w:val="18"/>
                <w:szCs w:val="18"/>
                <w:lang w:eastAsia="zh-CN"/>
              </w:rPr>
            </w:pPr>
            <w:r>
              <w:rPr>
                <w:color w:val="000000" w:themeColor="text1"/>
                <w:sz w:val="18"/>
                <w:szCs w:val="18"/>
                <w:lang w:eastAsia="zh-CN"/>
              </w:rPr>
              <w:t xml:space="preserve">In addition, if the UE-initiated/event-driven beam reporting includes multiple new beams, the confirmation from </w:t>
            </w:r>
            <w:proofErr w:type="spellStart"/>
            <w:r>
              <w:rPr>
                <w:color w:val="000000" w:themeColor="text1"/>
                <w:sz w:val="18"/>
                <w:szCs w:val="18"/>
                <w:lang w:eastAsia="zh-CN"/>
              </w:rPr>
              <w:t>gNB</w:t>
            </w:r>
            <w:proofErr w:type="spellEnd"/>
            <w:r>
              <w:rPr>
                <w:color w:val="000000" w:themeColor="text1"/>
                <w:sz w:val="18"/>
                <w:szCs w:val="18"/>
                <w:lang w:eastAsia="zh-CN"/>
              </w:rPr>
              <w:t xml:space="preserve"> can indicate which reported new beam can be applied by UE for the following transmissions/receptions. </w:t>
            </w:r>
          </w:p>
          <w:p w:rsidR="00151AAC" w:rsidRDefault="003C1D94">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rsidR="00151AAC" w:rsidRDefault="003C1D94">
            <w:pPr>
              <w:pStyle w:val="ListParagraph"/>
              <w:numPr>
                <w:ilvl w:val="2"/>
                <w:numId w:val="26"/>
              </w:numPr>
              <w:tabs>
                <w:tab w:val="left" w:pos="614"/>
              </w:tabs>
              <w:snapToGrid w:val="0"/>
              <w:spacing w:after="0" w:line="240" w:lineRule="auto"/>
              <w:rPr>
                <w:iCs/>
                <w:color w:val="FF0000"/>
                <w:sz w:val="18"/>
                <w:szCs w:val="18"/>
              </w:rPr>
            </w:pPr>
            <w:r>
              <w:rPr>
                <w:iCs/>
                <w:strike/>
                <w:color w:val="FF0000"/>
                <w:sz w:val="18"/>
                <w:szCs w:val="18"/>
              </w:rPr>
              <w:t>update TCI state(s) with the reported new beam(s)</w:t>
            </w:r>
            <w:r>
              <w:rPr>
                <w:strike/>
                <w:color w:val="FF0000"/>
              </w:rPr>
              <w:t xml:space="preserve"> </w:t>
            </w:r>
            <w:r>
              <w:rPr>
                <w:iCs/>
                <w:color w:val="FF0000"/>
                <w:sz w:val="18"/>
                <w:szCs w:val="18"/>
              </w:rPr>
              <w:t>apply the reported new beam as the QCL assumption for DL reception and UL transmission</w:t>
            </w:r>
          </w:p>
          <w:p w:rsidR="00151AAC" w:rsidRDefault="003C1D94">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without additional SSB reception </w:t>
            </w:r>
          </w:p>
          <w:p w:rsidR="00151AAC" w:rsidRDefault="003C1D94">
            <w:pPr>
              <w:tabs>
                <w:tab w:val="left" w:pos="614"/>
              </w:tabs>
              <w:snapToGrid w:val="0"/>
              <w:rPr>
                <w:iCs/>
                <w:color w:val="0000FF"/>
                <w:sz w:val="18"/>
                <w:szCs w:val="18"/>
              </w:rPr>
            </w:pPr>
            <w:r>
              <w:rPr>
                <w:iCs/>
                <w:color w:val="0000FF"/>
                <w:sz w:val="18"/>
                <w:szCs w:val="18"/>
              </w:rPr>
              <w:t>[Mod]: Done!</w:t>
            </w:r>
          </w:p>
        </w:tc>
      </w:tr>
      <w:tr w:rsidR="00151AAC">
        <w:trPr>
          <w:trHeight w:val="215"/>
        </w:trPr>
        <w:tc>
          <w:tcPr>
            <w:tcW w:w="1661" w:type="dxa"/>
          </w:tcPr>
          <w:p w:rsidR="00151AAC" w:rsidRDefault="003C1D94">
            <w:pPr>
              <w:snapToGrid w:val="0"/>
              <w:rPr>
                <w:color w:val="000000" w:themeColor="text1"/>
                <w:sz w:val="18"/>
                <w:szCs w:val="18"/>
                <w:lang w:eastAsia="zh-CN"/>
              </w:rPr>
            </w:pPr>
            <w:r>
              <w:rPr>
                <w:rFonts w:eastAsia="MS Mincho" w:hint="eastAsia"/>
                <w:color w:val="000000" w:themeColor="text1"/>
                <w:sz w:val="18"/>
                <w:szCs w:val="18"/>
                <w:lang w:eastAsia="ja-JP"/>
              </w:rPr>
              <w:t>NTT DOCOMO</w:t>
            </w:r>
          </w:p>
        </w:tc>
        <w:tc>
          <w:tcPr>
            <w:tcW w:w="8324" w:type="dxa"/>
          </w:tcPr>
          <w:p w:rsidR="00151AAC" w:rsidRDefault="003C1D94">
            <w:pPr>
              <w:snapToGrid w:val="0"/>
              <w:rPr>
                <w:rFonts w:eastAsia="PMingLiU"/>
                <w:b/>
                <w:bCs/>
                <w:sz w:val="18"/>
                <w:szCs w:val="18"/>
                <w:lang w:eastAsia="zh-TW"/>
              </w:rPr>
            </w:pPr>
            <w:r>
              <w:rPr>
                <w:rFonts w:eastAsia="MS Mincho" w:hint="eastAsia"/>
                <w:color w:val="000000" w:themeColor="text1"/>
                <w:sz w:val="18"/>
                <w:szCs w:val="18"/>
                <w:lang w:eastAsia="ja-JP"/>
              </w:rPr>
              <w:t>Considering the rest time, we prefer Alt3.</w:t>
            </w:r>
          </w:p>
        </w:tc>
      </w:tr>
      <w:tr w:rsidR="00151AAC">
        <w:trPr>
          <w:trHeight w:val="215"/>
        </w:trPr>
        <w:tc>
          <w:tcPr>
            <w:tcW w:w="1661" w:type="dxa"/>
          </w:tcPr>
          <w:p w:rsidR="00151AAC" w:rsidRDefault="003C1D94">
            <w:pPr>
              <w:snapToGrid w:val="0"/>
              <w:rPr>
                <w:rFonts w:eastAsia="MS Mincho"/>
                <w:color w:val="0000FF"/>
                <w:sz w:val="18"/>
                <w:szCs w:val="18"/>
                <w:lang w:eastAsia="ja-JP"/>
              </w:rPr>
            </w:pPr>
            <w:r>
              <w:rPr>
                <w:rFonts w:eastAsia="MS Mincho"/>
                <w:color w:val="0000FF"/>
                <w:sz w:val="18"/>
                <w:szCs w:val="18"/>
                <w:lang w:eastAsia="ja-JP"/>
              </w:rPr>
              <w:t>Mod_V21</w:t>
            </w:r>
          </w:p>
        </w:tc>
        <w:tc>
          <w:tcPr>
            <w:tcW w:w="8324" w:type="dxa"/>
          </w:tcPr>
          <w:p w:rsidR="00151AAC" w:rsidRDefault="003C1D94">
            <w:pPr>
              <w:snapToGrid w:val="0"/>
              <w:rPr>
                <w:rFonts w:eastAsia="MS Mincho"/>
                <w:color w:val="0000FF"/>
                <w:sz w:val="18"/>
                <w:szCs w:val="18"/>
                <w:lang w:eastAsia="ja-JP"/>
              </w:rPr>
            </w:pPr>
            <w:r>
              <w:rPr>
                <w:rFonts w:eastAsia="MS Mincho"/>
                <w:color w:val="0000FF"/>
                <w:sz w:val="18"/>
                <w:szCs w:val="18"/>
                <w:lang w:eastAsia="ja-JP"/>
              </w:rPr>
              <w:t>Capture companies input, and update the proposal(s) accordingly</w:t>
            </w:r>
          </w:p>
        </w:tc>
      </w:tr>
      <w:tr w:rsidR="00151AAC">
        <w:trPr>
          <w:trHeight w:val="215"/>
        </w:trPr>
        <w:tc>
          <w:tcPr>
            <w:tcW w:w="1661" w:type="dxa"/>
          </w:tcPr>
          <w:p w:rsidR="00151AAC" w:rsidRDefault="003C1D94">
            <w:pPr>
              <w:snapToGrid w:val="0"/>
              <w:rPr>
                <w:rFonts w:eastAsia="MS Mincho"/>
                <w:color w:val="0000FF"/>
                <w:sz w:val="18"/>
                <w:szCs w:val="18"/>
                <w:lang w:eastAsia="ja-JP"/>
              </w:rPr>
            </w:pPr>
            <w:r>
              <w:rPr>
                <w:rFonts w:eastAsia="MS Mincho"/>
                <w:color w:val="000000" w:themeColor="text1"/>
                <w:sz w:val="18"/>
                <w:szCs w:val="18"/>
                <w:lang w:eastAsia="ja-JP"/>
              </w:rPr>
              <w:t>IDC</w:t>
            </w:r>
          </w:p>
        </w:tc>
        <w:tc>
          <w:tcPr>
            <w:tcW w:w="8324" w:type="dxa"/>
          </w:tcPr>
          <w:p w:rsidR="00151AAC" w:rsidRDefault="003C1D94">
            <w:pPr>
              <w:snapToGrid w:val="0"/>
              <w:rPr>
                <w:rFonts w:eastAsia="MS Mincho"/>
                <w:color w:val="000000" w:themeColor="text1"/>
                <w:sz w:val="18"/>
                <w:szCs w:val="18"/>
                <w:lang w:eastAsia="ja-JP"/>
              </w:rPr>
            </w:pPr>
            <w:r>
              <w:rPr>
                <w:rFonts w:eastAsia="MS Mincho"/>
                <w:color w:val="000000" w:themeColor="text1"/>
                <w:sz w:val="18"/>
                <w:szCs w:val="18"/>
                <w:lang w:eastAsia="ja-JP"/>
              </w:rPr>
              <w:t>We support Alt-1 (and open for further discussions on Alt-3).  As mentioned by other companies, we also think it should be clearly stated upon which event triggered the Alt-1 behaviors should apply. Our understanding on the last sub-bullet of Alt-1 should be applied after Event-7 is triggered for the purpose of updating activate TCI-states.  So, we can update it accordingly in Alt-1:</w:t>
            </w:r>
          </w:p>
          <w:p w:rsidR="00151AAC" w:rsidRDefault="003C1D94">
            <w:pPr>
              <w:snapToGrid w:val="0"/>
              <w:rPr>
                <w:iCs/>
                <w:sz w:val="18"/>
                <w:szCs w:val="18"/>
              </w:rPr>
            </w:pPr>
            <w:r>
              <w:rPr>
                <w:iCs/>
                <w:color w:val="000000" w:themeColor="text1"/>
                <w:sz w:val="18"/>
                <w:szCs w:val="18"/>
              </w:rPr>
              <w:t xml:space="preserve">activate </w:t>
            </w:r>
            <w:r>
              <w:rPr>
                <w:iCs/>
                <w:sz w:val="18"/>
                <w:szCs w:val="18"/>
              </w:rPr>
              <w:t>new beam(s)</w:t>
            </w:r>
            <w:r>
              <w:rPr>
                <w:iCs/>
                <w:color w:val="FF0000"/>
                <w:sz w:val="18"/>
                <w:szCs w:val="18"/>
              </w:rPr>
              <w:t>, upon Event-7 triggered,</w:t>
            </w:r>
            <w:r>
              <w:rPr>
                <w:iCs/>
                <w:sz w:val="18"/>
                <w:szCs w:val="18"/>
              </w:rPr>
              <w:t xml:space="preserve"> without additional SSB reception </w:t>
            </w:r>
          </w:p>
          <w:p w:rsidR="00151AAC" w:rsidRDefault="003C1D94">
            <w:pPr>
              <w:snapToGrid w:val="0"/>
              <w:rPr>
                <w:rFonts w:eastAsia="MS Mincho"/>
                <w:color w:val="0000FF"/>
                <w:sz w:val="18"/>
                <w:szCs w:val="18"/>
                <w:lang w:eastAsia="ja-JP"/>
              </w:rPr>
            </w:pPr>
            <w:r>
              <w:rPr>
                <w:iCs/>
                <w:color w:val="0000FF"/>
                <w:sz w:val="18"/>
                <w:szCs w:val="18"/>
              </w:rPr>
              <w:t>[Mod]: Done!</w:t>
            </w:r>
          </w:p>
        </w:tc>
      </w:tr>
      <w:tr w:rsidR="00151AAC">
        <w:trPr>
          <w:trHeight w:val="215"/>
        </w:trPr>
        <w:tc>
          <w:tcPr>
            <w:tcW w:w="1661" w:type="dxa"/>
          </w:tcPr>
          <w:p w:rsidR="00151AAC" w:rsidRDefault="003C1D94">
            <w:pPr>
              <w:snapToGrid w:val="0"/>
              <w:rPr>
                <w:rFonts w:eastAsia="MS Mincho"/>
                <w:color w:val="000000" w:themeColor="text1"/>
                <w:sz w:val="18"/>
                <w:szCs w:val="18"/>
                <w:lang w:eastAsia="ja-JP"/>
              </w:rPr>
            </w:pPr>
            <w:r>
              <w:rPr>
                <w:rFonts w:eastAsia="MS Mincho"/>
                <w:color w:val="0000FF"/>
                <w:sz w:val="18"/>
                <w:szCs w:val="18"/>
                <w:lang w:eastAsia="ja-JP"/>
              </w:rPr>
              <w:t>Mod_V23</w:t>
            </w:r>
          </w:p>
        </w:tc>
        <w:tc>
          <w:tcPr>
            <w:tcW w:w="8324" w:type="dxa"/>
          </w:tcPr>
          <w:p w:rsidR="00151AAC" w:rsidRDefault="003C1D94">
            <w:pPr>
              <w:snapToGrid w:val="0"/>
              <w:rPr>
                <w:rFonts w:eastAsia="MS Mincho"/>
                <w:color w:val="000000" w:themeColor="text1"/>
                <w:sz w:val="18"/>
                <w:szCs w:val="18"/>
                <w:lang w:eastAsia="ja-JP"/>
              </w:rPr>
            </w:pPr>
            <w:r>
              <w:rPr>
                <w:rFonts w:eastAsia="MS Mincho"/>
                <w:color w:val="0000FF"/>
                <w:sz w:val="18"/>
                <w:szCs w:val="18"/>
                <w:lang w:eastAsia="ja-JP"/>
              </w:rPr>
              <w:t>Capture companies input!</w:t>
            </w:r>
          </w:p>
        </w:tc>
      </w:tr>
      <w:tr w:rsidR="00151AAC">
        <w:trPr>
          <w:trHeight w:val="215"/>
        </w:trPr>
        <w:tc>
          <w:tcPr>
            <w:tcW w:w="1661" w:type="dxa"/>
          </w:tcPr>
          <w:p w:rsidR="00151AAC" w:rsidRDefault="003C1D94">
            <w:pPr>
              <w:snapToGrid w:val="0"/>
              <w:rPr>
                <w:rFonts w:eastAsiaTheme="minorEastAsia"/>
                <w:color w:val="0000FF"/>
                <w:sz w:val="18"/>
                <w:szCs w:val="18"/>
                <w:lang w:eastAsia="zh-CN"/>
              </w:rPr>
            </w:pPr>
            <w:r>
              <w:rPr>
                <w:rFonts w:eastAsiaTheme="minorEastAsia" w:hint="eastAsia"/>
                <w:sz w:val="18"/>
                <w:szCs w:val="18"/>
                <w:lang w:eastAsia="zh-CN"/>
              </w:rPr>
              <w:t>Lenovo</w:t>
            </w:r>
          </w:p>
        </w:tc>
        <w:tc>
          <w:tcPr>
            <w:tcW w:w="8324" w:type="dxa"/>
          </w:tcPr>
          <w:p w:rsidR="00151AAC" w:rsidRDefault="003C1D94">
            <w:pPr>
              <w:snapToGrid w:val="0"/>
              <w:rPr>
                <w:rFonts w:eastAsia="MS Mincho"/>
                <w:color w:val="0000FF"/>
                <w:sz w:val="18"/>
                <w:szCs w:val="18"/>
                <w:lang w:eastAsia="ja-JP"/>
              </w:rPr>
            </w:pPr>
            <w:r>
              <w:rPr>
                <w:rFonts w:hint="eastAsia"/>
                <w:color w:val="000000" w:themeColor="text1"/>
                <w:sz w:val="18"/>
                <w:szCs w:val="18"/>
                <w:lang w:eastAsia="zh-CN"/>
              </w:rPr>
              <w:t>We support Alt1. Because i</w:t>
            </w:r>
            <w:r>
              <w:rPr>
                <w:color w:val="000000" w:themeColor="text1"/>
                <w:sz w:val="18"/>
                <w:szCs w:val="18"/>
                <w:lang w:eastAsia="zh-CN"/>
              </w:rPr>
              <w:t>t’s better to send an acknowledgement for the UE when the beam report is successfully received by the NW to help the UE determine whether to perform the retransmission of some beam report. Otherwise, the UE may frequently trigger the beam report for some event if the expected beam switching/activating is not followed-up after the beam report.</w:t>
            </w:r>
          </w:p>
        </w:tc>
      </w:tr>
      <w:tr w:rsidR="00151AAC">
        <w:trPr>
          <w:trHeight w:val="215"/>
        </w:trPr>
        <w:tc>
          <w:tcPr>
            <w:tcW w:w="1661" w:type="dxa"/>
          </w:tcPr>
          <w:p w:rsidR="00151AAC" w:rsidRDefault="003C1D94">
            <w:pPr>
              <w:snapToGrid w:val="0"/>
              <w:rPr>
                <w:rFonts w:eastAsiaTheme="minorEastAsia"/>
                <w:sz w:val="18"/>
                <w:szCs w:val="18"/>
                <w:lang w:eastAsia="zh-CN"/>
              </w:rPr>
            </w:pPr>
            <w:r>
              <w:rPr>
                <w:rFonts w:eastAsia="Malgun Gothic" w:hint="eastAsia"/>
                <w:color w:val="000000" w:themeColor="text1"/>
                <w:sz w:val="18"/>
                <w:szCs w:val="18"/>
              </w:rPr>
              <w:t>E</w:t>
            </w:r>
            <w:r>
              <w:rPr>
                <w:rFonts w:eastAsia="Malgun Gothic"/>
                <w:color w:val="000000" w:themeColor="text1"/>
                <w:sz w:val="18"/>
                <w:szCs w:val="18"/>
              </w:rPr>
              <w:t>TRI</w:t>
            </w:r>
          </w:p>
        </w:tc>
        <w:tc>
          <w:tcPr>
            <w:tcW w:w="8324" w:type="dxa"/>
          </w:tcPr>
          <w:p w:rsidR="00151AAC" w:rsidRDefault="003C1D94">
            <w:pPr>
              <w:snapToGrid w:val="0"/>
              <w:rPr>
                <w:color w:val="000000" w:themeColor="text1"/>
                <w:sz w:val="18"/>
                <w:szCs w:val="18"/>
                <w:lang w:eastAsia="zh-CN"/>
              </w:rPr>
            </w:pPr>
            <w:r>
              <w:rPr>
                <w:color w:val="000000" w:themeColor="text1"/>
                <w:sz w:val="18"/>
                <w:szCs w:val="18"/>
                <w:lang w:eastAsia="zh-CN"/>
              </w:rPr>
              <w:t>Between Alt 2 and Alt 3 can be further discussed. In our view, Alt 3 is more fundamental thus support Alt-3.</w:t>
            </w:r>
          </w:p>
        </w:tc>
      </w:tr>
      <w:tr w:rsidR="00151AAC">
        <w:trPr>
          <w:trHeight w:val="215"/>
        </w:trPr>
        <w:tc>
          <w:tcPr>
            <w:tcW w:w="1661" w:type="dxa"/>
          </w:tcPr>
          <w:p w:rsidR="00151AAC" w:rsidRDefault="003C1D9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HONOR</w:t>
            </w:r>
          </w:p>
        </w:tc>
        <w:tc>
          <w:tcPr>
            <w:tcW w:w="8324" w:type="dxa"/>
          </w:tcPr>
          <w:p w:rsidR="00151AAC" w:rsidRDefault="003C1D94">
            <w:pPr>
              <w:snapToGrid w:val="0"/>
              <w:rPr>
                <w:sz w:val="20"/>
                <w:szCs w:val="20"/>
                <w:lang w:eastAsia="zh-CN"/>
              </w:rPr>
            </w:pPr>
            <w:r>
              <w:rPr>
                <w:sz w:val="20"/>
                <w:szCs w:val="20"/>
                <w:lang w:eastAsia="zh-CN"/>
              </w:rPr>
              <w:t>Support Alt2 and also OK with Alt3. In Alt3, the NW should know the condition whether UE stores the QCL properties under predefinition. QCL properties associated with the RS(s), including QCL type(s), can be stored at the UE side after measurement. In the meantime, the active period or valid time of the stored QCL properties after the beam report should be defined to avoid channel aging.</w:t>
            </w:r>
          </w:p>
          <w:p w:rsidR="00151AAC" w:rsidRDefault="00151AAC">
            <w:pPr>
              <w:snapToGrid w:val="0"/>
              <w:rPr>
                <w:rFonts w:eastAsiaTheme="minorEastAsia"/>
                <w:color w:val="000000" w:themeColor="text1"/>
                <w:sz w:val="18"/>
                <w:szCs w:val="18"/>
                <w:lang w:eastAsia="zh-CN"/>
              </w:rPr>
            </w:pPr>
          </w:p>
        </w:tc>
      </w:tr>
      <w:tr w:rsidR="00151AAC">
        <w:trPr>
          <w:trHeight w:val="215"/>
        </w:trPr>
        <w:tc>
          <w:tcPr>
            <w:tcW w:w="1661" w:type="dxa"/>
          </w:tcPr>
          <w:p w:rsidR="00151AAC" w:rsidRDefault="003C1D94">
            <w:pPr>
              <w:snapToGrid w:val="0"/>
              <w:rPr>
                <w:rFonts w:eastAsiaTheme="minorEastAsia"/>
                <w:color w:val="000000" w:themeColor="text1"/>
                <w:sz w:val="18"/>
                <w:szCs w:val="18"/>
                <w:lang w:eastAsia="zh-CN"/>
              </w:rPr>
            </w:pPr>
            <w:r>
              <w:rPr>
                <w:rFonts w:eastAsia="MS Mincho"/>
                <w:color w:val="0000FF"/>
                <w:sz w:val="18"/>
                <w:szCs w:val="18"/>
                <w:lang w:eastAsia="ja-JP"/>
              </w:rPr>
              <w:t>Mod_V27</w:t>
            </w:r>
          </w:p>
        </w:tc>
        <w:tc>
          <w:tcPr>
            <w:tcW w:w="8324" w:type="dxa"/>
          </w:tcPr>
          <w:p w:rsidR="00151AAC" w:rsidRDefault="003C1D94">
            <w:pPr>
              <w:snapToGrid w:val="0"/>
              <w:rPr>
                <w:sz w:val="20"/>
                <w:szCs w:val="20"/>
                <w:lang w:eastAsia="zh-CN"/>
              </w:rPr>
            </w:pPr>
            <w:r>
              <w:rPr>
                <w:rFonts w:eastAsia="MS Mincho"/>
                <w:color w:val="0000FF"/>
                <w:sz w:val="18"/>
                <w:szCs w:val="18"/>
                <w:lang w:eastAsia="ja-JP"/>
              </w:rPr>
              <w:t>Capture companies input!</w:t>
            </w:r>
          </w:p>
        </w:tc>
      </w:tr>
      <w:tr w:rsidR="00151AAC">
        <w:trPr>
          <w:trHeight w:val="215"/>
        </w:trPr>
        <w:tc>
          <w:tcPr>
            <w:tcW w:w="9985" w:type="dxa"/>
            <w:gridSpan w:val="2"/>
            <w:shd w:val="clear" w:color="auto" w:fill="95B3D7" w:themeFill="accent1" w:themeFillTint="99"/>
          </w:tcPr>
          <w:p w:rsidR="00151AAC" w:rsidRDefault="003C1D94">
            <w:pPr>
              <w:snapToGrid w:val="0"/>
              <w:jc w:val="center"/>
              <w:rPr>
                <w:rFonts w:eastAsia="MS Mincho"/>
                <w:b/>
                <w:color w:val="0000FF"/>
                <w:sz w:val="18"/>
                <w:szCs w:val="18"/>
                <w:lang w:eastAsia="ja-JP"/>
              </w:rPr>
            </w:pPr>
            <w:r>
              <w:rPr>
                <w:rFonts w:eastAsia="MS Mincho"/>
                <w:b/>
                <w:color w:val="000000" w:themeColor="text1"/>
                <w:sz w:val="18"/>
                <w:szCs w:val="18"/>
                <w:lang w:eastAsia="ja-JP"/>
              </w:rPr>
              <w:t>Second Round</w:t>
            </w:r>
          </w:p>
        </w:tc>
      </w:tr>
      <w:tr w:rsidR="002B44E3">
        <w:trPr>
          <w:trHeight w:val="215"/>
        </w:trPr>
        <w:tc>
          <w:tcPr>
            <w:tcW w:w="1661" w:type="dxa"/>
          </w:tcPr>
          <w:p w:rsidR="002B44E3" w:rsidRPr="002B44E3" w:rsidRDefault="002B44E3" w:rsidP="002B44E3">
            <w:pPr>
              <w:snapToGrid w:val="0"/>
              <w:rPr>
                <w:rFonts w:eastAsia="BatangChe"/>
                <w:color w:val="0000FF"/>
                <w:sz w:val="18"/>
                <w:szCs w:val="18"/>
              </w:rPr>
            </w:pPr>
            <w:r w:rsidRPr="002B44E3">
              <w:rPr>
                <w:rFonts w:eastAsia="BatangChe"/>
                <w:color w:val="0000FF"/>
                <w:sz w:val="18"/>
                <w:szCs w:val="18"/>
              </w:rPr>
              <w:t>Mod</w:t>
            </w:r>
            <w:r>
              <w:rPr>
                <w:rFonts w:eastAsia="BatangChe"/>
                <w:color w:val="0000FF"/>
                <w:sz w:val="18"/>
                <w:szCs w:val="18"/>
              </w:rPr>
              <w:t>_V11</w:t>
            </w:r>
          </w:p>
        </w:tc>
        <w:tc>
          <w:tcPr>
            <w:tcW w:w="8324" w:type="dxa"/>
          </w:tcPr>
          <w:p w:rsidR="002B44E3" w:rsidRPr="002B44E3" w:rsidRDefault="002B44E3" w:rsidP="002B44E3">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No update</w:t>
            </w:r>
            <w:r w:rsidRPr="002B44E3">
              <w:rPr>
                <w:rFonts w:eastAsiaTheme="minorEastAsia"/>
                <w:bCs/>
                <w:color w:val="0000FF"/>
                <w:sz w:val="18"/>
                <w:szCs w:val="18"/>
                <w:lang w:eastAsia="zh-CN"/>
              </w:rPr>
              <w:t>!</w:t>
            </w:r>
          </w:p>
        </w:tc>
      </w:tr>
      <w:tr w:rsidR="00151AAC">
        <w:trPr>
          <w:trHeight w:val="215"/>
        </w:trPr>
        <w:tc>
          <w:tcPr>
            <w:tcW w:w="1661" w:type="dxa"/>
          </w:tcPr>
          <w:p w:rsidR="00151AAC" w:rsidRDefault="00151AAC">
            <w:pPr>
              <w:snapToGrid w:val="0"/>
              <w:rPr>
                <w:rFonts w:eastAsia="MS Mincho"/>
                <w:color w:val="0000FF"/>
                <w:sz w:val="18"/>
                <w:szCs w:val="18"/>
                <w:lang w:eastAsia="ja-JP"/>
              </w:rPr>
            </w:pPr>
          </w:p>
        </w:tc>
        <w:tc>
          <w:tcPr>
            <w:tcW w:w="8324" w:type="dxa"/>
          </w:tcPr>
          <w:p w:rsidR="00151AAC" w:rsidRDefault="00151AAC">
            <w:pPr>
              <w:snapToGrid w:val="0"/>
              <w:rPr>
                <w:rFonts w:eastAsia="MS Mincho"/>
                <w:color w:val="0000FF"/>
                <w:sz w:val="18"/>
                <w:szCs w:val="18"/>
                <w:lang w:eastAsia="ja-JP"/>
              </w:rPr>
            </w:pPr>
          </w:p>
        </w:tc>
      </w:tr>
      <w:tr w:rsidR="00151AAC">
        <w:trPr>
          <w:trHeight w:val="215"/>
        </w:trPr>
        <w:tc>
          <w:tcPr>
            <w:tcW w:w="1661" w:type="dxa"/>
          </w:tcPr>
          <w:p w:rsidR="00151AAC" w:rsidRDefault="00151AAC">
            <w:pPr>
              <w:snapToGrid w:val="0"/>
              <w:rPr>
                <w:rFonts w:eastAsia="MS Mincho"/>
                <w:color w:val="0000FF"/>
                <w:sz w:val="18"/>
                <w:szCs w:val="18"/>
                <w:lang w:eastAsia="ja-JP"/>
              </w:rPr>
            </w:pPr>
          </w:p>
        </w:tc>
        <w:tc>
          <w:tcPr>
            <w:tcW w:w="8324" w:type="dxa"/>
          </w:tcPr>
          <w:p w:rsidR="00151AAC" w:rsidRDefault="00151AAC">
            <w:pPr>
              <w:snapToGrid w:val="0"/>
              <w:rPr>
                <w:rFonts w:eastAsia="MS Mincho"/>
                <w:color w:val="0000FF"/>
                <w:sz w:val="18"/>
                <w:szCs w:val="18"/>
                <w:lang w:eastAsia="ja-JP"/>
              </w:rPr>
            </w:pPr>
          </w:p>
        </w:tc>
      </w:tr>
      <w:tr w:rsidR="00151AAC">
        <w:trPr>
          <w:trHeight w:val="215"/>
        </w:trPr>
        <w:tc>
          <w:tcPr>
            <w:tcW w:w="1661" w:type="dxa"/>
          </w:tcPr>
          <w:p w:rsidR="00151AAC" w:rsidRDefault="00151AAC">
            <w:pPr>
              <w:snapToGrid w:val="0"/>
              <w:rPr>
                <w:rFonts w:eastAsia="MS Mincho"/>
                <w:color w:val="0000FF"/>
                <w:sz w:val="18"/>
                <w:szCs w:val="18"/>
                <w:lang w:eastAsia="ja-JP"/>
              </w:rPr>
            </w:pPr>
          </w:p>
        </w:tc>
        <w:tc>
          <w:tcPr>
            <w:tcW w:w="8324" w:type="dxa"/>
          </w:tcPr>
          <w:p w:rsidR="00151AAC" w:rsidRDefault="00151AAC">
            <w:pPr>
              <w:snapToGrid w:val="0"/>
              <w:rPr>
                <w:rFonts w:eastAsia="MS Mincho"/>
                <w:color w:val="0000FF"/>
                <w:sz w:val="18"/>
                <w:szCs w:val="18"/>
                <w:lang w:eastAsia="ja-JP"/>
              </w:rPr>
            </w:pPr>
          </w:p>
        </w:tc>
      </w:tr>
    </w:tbl>
    <w:p w:rsidR="00151AAC" w:rsidRDefault="00151AAC">
      <w:pPr>
        <w:adjustRightInd w:val="0"/>
        <w:snapToGrid w:val="0"/>
        <w:rPr>
          <w:rFonts w:eastAsia="PMingLiU"/>
          <w:sz w:val="28"/>
          <w:lang w:eastAsia="zh-TW"/>
        </w:rPr>
      </w:pPr>
    </w:p>
    <w:p w:rsidR="00151AAC" w:rsidRDefault="003C1D94">
      <w:pPr>
        <w:rPr>
          <w:rFonts w:eastAsia="PMingLiU"/>
          <w:sz w:val="28"/>
          <w:lang w:eastAsia="zh-TW"/>
        </w:rPr>
      </w:pPr>
      <w:r>
        <w:rPr>
          <w:rFonts w:eastAsia="PMingLiU"/>
          <w:sz w:val="28"/>
          <w:lang w:eastAsia="zh-TW"/>
        </w:rPr>
        <w:br w:type="page"/>
      </w:r>
    </w:p>
    <w:p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Tuesday </w:t>
      </w:r>
      <w:r w:rsidR="00C432D6">
        <w:rPr>
          <w:rFonts w:eastAsia="PMingLiU"/>
          <w:sz w:val="28"/>
          <w:lang w:eastAsia="zh-TW"/>
        </w:rPr>
        <w:t>Online</w:t>
      </w:r>
      <w:r>
        <w:rPr>
          <w:rFonts w:eastAsia="PMingLiU"/>
          <w:sz w:val="28"/>
          <w:lang w:eastAsia="zh-TW"/>
        </w:rPr>
        <w:t xml:space="preserve"> Discussion</w:t>
      </w:r>
    </w:p>
    <w:p w:rsidR="002F719D" w:rsidRDefault="002F719D" w:rsidP="002F719D">
      <w:pPr>
        <w:shd w:val="clear" w:color="auto" w:fill="FFFFFF"/>
        <w:snapToGrid w:val="0"/>
        <w:rPr>
          <w:rFonts w:ascii="Times" w:hAnsi="Times" w:cs="Times"/>
          <w:b/>
          <w:bCs/>
          <w:sz w:val="18"/>
          <w:szCs w:val="18"/>
          <w:highlight w:val="green"/>
          <w:lang w:eastAsia="zh-CN"/>
        </w:rPr>
      </w:pPr>
    </w:p>
    <w:p w:rsidR="002F719D" w:rsidRDefault="002F719D" w:rsidP="002F719D">
      <w:pPr>
        <w:shd w:val="clear" w:color="auto" w:fill="FFFFFF"/>
        <w:adjustRightInd w:val="0"/>
        <w:snapToGrid w:val="0"/>
        <w:rPr>
          <w:rFonts w:eastAsia="宋体"/>
          <w:color w:val="FF0000"/>
          <w:sz w:val="18"/>
          <w:szCs w:val="18"/>
        </w:rPr>
      </w:pPr>
      <w:r>
        <w:rPr>
          <w:rFonts w:eastAsia="宋体" w:cs="宋体"/>
          <w:b/>
          <w:bCs/>
          <w:iCs/>
          <w:color w:val="000000"/>
          <w:sz w:val="18"/>
          <w:szCs w:val="18"/>
          <w:highlight w:val="yellow"/>
          <w:u w:val="single"/>
        </w:rPr>
        <w:t>Proposal 3.1.3A</w:t>
      </w:r>
      <w:r w:rsidR="006E67D4">
        <w:rPr>
          <w:rFonts w:eastAsia="宋体" w:cs="宋体"/>
          <w:b/>
          <w:bCs/>
          <w:iCs/>
          <w:color w:val="000000"/>
          <w:sz w:val="18"/>
          <w:szCs w:val="18"/>
          <w:highlight w:val="yellow"/>
          <w:u w:val="single"/>
        </w:rPr>
        <w:t xml:space="preserve"> (offline)</w:t>
      </w:r>
      <w:r>
        <w:rPr>
          <w:rFonts w:eastAsia="宋体" w:cs="宋体"/>
          <w:b/>
          <w:bCs/>
          <w:iCs/>
          <w:color w:val="000000"/>
          <w:sz w:val="18"/>
          <w:szCs w:val="18"/>
          <w:highlight w:val="yellow"/>
          <w:u w:val="single"/>
        </w:rPr>
        <w:t>:</w:t>
      </w:r>
      <w:r>
        <w:rPr>
          <w:rFonts w:eastAsia="宋体" w:cs="宋体"/>
          <w:color w:val="000000"/>
          <w:sz w:val="18"/>
          <w:szCs w:val="18"/>
        </w:rPr>
        <w:t xml:space="preserve"> On beam report transmission procedure for UE-initiated/event-driven beam reporting, support </w:t>
      </w:r>
      <w:r>
        <w:rPr>
          <w:rFonts w:eastAsia="宋体" w:cs="宋体"/>
          <w:b/>
          <w:color w:val="FF0000"/>
          <w:sz w:val="18"/>
          <w:szCs w:val="18"/>
        </w:rPr>
        <w:t xml:space="preserve">Option-1 </w:t>
      </w:r>
      <w:r>
        <w:rPr>
          <w:rFonts w:eastAsia="宋体" w:cs="宋体"/>
          <w:color w:val="000000"/>
          <w:sz w:val="18"/>
          <w:szCs w:val="18"/>
        </w:rPr>
        <w:t xml:space="preserve">among the following option of </w:t>
      </w:r>
      <w:r w:rsidRPr="00711809">
        <w:rPr>
          <w:rFonts w:eastAsia="宋体" w:cs="宋体"/>
          <w:b/>
          <w:color w:val="FF0000"/>
          <w:sz w:val="18"/>
          <w:szCs w:val="18"/>
        </w:rPr>
        <w:t>dropping rule</w:t>
      </w:r>
      <w:r w:rsidRPr="00711809">
        <w:rPr>
          <w:rFonts w:eastAsia="宋体" w:cs="宋体"/>
          <w:color w:val="FF0000"/>
          <w:sz w:val="18"/>
          <w:szCs w:val="18"/>
        </w:rPr>
        <w:t xml:space="preserve"> </w:t>
      </w:r>
      <w:r>
        <w:rPr>
          <w:rFonts w:eastAsia="宋体" w:cs="宋体"/>
          <w:color w:val="000000"/>
          <w:sz w:val="18"/>
          <w:szCs w:val="18"/>
        </w:rPr>
        <w:t xml:space="preserve">for the Case-1: the 1-bit first PUCCH is collided/overlapped with a PUCCH carrying normal SR and/or a PUCCH with normal LRR </w:t>
      </w:r>
    </w:p>
    <w:p w:rsidR="002F719D" w:rsidRDefault="002F719D" w:rsidP="002F719D">
      <w:pPr>
        <w:pStyle w:val="ListParagraph"/>
        <w:numPr>
          <w:ilvl w:val="0"/>
          <w:numId w:val="19"/>
        </w:numPr>
        <w:shd w:val="clear" w:color="auto" w:fill="FFFFFF"/>
        <w:adjustRightInd w:val="0"/>
        <w:snapToGrid w:val="0"/>
        <w:spacing w:after="0" w:line="240" w:lineRule="auto"/>
        <w:rPr>
          <w:color w:val="000000"/>
          <w:sz w:val="18"/>
          <w:szCs w:val="18"/>
        </w:rPr>
      </w:pPr>
      <w:r>
        <w:rPr>
          <w:rFonts w:cs="宋体"/>
          <w:color w:val="000000"/>
          <w:sz w:val="18"/>
          <w:szCs w:val="18"/>
        </w:rPr>
        <w:t>Option-1: LRR &gt; first PUCCH &gt; normal SR</w:t>
      </w:r>
    </w:p>
    <w:p w:rsidR="002F719D" w:rsidRDefault="002F719D" w:rsidP="002F719D">
      <w:pPr>
        <w:pStyle w:val="ListParagraph"/>
        <w:numPr>
          <w:ilvl w:val="0"/>
          <w:numId w:val="19"/>
        </w:numPr>
        <w:shd w:val="clear" w:color="auto" w:fill="FFFFFF"/>
        <w:adjustRightInd w:val="0"/>
        <w:snapToGrid w:val="0"/>
        <w:spacing w:after="0" w:line="240" w:lineRule="auto"/>
        <w:rPr>
          <w:color w:val="000000"/>
          <w:sz w:val="18"/>
          <w:szCs w:val="18"/>
        </w:rPr>
      </w:pPr>
      <w:r>
        <w:rPr>
          <w:rFonts w:cs="宋体"/>
          <w:color w:val="000000"/>
          <w:sz w:val="18"/>
          <w:szCs w:val="18"/>
        </w:rPr>
        <w:t>Option-2: LRR &gt; normal SR = first PUCCH</w:t>
      </w:r>
    </w:p>
    <w:p w:rsidR="002F719D" w:rsidRDefault="002F719D" w:rsidP="002F719D">
      <w:pPr>
        <w:pStyle w:val="ListParagraph"/>
        <w:numPr>
          <w:ilvl w:val="0"/>
          <w:numId w:val="19"/>
        </w:numPr>
        <w:snapToGrid w:val="0"/>
        <w:spacing w:after="0" w:line="240" w:lineRule="auto"/>
        <w:rPr>
          <w:color w:val="000000"/>
          <w:sz w:val="18"/>
          <w:szCs w:val="18"/>
        </w:rPr>
      </w:pPr>
      <w:r>
        <w:rPr>
          <w:rFonts w:cs="宋体"/>
          <w:color w:val="000000"/>
          <w:sz w:val="18"/>
          <w:szCs w:val="18"/>
        </w:rPr>
        <w:t>Option-3: first PUCCH&gt;=LRR&gt;normal SR</w:t>
      </w:r>
    </w:p>
    <w:p w:rsidR="002F719D" w:rsidRDefault="002F719D" w:rsidP="002F719D">
      <w:pPr>
        <w:pStyle w:val="ListParagraph"/>
        <w:numPr>
          <w:ilvl w:val="0"/>
          <w:numId w:val="19"/>
        </w:numPr>
        <w:snapToGrid w:val="0"/>
        <w:spacing w:after="0" w:line="240" w:lineRule="auto"/>
        <w:rPr>
          <w:color w:val="000000"/>
          <w:sz w:val="18"/>
          <w:szCs w:val="18"/>
        </w:rPr>
      </w:pPr>
      <w:r>
        <w:rPr>
          <w:rFonts w:cs="宋体"/>
          <w:color w:val="000000"/>
          <w:sz w:val="18"/>
          <w:szCs w:val="18"/>
        </w:rPr>
        <w:t>Option-4: LRR &gt; normal SR &gt; first PUCCH</w:t>
      </w:r>
    </w:p>
    <w:p w:rsidR="002F719D" w:rsidRDefault="002F719D" w:rsidP="002F719D">
      <w:pPr>
        <w:shd w:val="clear" w:color="auto" w:fill="FFFFFF"/>
        <w:snapToGrid w:val="0"/>
        <w:rPr>
          <w:color w:val="000000" w:themeColor="text1"/>
          <w:sz w:val="18"/>
          <w:szCs w:val="18"/>
        </w:rPr>
      </w:pPr>
      <w:r>
        <w:rPr>
          <w:rFonts w:cs="宋体"/>
          <w:color w:val="000000" w:themeColor="text1"/>
          <w:sz w:val="18"/>
          <w:szCs w:val="18"/>
        </w:rPr>
        <w:t>Note: When the 1-bit first PUCCH is collided/overlapped with a PUCCH carrying normal SR and/or a PUCCH with normal LRR, only one of them is transmitted based on the above priority rule</w:t>
      </w:r>
    </w:p>
    <w:p w:rsidR="00DD0640" w:rsidRDefault="00DD0640">
      <w:pPr>
        <w:rPr>
          <w:sz w:val="18"/>
          <w:szCs w:val="18"/>
        </w:rPr>
      </w:pPr>
    </w:p>
    <w:p w:rsidR="00F4116B" w:rsidRDefault="00F4116B" w:rsidP="00F4116B">
      <w:pPr>
        <w:snapToGrid w:val="0"/>
        <w:rPr>
          <w:sz w:val="18"/>
          <w:szCs w:val="18"/>
        </w:rPr>
      </w:pPr>
      <w:r>
        <w:rPr>
          <w:sz w:val="18"/>
          <w:szCs w:val="18"/>
        </w:rPr>
        <w:t xml:space="preserve">Supported by: </w:t>
      </w:r>
      <w:r w:rsidRPr="00F4116B">
        <w:rPr>
          <w:sz w:val="18"/>
          <w:szCs w:val="18"/>
        </w:rPr>
        <w:t xml:space="preserve">CMCC, ZTE, Samsung, MediaTek, FW, NTT DOCOMO, LG, Apple, </w:t>
      </w:r>
      <w:proofErr w:type="spellStart"/>
      <w:r w:rsidRPr="00F4116B">
        <w:rPr>
          <w:sz w:val="18"/>
          <w:szCs w:val="18"/>
        </w:rPr>
        <w:t>xiaomi</w:t>
      </w:r>
      <w:proofErr w:type="spellEnd"/>
      <w:r w:rsidRPr="00F4116B">
        <w:rPr>
          <w:sz w:val="18"/>
          <w:szCs w:val="18"/>
        </w:rPr>
        <w:t>, ETRI, Google, Huawei/</w:t>
      </w:r>
      <w:proofErr w:type="spellStart"/>
      <w:r w:rsidRPr="00F4116B">
        <w:rPr>
          <w:sz w:val="18"/>
          <w:szCs w:val="18"/>
        </w:rPr>
        <w:t>HiSilicon</w:t>
      </w:r>
      <w:proofErr w:type="spellEnd"/>
      <w:r w:rsidRPr="00F4116B">
        <w:rPr>
          <w:sz w:val="18"/>
          <w:szCs w:val="18"/>
        </w:rPr>
        <w:t xml:space="preserve">, vivo, </w:t>
      </w:r>
      <w:proofErr w:type="spellStart"/>
      <w:r w:rsidRPr="00F4116B">
        <w:rPr>
          <w:sz w:val="18"/>
          <w:szCs w:val="18"/>
        </w:rPr>
        <w:t>Spreadtrum</w:t>
      </w:r>
      <w:proofErr w:type="spellEnd"/>
      <w:r w:rsidRPr="00F4116B">
        <w:rPr>
          <w:sz w:val="18"/>
          <w:szCs w:val="18"/>
        </w:rPr>
        <w:t>, Sony, Lenovo, Meta, HONOR, China Telecom,</w:t>
      </w:r>
    </w:p>
    <w:p w:rsidR="00F4116B" w:rsidRDefault="00F4116B" w:rsidP="00F4116B">
      <w:pPr>
        <w:snapToGrid w:val="0"/>
        <w:rPr>
          <w:sz w:val="18"/>
          <w:szCs w:val="18"/>
        </w:rPr>
      </w:pPr>
      <w:r>
        <w:rPr>
          <w:sz w:val="18"/>
          <w:szCs w:val="18"/>
        </w:rPr>
        <w:t>Not supported by:</w:t>
      </w:r>
      <w:r w:rsidR="00E7353A">
        <w:rPr>
          <w:sz w:val="18"/>
          <w:szCs w:val="18"/>
        </w:rPr>
        <w:t xml:space="preserve"> CATT (option-2), OPPO (Option-2), Ericsson (Option-2), </w:t>
      </w:r>
      <w:r w:rsidR="00AE2B89">
        <w:rPr>
          <w:sz w:val="18"/>
          <w:szCs w:val="18"/>
        </w:rPr>
        <w:t>Sharp (Option-4/2)</w:t>
      </w:r>
    </w:p>
    <w:p w:rsidR="006E41E6" w:rsidRDefault="006E41E6">
      <w:pPr>
        <w:rPr>
          <w:sz w:val="18"/>
          <w:szCs w:val="18"/>
        </w:rPr>
      </w:pPr>
    </w:p>
    <w:p w:rsidR="00C1222B" w:rsidRDefault="00C1222B">
      <w:pPr>
        <w:rPr>
          <w:sz w:val="18"/>
          <w:szCs w:val="18"/>
        </w:rPr>
      </w:pPr>
    </w:p>
    <w:p w:rsidR="00F4116B" w:rsidRDefault="00F4116B" w:rsidP="00F4116B">
      <w:pPr>
        <w:shd w:val="clear" w:color="auto" w:fill="FFFFFF"/>
        <w:snapToGrid w:val="0"/>
        <w:rPr>
          <w:rFonts w:eastAsia="宋体"/>
          <w:sz w:val="18"/>
          <w:szCs w:val="18"/>
        </w:rPr>
      </w:pPr>
      <w:r>
        <w:rPr>
          <w:rFonts w:ascii="Times" w:eastAsia="宋体" w:hAnsi="Times" w:cs="Times"/>
          <w:b/>
          <w:sz w:val="18"/>
          <w:szCs w:val="18"/>
          <w:highlight w:val="yellow"/>
          <w:u w:val="single"/>
        </w:rPr>
        <w:t>Proposal 2.1.1</w:t>
      </w:r>
      <w:r w:rsidR="006E67D4">
        <w:rPr>
          <w:rFonts w:ascii="Times" w:eastAsia="宋体" w:hAnsi="Times" w:cs="Times"/>
          <w:b/>
          <w:sz w:val="18"/>
          <w:szCs w:val="18"/>
          <w:highlight w:val="yellow"/>
          <w:u w:val="single"/>
        </w:rPr>
        <w:t xml:space="preserve"> (offline)</w:t>
      </w:r>
      <w:r>
        <w:rPr>
          <w:rFonts w:ascii="Times" w:eastAsia="宋体" w:hAnsi="Times" w:cs="Times"/>
          <w:b/>
          <w:sz w:val="18"/>
          <w:szCs w:val="18"/>
          <w:highlight w:val="yellow"/>
          <w:u w:val="single"/>
        </w:rPr>
        <w:t>:</w:t>
      </w:r>
      <w:r>
        <w:rPr>
          <w:rFonts w:eastAsia="宋体" w:cs="宋体"/>
          <w:sz w:val="18"/>
          <w:szCs w:val="18"/>
        </w:rPr>
        <w:t xml:space="preserve"> On UE-initiated/event-driven beam reporting, </w:t>
      </w:r>
      <w:r w:rsidRPr="0045289C">
        <w:rPr>
          <w:rFonts w:eastAsia="宋体" w:cs="宋体"/>
          <w:b/>
          <w:color w:val="FF0000"/>
          <w:sz w:val="18"/>
          <w:szCs w:val="18"/>
        </w:rPr>
        <w:t>Option-1</w:t>
      </w:r>
      <w:r>
        <w:rPr>
          <w:rFonts w:eastAsia="宋体" w:cs="宋体"/>
          <w:color w:val="FF0000"/>
          <w:sz w:val="18"/>
          <w:szCs w:val="18"/>
        </w:rPr>
        <w:t xml:space="preserve"> </w:t>
      </w:r>
      <w:r>
        <w:rPr>
          <w:rFonts w:eastAsia="宋体" w:cs="宋体"/>
          <w:sz w:val="18"/>
          <w:szCs w:val="18"/>
        </w:rPr>
        <w:t>is supported as an extension on L1-RSRP report format depending on Event-2.</w:t>
      </w:r>
    </w:p>
    <w:p w:rsidR="00F4116B" w:rsidRDefault="00F4116B" w:rsidP="00F4116B">
      <w:pPr>
        <w:pStyle w:val="ListParagraph"/>
        <w:numPr>
          <w:ilvl w:val="0"/>
          <w:numId w:val="17"/>
        </w:numPr>
        <w:shd w:val="clear" w:color="auto" w:fill="FFFFFF"/>
        <w:snapToGrid w:val="0"/>
        <w:spacing w:after="0" w:line="240" w:lineRule="auto"/>
        <w:rPr>
          <w:sz w:val="18"/>
          <w:szCs w:val="18"/>
        </w:rPr>
      </w:pPr>
      <w:r>
        <w:rPr>
          <w:rFonts w:cs="宋体"/>
          <w:sz w:val="18"/>
          <w:szCs w:val="18"/>
        </w:rPr>
        <w:t xml:space="preserve">Option-1: For each of reported CRI/SSBRI, to introduce additional indication of whether the CRI/SSBRI satisfies the condition of Event-2. </w:t>
      </w:r>
    </w:p>
    <w:p w:rsidR="00F4116B" w:rsidRDefault="00F4116B" w:rsidP="00F4116B">
      <w:pPr>
        <w:pStyle w:val="ListParagraph"/>
        <w:numPr>
          <w:ilvl w:val="1"/>
          <w:numId w:val="17"/>
        </w:numPr>
        <w:shd w:val="clear" w:color="auto" w:fill="FFFFFF"/>
        <w:snapToGrid w:val="0"/>
        <w:spacing w:after="0" w:line="240" w:lineRule="auto"/>
        <w:rPr>
          <w:sz w:val="18"/>
          <w:szCs w:val="18"/>
        </w:rPr>
      </w:pPr>
      <w:r>
        <w:rPr>
          <w:rFonts w:cs="宋体"/>
          <w:sz w:val="18"/>
          <w:szCs w:val="18"/>
        </w:rPr>
        <w:t>The presence of this field is enabled by RRC with subjective to UE capability.</w:t>
      </w:r>
    </w:p>
    <w:p w:rsidR="00F4116B" w:rsidRPr="00FC1F82" w:rsidRDefault="00F4116B" w:rsidP="00F4116B">
      <w:pPr>
        <w:pStyle w:val="ListParagraph"/>
        <w:numPr>
          <w:ilvl w:val="1"/>
          <w:numId w:val="17"/>
        </w:numPr>
        <w:shd w:val="clear" w:color="auto" w:fill="FFFFFF"/>
        <w:snapToGrid w:val="0"/>
        <w:spacing w:after="0" w:line="240" w:lineRule="auto"/>
        <w:rPr>
          <w:color w:val="FF0000"/>
          <w:sz w:val="18"/>
          <w:szCs w:val="18"/>
        </w:rPr>
      </w:pPr>
      <w:r w:rsidRPr="00FC1F82">
        <w:rPr>
          <w:rFonts w:cs="宋体"/>
          <w:color w:val="FF0000"/>
          <w:sz w:val="18"/>
          <w:szCs w:val="18"/>
        </w:rPr>
        <w:t xml:space="preserve">[The presence of this field is only for the case that N &gt; 1 and the time window and M are configured] </w:t>
      </w:r>
    </w:p>
    <w:p w:rsidR="00F4116B" w:rsidRDefault="00F4116B" w:rsidP="00F4116B">
      <w:pPr>
        <w:pStyle w:val="ListParagraph"/>
        <w:numPr>
          <w:ilvl w:val="0"/>
          <w:numId w:val="17"/>
        </w:numPr>
        <w:shd w:val="clear" w:color="auto" w:fill="FFFFFF"/>
        <w:snapToGrid w:val="0"/>
        <w:spacing w:after="0" w:line="240" w:lineRule="auto"/>
        <w:rPr>
          <w:sz w:val="18"/>
          <w:szCs w:val="18"/>
        </w:rPr>
      </w:pPr>
      <w:r>
        <w:rPr>
          <w:rFonts w:cs="宋体"/>
          <w:sz w:val="18"/>
          <w:szCs w:val="18"/>
        </w:rPr>
        <w:t>Option-2: For each of reported CRI/SSBRI, to introduce additional indication of the number of Event-2 instances for the CRI/SSBRI(s) within a time window.</w:t>
      </w:r>
    </w:p>
    <w:p w:rsidR="00F4116B" w:rsidRDefault="00F4116B" w:rsidP="00F4116B">
      <w:pPr>
        <w:pStyle w:val="ListParagraph"/>
        <w:numPr>
          <w:ilvl w:val="1"/>
          <w:numId w:val="17"/>
        </w:numPr>
        <w:shd w:val="clear" w:color="auto" w:fill="FFFFFF"/>
        <w:snapToGrid w:val="0"/>
        <w:spacing w:after="0" w:line="240" w:lineRule="auto"/>
        <w:rPr>
          <w:sz w:val="18"/>
          <w:szCs w:val="18"/>
        </w:rPr>
      </w:pPr>
      <w:r>
        <w:rPr>
          <w:rFonts w:cs="宋体"/>
          <w:sz w:val="18"/>
          <w:szCs w:val="18"/>
        </w:rPr>
        <w:t>The presence of this field is enabled by RRC with subjective to UE capability.</w:t>
      </w:r>
    </w:p>
    <w:p w:rsidR="00F4116B" w:rsidRDefault="00F4116B" w:rsidP="00F4116B">
      <w:pPr>
        <w:pStyle w:val="ListParagraph"/>
        <w:numPr>
          <w:ilvl w:val="1"/>
          <w:numId w:val="17"/>
        </w:numPr>
        <w:shd w:val="clear" w:color="auto" w:fill="FFFFFF"/>
        <w:snapToGrid w:val="0"/>
        <w:spacing w:after="0" w:line="240" w:lineRule="auto"/>
        <w:rPr>
          <w:sz w:val="18"/>
          <w:szCs w:val="18"/>
        </w:rPr>
      </w:pPr>
      <w:r>
        <w:rPr>
          <w:rFonts w:cs="宋体"/>
          <w:sz w:val="18"/>
          <w:szCs w:val="18"/>
        </w:rPr>
        <w:t>The presence of this field is only for the case that N &gt; 1 and the time window and M are configured.</w:t>
      </w:r>
    </w:p>
    <w:p w:rsidR="00F4116B" w:rsidRDefault="00F4116B" w:rsidP="00F4116B">
      <w:pPr>
        <w:pStyle w:val="ListParagraph"/>
        <w:numPr>
          <w:ilvl w:val="0"/>
          <w:numId w:val="17"/>
        </w:numPr>
        <w:shd w:val="clear" w:color="auto" w:fill="FFFFFF"/>
        <w:snapToGrid w:val="0"/>
        <w:spacing w:after="0" w:line="240" w:lineRule="auto"/>
        <w:rPr>
          <w:sz w:val="18"/>
          <w:szCs w:val="18"/>
        </w:rPr>
      </w:pPr>
      <w:r>
        <w:rPr>
          <w:rFonts w:cs="宋体"/>
          <w:sz w:val="18"/>
          <w:szCs w:val="18"/>
        </w:rPr>
        <w:t xml:space="preserve">Option-3: No further enhancement. </w:t>
      </w:r>
    </w:p>
    <w:p w:rsidR="00F4116B" w:rsidRDefault="00F4116B" w:rsidP="00F4116B">
      <w:pPr>
        <w:snapToGrid w:val="0"/>
        <w:contextualSpacing/>
        <w:jc w:val="both"/>
        <w:rPr>
          <w:rFonts w:ascii="Times" w:eastAsia="Batang" w:hAnsi="Times"/>
          <w:b/>
          <w:sz w:val="20"/>
          <w:szCs w:val="20"/>
          <w:highlight w:val="green"/>
        </w:rPr>
      </w:pPr>
    </w:p>
    <w:p w:rsidR="00F4116B" w:rsidRPr="00FC1F82" w:rsidRDefault="00F4116B" w:rsidP="00F4116B">
      <w:pPr>
        <w:snapToGrid w:val="0"/>
        <w:contextualSpacing/>
        <w:jc w:val="both"/>
        <w:rPr>
          <w:rFonts w:ascii="Times" w:eastAsia="Batang" w:hAnsi="Times" w:cs="Times"/>
          <w:color w:val="000000" w:themeColor="text1"/>
          <w:sz w:val="18"/>
          <w:szCs w:val="18"/>
        </w:rPr>
      </w:pPr>
      <w:r>
        <w:rPr>
          <w:rFonts w:ascii="Times" w:eastAsia="Batang" w:hAnsi="Times" w:cs="Times"/>
          <w:sz w:val="18"/>
          <w:szCs w:val="18"/>
        </w:rPr>
        <w:t xml:space="preserve">Supported </w:t>
      </w:r>
      <w:r w:rsidRPr="00FC1F82">
        <w:rPr>
          <w:rFonts w:ascii="Times" w:eastAsia="Batang" w:hAnsi="Times" w:cs="Times"/>
          <w:color w:val="000000" w:themeColor="text1"/>
          <w:sz w:val="18"/>
          <w:szCs w:val="18"/>
        </w:rPr>
        <w:t>by: CMCC, ZTE, Samsung, Fujitsu, MediaTek, Intel (2</w:t>
      </w:r>
      <w:r w:rsidRPr="00FC1F82">
        <w:rPr>
          <w:rFonts w:ascii="Times" w:eastAsia="Batang" w:hAnsi="Times" w:cs="Times"/>
          <w:color w:val="000000" w:themeColor="text1"/>
          <w:sz w:val="18"/>
          <w:szCs w:val="18"/>
          <w:vertAlign w:val="superscript"/>
        </w:rPr>
        <w:t>nd</w:t>
      </w:r>
      <w:r w:rsidRPr="00FC1F82">
        <w:rPr>
          <w:rFonts w:ascii="Times" w:eastAsia="Batang" w:hAnsi="Times" w:cs="Times"/>
          <w:color w:val="000000" w:themeColor="text1"/>
          <w:sz w:val="18"/>
          <w:szCs w:val="18"/>
        </w:rPr>
        <w:t xml:space="preserve">), FW, NTT DOCOMO, </w:t>
      </w:r>
      <w:proofErr w:type="gramStart"/>
      <w:r w:rsidRPr="00FC1F82">
        <w:rPr>
          <w:rFonts w:ascii="Times" w:eastAsia="Batang" w:hAnsi="Times" w:cs="Times"/>
          <w:color w:val="000000" w:themeColor="text1"/>
          <w:sz w:val="18"/>
          <w:szCs w:val="18"/>
        </w:rPr>
        <w:t xml:space="preserve">Apple,  </w:t>
      </w:r>
      <w:proofErr w:type="spellStart"/>
      <w:r w:rsidRPr="00FC1F82">
        <w:rPr>
          <w:rFonts w:ascii="Times" w:eastAsia="Batang" w:hAnsi="Times" w:cs="Times"/>
          <w:color w:val="000000" w:themeColor="text1"/>
          <w:sz w:val="18"/>
          <w:szCs w:val="18"/>
        </w:rPr>
        <w:t>xiaomi</w:t>
      </w:r>
      <w:proofErr w:type="spellEnd"/>
      <w:proofErr w:type="gramEnd"/>
      <w:r w:rsidRPr="00FC1F82">
        <w:rPr>
          <w:rFonts w:ascii="Times" w:eastAsia="Batang" w:hAnsi="Times" w:cs="Times"/>
          <w:color w:val="000000" w:themeColor="text1"/>
          <w:sz w:val="18"/>
          <w:szCs w:val="18"/>
        </w:rPr>
        <w:t xml:space="preserve"> (2</w:t>
      </w:r>
      <w:r w:rsidRPr="00FC1F82">
        <w:rPr>
          <w:rFonts w:ascii="Times" w:eastAsia="Batang" w:hAnsi="Times" w:cs="Times"/>
          <w:color w:val="000000" w:themeColor="text1"/>
          <w:sz w:val="18"/>
          <w:szCs w:val="18"/>
          <w:vertAlign w:val="superscript"/>
        </w:rPr>
        <w:t>nd</w:t>
      </w:r>
      <w:r w:rsidRPr="00FC1F82">
        <w:rPr>
          <w:rFonts w:ascii="Times" w:eastAsia="Batang" w:hAnsi="Times" w:cs="Times"/>
          <w:color w:val="000000" w:themeColor="text1"/>
          <w:sz w:val="18"/>
          <w:szCs w:val="18"/>
        </w:rPr>
        <w:t>),  ETRI, Google, Sharp, Huawei/</w:t>
      </w:r>
      <w:proofErr w:type="spellStart"/>
      <w:r w:rsidRPr="00FC1F82">
        <w:rPr>
          <w:rFonts w:ascii="Times" w:eastAsia="Batang" w:hAnsi="Times" w:cs="Times"/>
          <w:color w:val="000000" w:themeColor="text1"/>
          <w:sz w:val="18"/>
          <w:szCs w:val="18"/>
        </w:rPr>
        <w:t>HiSilicon</w:t>
      </w:r>
      <w:proofErr w:type="spellEnd"/>
      <w:r w:rsidRPr="00FC1F82">
        <w:rPr>
          <w:rFonts w:ascii="Times" w:eastAsia="Batang" w:hAnsi="Times" w:cs="Times"/>
          <w:color w:val="000000" w:themeColor="text1"/>
          <w:sz w:val="18"/>
          <w:szCs w:val="18"/>
        </w:rPr>
        <w:t xml:space="preserve">, Qualcomm, IDC, </w:t>
      </w:r>
      <w:proofErr w:type="spellStart"/>
      <w:r w:rsidRPr="00FC1F82">
        <w:rPr>
          <w:rFonts w:ascii="Times" w:eastAsia="Batang" w:hAnsi="Times" w:cs="Times"/>
          <w:color w:val="000000" w:themeColor="text1"/>
          <w:sz w:val="18"/>
          <w:szCs w:val="18"/>
        </w:rPr>
        <w:t>Spreadtrum</w:t>
      </w:r>
      <w:proofErr w:type="spellEnd"/>
      <w:r w:rsidRPr="00FC1F82">
        <w:rPr>
          <w:rFonts w:ascii="Times" w:eastAsia="Batang" w:hAnsi="Times" w:cs="Times"/>
          <w:color w:val="000000" w:themeColor="text1"/>
          <w:sz w:val="18"/>
          <w:szCs w:val="18"/>
        </w:rPr>
        <w:t xml:space="preserve"> (open), Sony, Ericsson, </w:t>
      </w:r>
      <w:proofErr w:type="spellStart"/>
      <w:r w:rsidRPr="00FC1F82">
        <w:rPr>
          <w:rFonts w:ascii="Times" w:eastAsia="Batang" w:hAnsi="Times" w:cs="Times"/>
          <w:color w:val="000000" w:themeColor="text1"/>
          <w:sz w:val="18"/>
          <w:szCs w:val="18"/>
        </w:rPr>
        <w:t>Ofinno</w:t>
      </w:r>
      <w:proofErr w:type="spellEnd"/>
      <w:r w:rsidRPr="00FC1F82">
        <w:rPr>
          <w:rFonts w:ascii="Times" w:eastAsia="Batang" w:hAnsi="Times" w:cs="Times"/>
          <w:color w:val="000000" w:themeColor="text1"/>
          <w:sz w:val="18"/>
          <w:szCs w:val="18"/>
        </w:rPr>
        <w:t xml:space="preserve">, Lenovo, </w:t>
      </w:r>
      <w:proofErr w:type="spellStart"/>
      <w:r w:rsidRPr="00FC1F82">
        <w:rPr>
          <w:rFonts w:ascii="Times" w:eastAsia="Batang" w:hAnsi="Times" w:cs="Times"/>
          <w:color w:val="000000" w:themeColor="text1"/>
          <w:sz w:val="18"/>
          <w:szCs w:val="18"/>
        </w:rPr>
        <w:t>Transsion</w:t>
      </w:r>
      <w:proofErr w:type="spellEnd"/>
      <w:r w:rsidRPr="00FC1F82">
        <w:rPr>
          <w:rFonts w:ascii="Times" w:eastAsia="Batang" w:hAnsi="Times" w:cs="Times"/>
          <w:color w:val="000000" w:themeColor="text1"/>
          <w:sz w:val="18"/>
          <w:szCs w:val="18"/>
        </w:rPr>
        <w:t>, NICT, KDDI, TCL, KDDI</w:t>
      </w:r>
      <w:r w:rsidR="00491A42" w:rsidRPr="00FC1F82">
        <w:rPr>
          <w:rFonts w:ascii="Times" w:eastAsia="Batang" w:hAnsi="Times" w:cs="Times"/>
          <w:color w:val="000000" w:themeColor="text1"/>
          <w:sz w:val="18"/>
          <w:szCs w:val="18"/>
        </w:rPr>
        <w:t>,</w:t>
      </w:r>
      <w:r w:rsidRPr="00FC1F82">
        <w:rPr>
          <w:rFonts w:ascii="Times" w:eastAsia="Batang" w:hAnsi="Times" w:cs="Times"/>
          <w:color w:val="000000" w:themeColor="text1"/>
          <w:sz w:val="18"/>
          <w:szCs w:val="18"/>
        </w:rPr>
        <w:t xml:space="preserve"> </w:t>
      </w:r>
      <w:r w:rsidR="00491A42" w:rsidRPr="00FC1F82">
        <w:rPr>
          <w:rFonts w:ascii="Times" w:eastAsia="Batang" w:hAnsi="Times" w:cs="Times"/>
          <w:color w:val="000000" w:themeColor="text1"/>
          <w:sz w:val="18"/>
          <w:szCs w:val="18"/>
        </w:rPr>
        <w:t>LG (wo 2</w:t>
      </w:r>
      <w:r w:rsidR="00491A42" w:rsidRPr="00FC1F82">
        <w:rPr>
          <w:rFonts w:ascii="Times" w:eastAsia="Batang" w:hAnsi="Times" w:cs="Times"/>
          <w:color w:val="000000" w:themeColor="text1"/>
          <w:sz w:val="18"/>
          <w:szCs w:val="18"/>
          <w:vertAlign w:val="superscript"/>
        </w:rPr>
        <w:t>nd</w:t>
      </w:r>
      <w:r w:rsidR="00491A42" w:rsidRPr="00FC1F82">
        <w:rPr>
          <w:rFonts w:ascii="Times" w:eastAsia="Batang" w:hAnsi="Times" w:cs="Times"/>
          <w:color w:val="000000" w:themeColor="text1"/>
          <w:sz w:val="18"/>
          <w:szCs w:val="18"/>
        </w:rPr>
        <w:t xml:space="preserve"> bullet)</w:t>
      </w:r>
      <w:r w:rsidR="00C12870" w:rsidRPr="00FC1F82">
        <w:rPr>
          <w:rFonts w:ascii="Times" w:eastAsia="Batang" w:hAnsi="Times" w:cs="Times"/>
          <w:color w:val="000000" w:themeColor="text1"/>
          <w:sz w:val="18"/>
          <w:szCs w:val="18"/>
        </w:rPr>
        <w:t>, Nokia(wo 2</w:t>
      </w:r>
      <w:r w:rsidR="00C12870" w:rsidRPr="00FC1F82">
        <w:rPr>
          <w:rFonts w:ascii="Times" w:eastAsia="Batang" w:hAnsi="Times" w:cs="Times"/>
          <w:color w:val="000000" w:themeColor="text1"/>
          <w:sz w:val="18"/>
          <w:szCs w:val="18"/>
          <w:vertAlign w:val="superscript"/>
        </w:rPr>
        <w:t>nd</w:t>
      </w:r>
      <w:r w:rsidR="00C12870" w:rsidRPr="00FC1F82">
        <w:rPr>
          <w:rFonts w:ascii="Times" w:eastAsia="Batang" w:hAnsi="Times" w:cs="Times"/>
          <w:color w:val="000000" w:themeColor="text1"/>
          <w:sz w:val="18"/>
          <w:szCs w:val="18"/>
        </w:rPr>
        <w:t xml:space="preserve"> bullet)</w:t>
      </w:r>
      <w:r w:rsidR="00785F4F" w:rsidRPr="00FC1F82">
        <w:rPr>
          <w:rFonts w:ascii="Times" w:eastAsia="Batang" w:hAnsi="Times" w:cs="Times"/>
          <w:color w:val="000000" w:themeColor="text1"/>
          <w:sz w:val="18"/>
          <w:szCs w:val="18"/>
        </w:rPr>
        <w:t>,</w:t>
      </w:r>
    </w:p>
    <w:p w:rsidR="00F4116B" w:rsidRPr="00FC1F82" w:rsidRDefault="00F4116B" w:rsidP="00F4116B">
      <w:pPr>
        <w:snapToGrid w:val="0"/>
        <w:contextualSpacing/>
        <w:jc w:val="both"/>
        <w:rPr>
          <w:rFonts w:ascii="Times" w:eastAsia="Batang" w:hAnsi="Times"/>
          <w:b/>
          <w:color w:val="000000" w:themeColor="text1"/>
          <w:sz w:val="20"/>
          <w:szCs w:val="20"/>
          <w:highlight w:val="green"/>
        </w:rPr>
      </w:pPr>
      <w:r w:rsidRPr="00FC1F82">
        <w:rPr>
          <w:rFonts w:ascii="Times" w:eastAsia="Batang" w:hAnsi="Times" w:cs="Times"/>
          <w:color w:val="000000" w:themeColor="text1"/>
          <w:sz w:val="18"/>
          <w:szCs w:val="18"/>
        </w:rPr>
        <w:t xml:space="preserve">Not supported by: OPPO (Option-2/3), CATT (Option-3), HONOR, </w:t>
      </w:r>
      <w:r w:rsidR="00491A42" w:rsidRPr="00FC1F82">
        <w:rPr>
          <w:rFonts w:ascii="Times" w:eastAsia="Batang" w:hAnsi="Times" w:cs="Times"/>
          <w:color w:val="000000" w:themeColor="text1"/>
          <w:sz w:val="18"/>
          <w:szCs w:val="18"/>
        </w:rPr>
        <w:t>vivo (Option-2/3)</w:t>
      </w:r>
    </w:p>
    <w:p w:rsidR="00F4116B" w:rsidRDefault="00F4116B">
      <w:pPr>
        <w:rPr>
          <w:sz w:val="18"/>
          <w:szCs w:val="18"/>
        </w:rPr>
      </w:pPr>
    </w:p>
    <w:p w:rsidR="00C1222B" w:rsidRDefault="00C1222B">
      <w:pPr>
        <w:rPr>
          <w:sz w:val="18"/>
          <w:szCs w:val="18"/>
        </w:rPr>
      </w:pPr>
    </w:p>
    <w:p w:rsidR="0087792E" w:rsidRDefault="0087792E" w:rsidP="0087792E">
      <w:pPr>
        <w:shd w:val="clear" w:color="auto" w:fill="FFFFFF"/>
        <w:snapToGrid w:val="0"/>
        <w:rPr>
          <w:sz w:val="18"/>
          <w:szCs w:val="18"/>
        </w:rPr>
      </w:pPr>
      <w:r w:rsidRPr="00C1222B">
        <w:rPr>
          <w:rFonts w:eastAsia="宋体"/>
          <w:b/>
          <w:bCs/>
          <w:iCs/>
          <w:color w:val="000000"/>
          <w:sz w:val="18"/>
          <w:szCs w:val="18"/>
          <w:highlight w:val="yellow"/>
          <w:u w:val="single"/>
        </w:rPr>
        <w:t>Proposal 3.2.1:</w:t>
      </w:r>
      <w:r>
        <w:rPr>
          <w:rFonts w:eastAsia="宋体"/>
          <w:color w:val="000000"/>
          <w:sz w:val="18"/>
          <w:szCs w:val="18"/>
        </w:rPr>
        <w:t xml:space="preserve"> </w:t>
      </w:r>
      <w:r>
        <w:rPr>
          <w:sz w:val="18"/>
          <w:szCs w:val="18"/>
        </w:rPr>
        <w:t>On beam report transmission procedure for UE-initiated/event-driven beam reporting, regarding the triggering procedure in Step-2 of Mode-A, the following Option-1 is supported.</w:t>
      </w:r>
    </w:p>
    <w:p w:rsidR="0087792E" w:rsidRPr="0087792E" w:rsidRDefault="0087792E" w:rsidP="0087792E">
      <w:pPr>
        <w:pStyle w:val="ListParagraph"/>
        <w:numPr>
          <w:ilvl w:val="0"/>
          <w:numId w:val="14"/>
        </w:numPr>
        <w:snapToGrid w:val="0"/>
        <w:spacing w:after="0" w:line="240" w:lineRule="auto"/>
        <w:ind w:left="950" w:hanging="475"/>
        <w:rPr>
          <w:sz w:val="18"/>
          <w:szCs w:val="18"/>
        </w:rPr>
      </w:pPr>
      <w:r w:rsidRPr="0087792E">
        <w:rPr>
          <w:sz w:val="18"/>
          <w:szCs w:val="18"/>
        </w:rPr>
        <w:t>Option-1</w:t>
      </w:r>
      <w:r>
        <w:rPr>
          <w:sz w:val="18"/>
          <w:szCs w:val="18"/>
        </w:rPr>
        <w:t xml:space="preserve"> (dedicated)</w:t>
      </w:r>
      <w:r w:rsidRPr="0087792E">
        <w:rPr>
          <w:sz w:val="18"/>
          <w:szCs w:val="18"/>
        </w:rPr>
        <w:t>: A CSI trigger state corresponding to UE-initiated/event-driven beam reporting can NOT be associated with legacy AP-CSI report configuration.</w:t>
      </w:r>
    </w:p>
    <w:p w:rsidR="0087792E" w:rsidRPr="0087792E" w:rsidRDefault="0087792E" w:rsidP="0087792E">
      <w:pPr>
        <w:pStyle w:val="ListParagraph"/>
        <w:numPr>
          <w:ilvl w:val="0"/>
          <w:numId w:val="14"/>
        </w:numPr>
        <w:snapToGrid w:val="0"/>
        <w:spacing w:after="0" w:line="240" w:lineRule="auto"/>
        <w:ind w:left="950" w:hanging="475"/>
        <w:rPr>
          <w:sz w:val="18"/>
          <w:szCs w:val="18"/>
        </w:rPr>
      </w:pPr>
      <w:r w:rsidRPr="0087792E">
        <w:rPr>
          <w:sz w:val="18"/>
          <w:szCs w:val="18"/>
        </w:rPr>
        <w:t>Option-2</w:t>
      </w:r>
      <w:r>
        <w:rPr>
          <w:sz w:val="18"/>
          <w:szCs w:val="18"/>
        </w:rPr>
        <w:t xml:space="preserve"> (non-dedicated)</w:t>
      </w:r>
      <w:r w:rsidRPr="0087792E">
        <w:rPr>
          <w:sz w:val="18"/>
          <w:szCs w:val="18"/>
        </w:rPr>
        <w:t xml:space="preserve">: A CSI trigger state can be associated with </w:t>
      </w:r>
    </w:p>
    <w:p w:rsidR="0087792E" w:rsidRPr="0087792E" w:rsidRDefault="0087792E" w:rsidP="0087792E">
      <w:pPr>
        <w:pStyle w:val="ListParagraph"/>
        <w:numPr>
          <w:ilvl w:val="1"/>
          <w:numId w:val="14"/>
        </w:numPr>
        <w:snapToGrid w:val="0"/>
        <w:spacing w:after="0" w:line="240" w:lineRule="auto"/>
        <w:rPr>
          <w:sz w:val="18"/>
          <w:szCs w:val="18"/>
        </w:rPr>
      </w:pPr>
      <w:r w:rsidRPr="0087792E">
        <w:rPr>
          <w:sz w:val="18"/>
          <w:szCs w:val="18"/>
        </w:rPr>
        <w:t>only UE-initiated/event-driven beam reporting</w:t>
      </w:r>
    </w:p>
    <w:p w:rsidR="0087792E" w:rsidRPr="0087792E" w:rsidRDefault="0087792E" w:rsidP="0087792E">
      <w:pPr>
        <w:pStyle w:val="ListParagraph"/>
        <w:numPr>
          <w:ilvl w:val="1"/>
          <w:numId w:val="14"/>
        </w:numPr>
        <w:snapToGrid w:val="0"/>
        <w:spacing w:after="0" w:line="240" w:lineRule="auto"/>
        <w:rPr>
          <w:sz w:val="18"/>
          <w:szCs w:val="18"/>
        </w:rPr>
      </w:pPr>
      <w:r w:rsidRPr="0087792E">
        <w:rPr>
          <w:sz w:val="18"/>
          <w:szCs w:val="18"/>
        </w:rPr>
        <w:t>or only legacy AP-CSI configuration</w:t>
      </w:r>
    </w:p>
    <w:p w:rsidR="0087792E" w:rsidRPr="0087792E" w:rsidRDefault="0087792E" w:rsidP="0087792E">
      <w:pPr>
        <w:pStyle w:val="ListParagraph"/>
        <w:numPr>
          <w:ilvl w:val="1"/>
          <w:numId w:val="14"/>
        </w:numPr>
        <w:snapToGrid w:val="0"/>
        <w:spacing w:after="0" w:line="240" w:lineRule="auto"/>
        <w:rPr>
          <w:sz w:val="18"/>
          <w:szCs w:val="18"/>
        </w:rPr>
      </w:pPr>
      <w:r w:rsidRPr="0087792E">
        <w:rPr>
          <w:sz w:val="18"/>
          <w:szCs w:val="18"/>
        </w:rPr>
        <w:t>or UE-initiated/event-driven beam reporting and legacy AP-CSI configuration</w:t>
      </w:r>
    </w:p>
    <w:p w:rsidR="0087792E" w:rsidRDefault="0087792E">
      <w:pPr>
        <w:rPr>
          <w:sz w:val="18"/>
          <w:szCs w:val="18"/>
        </w:rPr>
      </w:pPr>
    </w:p>
    <w:p w:rsidR="00C1222B" w:rsidRPr="00C1222B" w:rsidRDefault="00C1222B" w:rsidP="00C1222B">
      <w:pPr>
        <w:tabs>
          <w:tab w:val="left" w:pos="0"/>
        </w:tabs>
        <w:snapToGrid w:val="0"/>
        <w:jc w:val="both"/>
        <w:rPr>
          <w:rFonts w:eastAsia="Batang"/>
          <w:sz w:val="18"/>
          <w:szCs w:val="18"/>
        </w:rPr>
      </w:pPr>
      <w:r w:rsidRPr="00C1222B">
        <w:rPr>
          <w:sz w:val="18"/>
          <w:szCs w:val="18"/>
        </w:rPr>
        <w:t>Option-1</w:t>
      </w:r>
      <w:r w:rsidRPr="00C1222B">
        <w:rPr>
          <w:rFonts w:eastAsia="Batang"/>
          <w:sz w:val="18"/>
          <w:szCs w:val="18"/>
        </w:rPr>
        <w:t>: ZTE, Huawei/</w:t>
      </w:r>
      <w:proofErr w:type="spellStart"/>
      <w:r w:rsidRPr="00C1222B">
        <w:rPr>
          <w:rFonts w:eastAsia="Batang"/>
          <w:sz w:val="18"/>
          <w:szCs w:val="18"/>
        </w:rPr>
        <w:t>HiSi</w:t>
      </w:r>
      <w:proofErr w:type="spellEnd"/>
      <w:r w:rsidRPr="00C1222B">
        <w:rPr>
          <w:rFonts w:eastAsia="Batang"/>
          <w:sz w:val="18"/>
          <w:szCs w:val="18"/>
        </w:rPr>
        <w:t xml:space="preserve">, QC, OPPO, NTT DOCOMO, CATT, </w:t>
      </w:r>
      <w:proofErr w:type="spellStart"/>
      <w:r w:rsidRPr="00C1222B">
        <w:rPr>
          <w:rFonts w:eastAsia="Batang"/>
          <w:sz w:val="18"/>
          <w:szCs w:val="18"/>
        </w:rPr>
        <w:t>Futurewei</w:t>
      </w:r>
      <w:proofErr w:type="spellEnd"/>
      <w:r w:rsidRPr="00C1222B">
        <w:rPr>
          <w:rFonts w:eastAsia="Batang"/>
          <w:sz w:val="18"/>
          <w:szCs w:val="18"/>
        </w:rPr>
        <w:t xml:space="preserve">, Samsung, CMCC, </w:t>
      </w:r>
      <w:proofErr w:type="spellStart"/>
      <w:r w:rsidRPr="00C1222B">
        <w:rPr>
          <w:rFonts w:eastAsia="Batang"/>
          <w:sz w:val="18"/>
          <w:szCs w:val="18"/>
        </w:rPr>
        <w:t>Ofinno</w:t>
      </w:r>
      <w:proofErr w:type="spellEnd"/>
      <w:r w:rsidRPr="00C1222B">
        <w:rPr>
          <w:rFonts w:eastAsia="Batang"/>
          <w:sz w:val="18"/>
          <w:szCs w:val="18"/>
        </w:rPr>
        <w:t xml:space="preserve">, </w:t>
      </w:r>
      <w:proofErr w:type="spellStart"/>
      <w:r w:rsidRPr="00C1222B">
        <w:rPr>
          <w:rFonts w:eastAsia="Batang"/>
          <w:sz w:val="18"/>
          <w:szCs w:val="18"/>
        </w:rPr>
        <w:t>Ruijie</w:t>
      </w:r>
      <w:proofErr w:type="spellEnd"/>
      <w:r w:rsidRPr="00C1222B">
        <w:rPr>
          <w:rFonts w:eastAsia="Batang"/>
          <w:sz w:val="18"/>
          <w:szCs w:val="18"/>
        </w:rPr>
        <w:t xml:space="preserve">, </w:t>
      </w:r>
      <w:proofErr w:type="spellStart"/>
      <w:r w:rsidRPr="00C1222B">
        <w:rPr>
          <w:rFonts w:eastAsia="Batang"/>
          <w:sz w:val="18"/>
          <w:szCs w:val="18"/>
        </w:rPr>
        <w:t>Transsion</w:t>
      </w:r>
      <w:proofErr w:type="spellEnd"/>
      <w:r w:rsidRPr="00C1222B">
        <w:rPr>
          <w:rFonts w:eastAsia="Batang"/>
          <w:sz w:val="18"/>
          <w:szCs w:val="18"/>
        </w:rPr>
        <w:t xml:space="preserve">, </w:t>
      </w:r>
      <w:proofErr w:type="spellStart"/>
      <w:r w:rsidRPr="00C1222B">
        <w:rPr>
          <w:rFonts w:eastAsia="Batang"/>
          <w:sz w:val="18"/>
          <w:szCs w:val="18"/>
        </w:rPr>
        <w:t>xiaomi</w:t>
      </w:r>
      <w:proofErr w:type="spellEnd"/>
      <w:r w:rsidRPr="00C1222B">
        <w:rPr>
          <w:rFonts w:eastAsia="Batang"/>
          <w:sz w:val="18"/>
          <w:szCs w:val="18"/>
        </w:rPr>
        <w:t xml:space="preserve">, Google, Fujitsu, Ericsson, Nokia(fine), Lenovo, </w:t>
      </w:r>
    </w:p>
    <w:p w:rsidR="00C1222B" w:rsidRPr="00C1222B" w:rsidRDefault="00C1222B" w:rsidP="00C1222B">
      <w:pPr>
        <w:tabs>
          <w:tab w:val="left" w:pos="0"/>
        </w:tabs>
        <w:snapToGrid w:val="0"/>
        <w:jc w:val="both"/>
        <w:rPr>
          <w:rFonts w:eastAsia="Batang"/>
          <w:sz w:val="18"/>
          <w:szCs w:val="18"/>
        </w:rPr>
      </w:pPr>
      <w:r w:rsidRPr="00C1222B">
        <w:rPr>
          <w:rFonts w:eastAsia="Batang"/>
          <w:sz w:val="18"/>
          <w:szCs w:val="18"/>
        </w:rPr>
        <w:t xml:space="preserve">Option-2: MediaTek, Nokia, vivo, </w:t>
      </w:r>
      <w:proofErr w:type="spellStart"/>
      <w:r w:rsidRPr="00C1222B">
        <w:rPr>
          <w:rFonts w:eastAsia="Batang"/>
          <w:sz w:val="18"/>
          <w:szCs w:val="18"/>
        </w:rPr>
        <w:t>spreadtrum</w:t>
      </w:r>
      <w:proofErr w:type="spellEnd"/>
      <w:r w:rsidRPr="00C1222B">
        <w:rPr>
          <w:rFonts w:eastAsia="Batang"/>
          <w:sz w:val="18"/>
          <w:szCs w:val="18"/>
        </w:rPr>
        <w:t xml:space="preserve">, ETRI, HONOR, Sharp, Panasonic, LG, </w:t>
      </w:r>
    </w:p>
    <w:p w:rsidR="00C1222B" w:rsidRDefault="00C1222B">
      <w:pPr>
        <w:rPr>
          <w:sz w:val="18"/>
          <w:szCs w:val="18"/>
        </w:rPr>
      </w:pPr>
    </w:p>
    <w:p w:rsidR="00E463F3" w:rsidRDefault="00E463F3">
      <w:pPr>
        <w:rPr>
          <w:sz w:val="18"/>
          <w:szCs w:val="18"/>
        </w:rPr>
      </w:pPr>
    </w:p>
    <w:p w:rsidR="00E463F3" w:rsidRDefault="00E463F3" w:rsidP="00E463F3">
      <w:pPr>
        <w:shd w:val="clear" w:color="auto" w:fill="FFFFFF"/>
        <w:adjustRightInd w:val="0"/>
        <w:snapToGrid w:val="0"/>
        <w:rPr>
          <w:rFonts w:eastAsia="宋体"/>
          <w:color w:val="000000" w:themeColor="text1"/>
          <w:sz w:val="18"/>
          <w:szCs w:val="18"/>
        </w:rPr>
      </w:pPr>
      <w:r w:rsidRPr="00E463F3">
        <w:rPr>
          <w:rFonts w:eastAsia="宋体"/>
          <w:b/>
          <w:bCs/>
          <w:iCs/>
          <w:color w:val="000000" w:themeColor="text1"/>
          <w:sz w:val="18"/>
          <w:szCs w:val="18"/>
          <w:highlight w:val="yellow"/>
          <w:u w:val="single"/>
        </w:rPr>
        <w:t>Proposal 3.1.2B:</w:t>
      </w:r>
      <w:r>
        <w:rPr>
          <w:rFonts w:eastAsia="宋体"/>
          <w:color w:val="000000" w:themeColor="text1"/>
          <w:sz w:val="18"/>
          <w:szCs w:val="18"/>
        </w:rPr>
        <w:t xml:space="preserve"> On beam report transmissi</w:t>
      </w:r>
      <w:bookmarkStart w:id="13" w:name="_GoBack"/>
      <w:bookmarkEnd w:id="13"/>
      <w:r>
        <w:rPr>
          <w:rFonts w:eastAsia="宋体"/>
          <w:color w:val="000000" w:themeColor="text1"/>
          <w:sz w:val="18"/>
          <w:szCs w:val="18"/>
        </w:rPr>
        <w:t xml:space="preserve">on procedure for UE-initiated/event-driven beam reporting, </w:t>
      </w:r>
      <w:r w:rsidRPr="00B11E51">
        <w:rPr>
          <w:rFonts w:eastAsia="宋体"/>
          <w:b/>
          <w:color w:val="000000" w:themeColor="text1"/>
          <w:sz w:val="18"/>
          <w:szCs w:val="18"/>
        </w:rPr>
        <w:t>one</w:t>
      </w:r>
      <w:r>
        <w:rPr>
          <w:rFonts w:eastAsia="宋体"/>
          <w:color w:val="000000" w:themeColor="text1"/>
          <w:sz w:val="18"/>
          <w:szCs w:val="18"/>
        </w:rPr>
        <w:t xml:space="preserve"> PUCCH resource of first PUCCH can be associated with </w:t>
      </w:r>
      <w:r w:rsidRPr="00B11E51">
        <w:rPr>
          <w:rFonts w:eastAsia="宋体"/>
          <w:b/>
          <w:color w:val="000000" w:themeColor="text1"/>
          <w:sz w:val="18"/>
          <w:szCs w:val="18"/>
        </w:rPr>
        <w:t>one or multiple</w:t>
      </w:r>
      <w:r>
        <w:rPr>
          <w:rFonts w:eastAsia="宋体"/>
          <w:color w:val="000000" w:themeColor="text1"/>
          <w:sz w:val="18"/>
          <w:szCs w:val="18"/>
        </w:rPr>
        <w:t xml:space="preserve"> CSI report configurations.</w:t>
      </w:r>
    </w:p>
    <w:p w:rsidR="00E463F3" w:rsidRDefault="00E463F3" w:rsidP="00E463F3">
      <w:pPr>
        <w:pStyle w:val="ListParagraph"/>
        <w:numPr>
          <w:ilvl w:val="0"/>
          <w:numId w:val="15"/>
        </w:numPr>
        <w:shd w:val="clear" w:color="auto" w:fill="FFFFFF"/>
        <w:adjustRightInd w:val="0"/>
        <w:snapToGrid w:val="0"/>
        <w:spacing w:after="0" w:line="259" w:lineRule="auto"/>
        <w:jc w:val="both"/>
        <w:rPr>
          <w:color w:val="000000" w:themeColor="text1"/>
          <w:sz w:val="18"/>
          <w:szCs w:val="18"/>
        </w:rPr>
      </w:pPr>
      <w:r>
        <w:rPr>
          <w:color w:val="000000" w:themeColor="text1"/>
          <w:sz w:val="18"/>
          <w:szCs w:val="18"/>
        </w:rPr>
        <w:t xml:space="preserve">FFS: Whether the multiple CSI report configurations associated with the one first PUCCH resource should be configured in the same CC, e.g., for mode-A and/or mode-B. </w:t>
      </w:r>
    </w:p>
    <w:p w:rsidR="00E463F3" w:rsidRDefault="00E463F3" w:rsidP="00E463F3">
      <w:pPr>
        <w:pStyle w:val="ListParagraph"/>
        <w:numPr>
          <w:ilvl w:val="0"/>
          <w:numId w:val="15"/>
        </w:numPr>
        <w:shd w:val="clear" w:color="auto" w:fill="FFFFFF"/>
        <w:adjustRightInd w:val="0"/>
        <w:snapToGrid w:val="0"/>
        <w:spacing w:after="0" w:line="259" w:lineRule="auto"/>
        <w:jc w:val="both"/>
        <w:rPr>
          <w:color w:val="000000" w:themeColor="text1"/>
          <w:sz w:val="18"/>
          <w:szCs w:val="18"/>
        </w:rPr>
      </w:pPr>
      <w:r>
        <w:rPr>
          <w:color w:val="000000" w:themeColor="text1"/>
          <w:sz w:val="18"/>
          <w:szCs w:val="18"/>
        </w:rPr>
        <w:t>FFS: Additional indication, i.e., CSI report configuration id event-id or cell ID, in the report format.</w:t>
      </w:r>
    </w:p>
    <w:p w:rsidR="00E463F3" w:rsidRDefault="00E463F3" w:rsidP="00E463F3">
      <w:pPr>
        <w:pStyle w:val="ListParagraph"/>
        <w:numPr>
          <w:ilvl w:val="0"/>
          <w:numId w:val="15"/>
        </w:numPr>
        <w:shd w:val="clear" w:color="auto" w:fill="FFFFFF"/>
        <w:adjustRightInd w:val="0"/>
        <w:snapToGrid w:val="0"/>
        <w:spacing w:after="0" w:line="259" w:lineRule="auto"/>
        <w:jc w:val="both"/>
        <w:rPr>
          <w:color w:val="000000" w:themeColor="text1"/>
          <w:sz w:val="18"/>
          <w:szCs w:val="18"/>
        </w:rPr>
      </w:pPr>
      <w:r>
        <w:rPr>
          <w:color w:val="000000" w:themeColor="text1"/>
          <w:sz w:val="18"/>
          <w:szCs w:val="18"/>
        </w:rPr>
        <w:lastRenderedPageBreak/>
        <w:t>FFS: How to handle the case that the payload size(s) corresponding to different CSI report configurations are different, e.g., only report a single beam report with highest priority, or total number of CSI reports/max report payload in a 2</w:t>
      </w:r>
      <w:r>
        <w:rPr>
          <w:color w:val="000000" w:themeColor="text1"/>
          <w:sz w:val="18"/>
          <w:szCs w:val="18"/>
          <w:vertAlign w:val="superscript"/>
        </w:rPr>
        <w:t>nd</w:t>
      </w:r>
      <w:r>
        <w:rPr>
          <w:color w:val="000000" w:themeColor="text1"/>
          <w:sz w:val="18"/>
          <w:szCs w:val="18"/>
        </w:rPr>
        <w:t xml:space="preserve"> PUSCH is configurable by RRC signaling or the pre-configured/determined payload size. </w:t>
      </w:r>
    </w:p>
    <w:p w:rsidR="00E463F3" w:rsidRDefault="00E463F3" w:rsidP="00E463F3">
      <w:pPr>
        <w:shd w:val="clear" w:color="auto" w:fill="FFFFFF"/>
        <w:snapToGrid w:val="0"/>
        <w:rPr>
          <w:rFonts w:eastAsia="宋体"/>
          <w:b/>
          <w:bCs/>
          <w:color w:val="000000" w:themeColor="text1"/>
          <w:sz w:val="18"/>
          <w:szCs w:val="18"/>
          <w:highlight w:val="darkYellow"/>
        </w:rPr>
      </w:pPr>
    </w:p>
    <w:p w:rsidR="00E463F3" w:rsidRDefault="00E463F3" w:rsidP="00E463F3">
      <w:pPr>
        <w:shd w:val="clear" w:color="auto" w:fill="FFFFFF"/>
        <w:snapToGrid w:val="0"/>
        <w:rPr>
          <w:rFonts w:eastAsia="宋体"/>
          <w:color w:val="000000" w:themeColor="text1"/>
          <w:sz w:val="18"/>
          <w:szCs w:val="20"/>
        </w:rPr>
      </w:pPr>
      <w:r>
        <w:rPr>
          <w:rFonts w:eastAsia="宋体"/>
          <w:color w:val="000000" w:themeColor="text1"/>
          <w:sz w:val="18"/>
          <w:szCs w:val="20"/>
        </w:rPr>
        <w:t xml:space="preserve">Supported by: </w:t>
      </w:r>
      <w:proofErr w:type="spellStart"/>
      <w:r>
        <w:rPr>
          <w:rFonts w:eastAsia="宋体"/>
          <w:color w:val="000000" w:themeColor="text1"/>
          <w:sz w:val="18"/>
          <w:szCs w:val="20"/>
        </w:rPr>
        <w:t>xiaomi</w:t>
      </w:r>
      <w:proofErr w:type="spellEnd"/>
      <w:r>
        <w:rPr>
          <w:rFonts w:eastAsia="宋体"/>
          <w:color w:val="000000" w:themeColor="text1"/>
          <w:sz w:val="18"/>
          <w:szCs w:val="20"/>
        </w:rPr>
        <w:t>, Samsung (for mode-B), ETRI, Ericsson, Qualcomm, NTT DOCOMO, ZTE, Huawei/</w:t>
      </w:r>
      <w:proofErr w:type="spellStart"/>
      <w:r>
        <w:rPr>
          <w:rFonts w:eastAsia="宋体"/>
          <w:color w:val="000000" w:themeColor="text1"/>
          <w:sz w:val="18"/>
          <w:szCs w:val="20"/>
        </w:rPr>
        <w:t>HiSilicon</w:t>
      </w:r>
      <w:proofErr w:type="spellEnd"/>
      <w:r>
        <w:rPr>
          <w:rFonts w:eastAsia="宋体"/>
          <w:color w:val="000000" w:themeColor="text1"/>
          <w:sz w:val="18"/>
          <w:szCs w:val="20"/>
        </w:rPr>
        <w:t xml:space="preserve">, Apple, Fujitsu, Panasonic, LG, CATT, </w:t>
      </w:r>
      <w:proofErr w:type="spellStart"/>
      <w:r>
        <w:rPr>
          <w:rFonts w:eastAsia="宋体"/>
          <w:color w:val="000000" w:themeColor="text1"/>
          <w:sz w:val="18"/>
          <w:szCs w:val="20"/>
        </w:rPr>
        <w:t>Spreadtrum</w:t>
      </w:r>
      <w:proofErr w:type="spellEnd"/>
      <w:r>
        <w:rPr>
          <w:rFonts w:eastAsia="宋体"/>
          <w:color w:val="000000" w:themeColor="text1"/>
          <w:sz w:val="18"/>
          <w:szCs w:val="20"/>
        </w:rPr>
        <w:t xml:space="preserve">, Sharp, Ericsson, </w:t>
      </w:r>
      <w:proofErr w:type="spellStart"/>
      <w:r>
        <w:rPr>
          <w:rFonts w:eastAsia="宋体"/>
          <w:color w:val="000000" w:themeColor="text1"/>
          <w:sz w:val="18"/>
          <w:szCs w:val="20"/>
        </w:rPr>
        <w:t>Futurewei</w:t>
      </w:r>
      <w:proofErr w:type="spellEnd"/>
      <w:r>
        <w:rPr>
          <w:rFonts w:eastAsia="宋体"/>
          <w:color w:val="000000" w:themeColor="text1"/>
          <w:sz w:val="18"/>
          <w:szCs w:val="20"/>
        </w:rPr>
        <w:t xml:space="preserve">, Nokia, Panasonic, Lenovo, </w:t>
      </w:r>
    </w:p>
    <w:p w:rsidR="00E463F3" w:rsidRDefault="00E463F3" w:rsidP="00E463F3">
      <w:pPr>
        <w:shd w:val="clear" w:color="auto" w:fill="FFFFFF"/>
        <w:snapToGrid w:val="0"/>
        <w:rPr>
          <w:rFonts w:eastAsia="宋体"/>
          <w:color w:val="000000" w:themeColor="text1"/>
          <w:sz w:val="18"/>
          <w:szCs w:val="20"/>
        </w:rPr>
      </w:pPr>
      <w:r>
        <w:rPr>
          <w:rFonts w:eastAsia="宋体"/>
          <w:color w:val="000000" w:themeColor="text1"/>
          <w:sz w:val="18"/>
          <w:szCs w:val="20"/>
        </w:rPr>
        <w:t xml:space="preserve">Not supported by: OPPO,  </w:t>
      </w:r>
    </w:p>
    <w:p w:rsidR="00E12FFC" w:rsidRDefault="00E12FFC" w:rsidP="00E12FFC">
      <w:pPr>
        <w:snapToGrid w:val="0"/>
        <w:jc w:val="both"/>
        <w:rPr>
          <w:color w:val="0000FF"/>
          <w:sz w:val="18"/>
          <w:szCs w:val="18"/>
          <w:highlight w:val="yellow"/>
          <w:lang w:eastAsia="zh-CN"/>
        </w:rPr>
      </w:pPr>
    </w:p>
    <w:p w:rsidR="00E463F3" w:rsidRDefault="00E463F3" w:rsidP="00E12FFC">
      <w:pPr>
        <w:snapToGrid w:val="0"/>
        <w:jc w:val="both"/>
        <w:rPr>
          <w:color w:val="0000FF"/>
          <w:sz w:val="18"/>
          <w:szCs w:val="18"/>
          <w:highlight w:val="yellow"/>
          <w:lang w:eastAsia="zh-CN"/>
        </w:rPr>
      </w:pPr>
    </w:p>
    <w:p w:rsidR="00E463F3" w:rsidRDefault="00E463F3" w:rsidP="00E12FFC">
      <w:pPr>
        <w:snapToGrid w:val="0"/>
        <w:jc w:val="both"/>
        <w:rPr>
          <w:color w:val="0000FF"/>
          <w:sz w:val="18"/>
          <w:szCs w:val="18"/>
          <w:highlight w:val="yellow"/>
          <w:lang w:eastAsia="zh-CN"/>
        </w:rPr>
      </w:pPr>
    </w:p>
    <w:p w:rsidR="00E12FFC" w:rsidRDefault="00E12FFC" w:rsidP="00E12FFC">
      <w:pPr>
        <w:shd w:val="clear" w:color="auto" w:fill="FFFFFF"/>
        <w:snapToGrid w:val="0"/>
        <w:jc w:val="both"/>
        <w:rPr>
          <w:sz w:val="18"/>
          <w:szCs w:val="18"/>
        </w:rPr>
      </w:pPr>
      <w:r>
        <w:rPr>
          <w:rFonts w:eastAsia="宋体"/>
          <w:b/>
          <w:bCs/>
          <w:iCs/>
          <w:color w:val="000000"/>
          <w:sz w:val="18"/>
          <w:szCs w:val="18"/>
          <w:highlight w:val="yellow"/>
          <w:u w:val="single"/>
        </w:rPr>
        <w:t>Proposal 1.2.1:</w:t>
      </w:r>
      <w:r>
        <w:rPr>
          <w:rFonts w:eastAsia="宋体"/>
          <w:color w:val="000000"/>
          <w:sz w:val="18"/>
          <w:szCs w:val="18"/>
        </w:rPr>
        <w:t xml:space="preserve"> </w:t>
      </w:r>
      <w:r>
        <w:rPr>
          <w:sz w:val="18"/>
          <w:szCs w:val="18"/>
        </w:rPr>
        <w:t xml:space="preserve">On UE-initiated/event-driven beam reporting, for Event 1, support </w:t>
      </w:r>
      <w:r>
        <w:rPr>
          <w:b/>
          <w:color w:val="FF0000"/>
          <w:sz w:val="18"/>
          <w:szCs w:val="18"/>
        </w:rPr>
        <w:t>Option-2</w:t>
      </w:r>
      <w:r>
        <w:rPr>
          <w:color w:val="FF0000"/>
          <w:sz w:val="18"/>
          <w:szCs w:val="18"/>
        </w:rPr>
        <w:t xml:space="preserve"> </w:t>
      </w:r>
      <w:r>
        <w:rPr>
          <w:sz w:val="18"/>
          <w:szCs w:val="18"/>
        </w:rPr>
        <w:t>among the following options for RS measurement</w:t>
      </w:r>
      <w:r>
        <w:rPr>
          <w:rFonts w:eastAsia="宋体"/>
          <w:sz w:val="18"/>
          <w:szCs w:val="18"/>
        </w:rPr>
        <w:t>:</w:t>
      </w:r>
    </w:p>
    <w:p w:rsidR="00E12FFC" w:rsidRDefault="00E12FFC" w:rsidP="00E12FFC">
      <w:pPr>
        <w:numPr>
          <w:ilvl w:val="0"/>
          <w:numId w:val="15"/>
        </w:numPr>
        <w:adjustRightInd w:val="0"/>
        <w:snapToGrid w:val="0"/>
        <w:ind w:left="830" w:hanging="284"/>
        <w:jc w:val="both"/>
        <w:rPr>
          <w:sz w:val="18"/>
          <w:szCs w:val="18"/>
        </w:rPr>
      </w:pPr>
      <w:r>
        <w:rPr>
          <w:sz w:val="18"/>
          <w:szCs w:val="18"/>
        </w:rPr>
        <w:t>Option-1: RS resource set for new beam is NOT configured in the CSI reporting configuration, and an explicit RRC selection for scheme-1 and scheme-2 is introduced.</w:t>
      </w:r>
    </w:p>
    <w:p w:rsidR="00E12FFC" w:rsidRDefault="00E12FFC" w:rsidP="00E12FFC">
      <w:pPr>
        <w:numPr>
          <w:ilvl w:val="0"/>
          <w:numId w:val="15"/>
        </w:numPr>
        <w:adjustRightInd w:val="0"/>
        <w:snapToGrid w:val="0"/>
        <w:ind w:left="830" w:hanging="284"/>
        <w:jc w:val="both"/>
        <w:rPr>
          <w:rFonts w:eastAsia="宋体"/>
          <w:sz w:val="18"/>
          <w:szCs w:val="18"/>
        </w:rPr>
      </w:pPr>
      <w:r>
        <w:rPr>
          <w:rFonts w:eastAsia="宋体"/>
          <w:sz w:val="18"/>
          <w:szCs w:val="18"/>
        </w:rPr>
        <w:t>Option-2: RS resource set for new beam is configured in the CSI reporting configuration, and the following implicit manner for enabling one of either scheme-1 or scheme-2 is used:</w:t>
      </w:r>
    </w:p>
    <w:p w:rsidR="00E12FFC" w:rsidRDefault="00E12FFC" w:rsidP="00E12FFC">
      <w:pPr>
        <w:numPr>
          <w:ilvl w:val="1"/>
          <w:numId w:val="15"/>
        </w:numPr>
        <w:adjustRightInd w:val="0"/>
        <w:snapToGrid w:val="0"/>
        <w:jc w:val="both"/>
        <w:rPr>
          <w:rFonts w:eastAsia="宋体"/>
          <w:sz w:val="18"/>
          <w:szCs w:val="18"/>
        </w:rPr>
      </w:pPr>
      <w:r>
        <w:rPr>
          <w:rFonts w:eastAsia="宋体"/>
          <w:sz w:val="18"/>
          <w:szCs w:val="18"/>
        </w:rPr>
        <w:t xml:space="preserve">If the RS(s) for new beam are CSI-RS configured in a CSI-RS resource set configured with </w:t>
      </w:r>
      <w:r>
        <w:rPr>
          <w:rFonts w:eastAsia="宋体"/>
          <w:i/>
          <w:sz w:val="18"/>
          <w:szCs w:val="18"/>
        </w:rPr>
        <w:t>repetition</w:t>
      </w:r>
      <w:r>
        <w:rPr>
          <w:rFonts w:eastAsia="宋体"/>
          <w:sz w:val="18"/>
          <w:szCs w:val="18"/>
        </w:rPr>
        <w:t>, Scheme-1 is enabled; otherwise, Scheme-2 is enabled.</w:t>
      </w:r>
    </w:p>
    <w:p w:rsidR="00E12FFC" w:rsidRDefault="00E12FFC" w:rsidP="00E12FFC">
      <w:pPr>
        <w:snapToGrid w:val="0"/>
        <w:contextualSpacing/>
        <w:jc w:val="both"/>
        <w:rPr>
          <w:rFonts w:ascii="Times" w:eastAsia="Batang" w:hAnsi="Times" w:cs="Times"/>
          <w:color w:val="0000FF"/>
          <w:sz w:val="18"/>
          <w:szCs w:val="18"/>
          <w:lang w:val="it-IT"/>
        </w:rPr>
      </w:pPr>
    </w:p>
    <w:p w:rsidR="00E12FFC" w:rsidRPr="00E12FFC" w:rsidRDefault="00E12FFC" w:rsidP="00E12FFC">
      <w:pPr>
        <w:tabs>
          <w:tab w:val="left" w:pos="0"/>
        </w:tabs>
        <w:snapToGrid w:val="0"/>
        <w:jc w:val="both"/>
        <w:rPr>
          <w:rFonts w:eastAsia="Batang"/>
          <w:sz w:val="18"/>
          <w:szCs w:val="18"/>
        </w:rPr>
      </w:pPr>
      <w:r w:rsidRPr="00E12FFC">
        <w:rPr>
          <w:rFonts w:eastAsia="Batang"/>
          <w:sz w:val="18"/>
          <w:szCs w:val="18"/>
        </w:rPr>
        <w:t xml:space="preserve">Option-1: Huawei/HiSilicon, ZTE, OPPO, CATT, FW, CMCC, HONOR, ITRI, Google, </w:t>
      </w:r>
    </w:p>
    <w:p w:rsidR="00E12FFC" w:rsidRPr="00E12FFC" w:rsidRDefault="00E12FFC" w:rsidP="00E12FFC">
      <w:pPr>
        <w:tabs>
          <w:tab w:val="left" w:pos="0"/>
        </w:tabs>
        <w:snapToGrid w:val="0"/>
        <w:jc w:val="both"/>
        <w:rPr>
          <w:rFonts w:eastAsia="Batang"/>
          <w:sz w:val="18"/>
          <w:szCs w:val="18"/>
        </w:rPr>
      </w:pPr>
      <w:r w:rsidRPr="00E12FFC">
        <w:rPr>
          <w:rFonts w:eastAsia="Batang"/>
          <w:sz w:val="18"/>
          <w:szCs w:val="18"/>
        </w:rPr>
        <w:t xml:space="preserve">Option-2: Ericsson, Qualcomm, Samsung, Nokia, NTT DOCOMO, vivo, TCL, Ofinno, Ruijie, Lenovo, Fujitsu, Transsion, Panasonic, Meta, ITRI, xiaomi, MediaTek, LG, Spreadtrum, Sharp, ETRI, </w:t>
      </w:r>
    </w:p>
    <w:p w:rsidR="00E12FFC" w:rsidRDefault="00E12FFC" w:rsidP="00E266C2">
      <w:pPr>
        <w:snapToGrid w:val="0"/>
        <w:jc w:val="both"/>
        <w:rPr>
          <w:rFonts w:ascii="Times" w:eastAsia="宋体" w:hAnsi="Times" w:cs="Times"/>
          <w:b/>
          <w:sz w:val="18"/>
          <w:szCs w:val="20"/>
          <w:highlight w:val="yellow"/>
          <w:u w:val="single"/>
        </w:rPr>
      </w:pPr>
    </w:p>
    <w:p w:rsidR="00E12FFC" w:rsidRDefault="00E12FFC" w:rsidP="00E266C2">
      <w:pPr>
        <w:snapToGrid w:val="0"/>
        <w:jc w:val="both"/>
        <w:rPr>
          <w:rFonts w:ascii="Times" w:eastAsia="宋体" w:hAnsi="Times" w:cs="Times"/>
          <w:b/>
          <w:sz w:val="18"/>
          <w:szCs w:val="20"/>
          <w:highlight w:val="yellow"/>
          <w:u w:val="single"/>
        </w:rPr>
      </w:pPr>
    </w:p>
    <w:p w:rsidR="00E12FFC" w:rsidRDefault="00E12FFC" w:rsidP="00E266C2">
      <w:pPr>
        <w:snapToGrid w:val="0"/>
        <w:jc w:val="both"/>
        <w:rPr>
          <w:rFonts w:ascii="Times" w:eastAsia="宋体" w:hAnsi="Times" w:cs="Times"/>
          <w:b/>
          <w:sz w:val="18"/>
          <w:szCs w:val="20"/>
          <w:highlight w:val="yellow"/>
          <w:u w:val="single"/>
        </w:rPr>
      </w:pPr>
    </w:p>
    <w:p w:rsidR="00F4116B" w:rsidRDefault="00F4116B" w:rsidP="00E266C2">
      <w:pPr>
        <w:snapToGrid w:val="0"/>
        <w:jc w:val="both"/>
        <w:rPr>
          <w:rFonts w:eastAsia="宋体"/>
          <w:sz w:val="18"/>
          <w:szCs w:val="18"/>
          <w:lang w:eastAsia="en-US"/>
        </w:rPr>
      </w:pPr>
      <w:r>
        <w:rPr>
          <w:rFonts w:ascii="Times" w:eastAsia="宋体" w:hAnsi="Times" w:cs="Times"/>
          <w:b/>
          <w:sz w:val="18"/>
          <w:szCs w:val="20"/>
          <w:highlight w:val="yellow"/>
          <w:u w:val="single"/>
        </w:rPr>
        <w:t>Proposal 1.1.1</w:t>
      </w:r>
      <w:r w:rsidR="00E266C2">
        <w:rPr>
          <w:rFonts w:ascii="Times" w:eastAsia="宋体" w:hAnsi="Times" w:cs="Times"/>
          <w:b/>
          <w:sz w:val="18"/>
          <w:szCs w:val="20"/>
          <w:highlight w:val="yellow"/>
          <w:u w:val="single"/>
        </w:rPr>
        <w:t xml:space="preserve"> (</w:t>
      </w:r>
      <w:r w:rsidR="00C1222B">
        <w:rPr>
          <w:rFonts w:ascii="Times" w:eastAsia="宋体" w:hAnsi="Times" w:cs="Times"/>
          <w:b/>
          <w:sz w:val="18"/>
          <w:szCs w:val="20"/>
          <w:highlight w:val="yellow"/>
          <w:u w:val="single"/>
        </w:rPr>
        <w:t>version-</w:t>
      </w:r>
      <w:r w:rsidR="00E266C2">
        <w:rPr>
          <w:rFonts w:ascii="Times" w:eastAsia="宋体" w:hAnsi="Times" w:cs="Times"/>
          <w:b/>
          <w:sz w:val="18"/>
          <w:szCs w:val="20"/>
          <w:highlight w:val="yellow"/>
          <w:u w:val="single"/>
        </w:rPr>
        <w:t>1)</w:t>
      </w:r>
      <w:r>
        <w:rPr>
          <w:rFonts w:ascii="Times" w:eastAsia="宋体" w:hAnsi="Times" w:cs="Times"/>
          <w:b/>
          <w:sz w:val="18"/>
          <w:szCs w:val="20"/>
          <w:highlight w:val="yellow"/>
          <w:u w:val="single"/>
        </w:rPr>
        <w:t>:</w:t>
      </w:r>
      <w:r>
        <w:rPr>
          <w:rFonts w:eastAsia="宋体" w:cs="宋体"/>
          <w:sz w:val="18"/>
          <w:szCs w:val="20"/>
        </w:rPr>
        <w:t xml:space="preserve"> </w:t>
      </w:r>
      <w:r>
        <w:rPr>
          <w:rFonts w:eastAsia="宋体" w:cs="宋体"/>
          <w:sz w:val="18"/>
          <w:szCs w:val="20"/>
          <w:lang w:val="en-GB"/>
        </w:rPr>
        <w:t xml:space="preserve">Regarding </w:t>
      </w:r>
      <w:r>
        <w:rPr>
          <w:rFonts w:eastAsia="宋体" w:cs="宋体"/>
          <w:b/>
          <w:bCs/>
          <w:sz w:val="18"/>
          <w:szCs w:val="20"/>
          <w:lang w:val="en-GB"/>
        </w:rPr>
        <w:t>triggering event determination</w:t>
      </w:r>
      <w:r>
        <w:rPr>
          <w:rFonts w:eastAsia="宋体" w:cs="宋体"/>
          <w:sz w:val="18"/>
          <w:szCs w:val="20"/>
          <w:lang w:val="en-GB"/>
        </w:rPr>
        <w:t xml:space="preserve"> for Event 2, </w:t>
      </w:r>
      <w:r w:rsidR="00E266C2">
        <w:rPr>
          <w:rFonts w:eastAsia="宋体" w:cs="宋体"/>
          <w:sz w:val="18"/>
          <w:szCs w:val="20"/>
          <w:lang w:val="en-GB"/>
        </w:rPr>
        <w:t xml:space="preserve">at least </w:t>
      </w:r>
      <w:r w:rsidR="00E266C2" w:rsidRPr="00B52DD0">
        <w:rPr>
          <w:rFonts w:eastAsia="宋体" w:cs="宋体"/>
          <w:b/>
          <w:color w:val="FF0000"/>
          <w:sz w:val="18"/>
          <w:szCs w:val="20"/>
          <w:lang w:val="en-GB"/>
        </w:rPr>
        <w:t>Candidate #2</w:t>
      </w:r>
      <w:r w:rsidR="00E266C2" w:rsidRPr="00B52DD0">
        <w:rPr>
          <w:rFonts w:eastAsia="宋体" w:cs="宋体"/>
          <w:color w:val="FF0000"/>
          <w:sz w:val="18"/>
          <w:szCs w:val="20"/>
          <w:lang w:val="en-GB"/>
        </w:rPr>
        <w:t xml:space="preserve"> </w:t>
      </w:r>
      <w:r w:rsidR="00E266C2">
        <w:rPr>
          <w:rFonts w:eastAsia="宋体" w:cs="宋体"/>
          <w:sz w:val="18"/>
          <w:szCs w:val="20"/>
          <w:lang w:val="en-GB"/>
        </w:rPr>
        <w:t xml:space="preserve">is supported for </w:t>
      </w:r>
      <w:r>
        <w:rPr>
          <w:rFonts w:eastAsia="宋体" w:cs="宋体"/>
          <w:sz w:val="18"/>
          <w:szCs w:val="18"/>
          <w:lang w:eastAsia="en-US"/>
        </w:rPr>
        <w:t>resetting the counting</w:t>
      </w:r>
      <w:r w:rsidR="00E266C2">
        <w:rPr>
          <w:rFonts w:eastAsia="宋体" w:cs="宋体"/>
          <w:sz w:val="18"/>
          <w:szCs w:val="18"/>
          <w:lang w:eastAsia="en-US"/>
        </w:rPr>
        <w:t>.</w:t>
      </w:r>
    </w:p>
    <w:p w:rsidR="00F4116B" w:rsidRDefault="00F4116B" w:rsidP="00E266C2">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 xml:space="preserve">Candidate#1: RS reconfiguration/update </w:t>
      </w:r>
      <w:r w:rsidR="009C4B63">
        <w:rPr>
          <w:rFonts w:eastAsia="宋体" w:cs="宋体"/>
          <w:color w:val="FF0000"/>
          <w:sz w:val="18"/>
          <w:szCs w:val="18"/>
          <w:lang w:eastAsia="en-US"/>
        </w:rPr>
        <w:t xml:space="preserve">or MAC-CE signaling (if supported) </w:t>
      </w:r>
      <w:r>
        <w:rPr>
          <w:rFonts w:eastAsia="宋体" w:cs="宋体"/>
          <w:sz w:val="18"/>
          <w:szCs w:val="18"/>
          <w:lang w:eastAsia="en-US"/>
        </w:rPr>
        <w:t>for new beam is received;</w:t>
      </w:r>
    </w:p>
    <w:p w:rsidR="00F4116B" w:rsidRDefault="00F4116B" w:rsidP="00E266C2">
      <w:pPr>
        <w:numPr>
          <w:ilvl w:val="1"/>
          <w:numId w:val="13"/>
        </w:numPr>
        <w:tabs>
          <w:tab w:val="left" w:pos="2160"/>
        </w:tabs>
        <w:snapToGrid w:val="0"/>
        <w:jc w:val="both"/>
        <w:rPr>
          <w:rFonts w:eastAsia="宋体"/>
          <w:sz w:val="18"/>
          <w:szCs w:val="18"/>
          <w:lang w:eastAsia="en-US"/>
        </w:rPr>
      </w:pPr>
      <w:r>
        <w:rPr>
          <w:rFonts w:eastAsia="宋体" w:cs="宋体"/>
          <w:sz w:val="18"/>
          <w:szCs w:val="18"/>
          <w:lang w:eastAsia="en-US"/>
        </w:rPr>
        <w:t>FFS: whether to reset the counting for all new beams.</w:t>
      </w:r>
    </w:p>
    <w:p w:rsidR="00F4116B" w:rsidRDefault="00F4116B" w:rsidP="00E266C2">
      <w:pPr>
        <w:numPr>
          <w:ilvl w:val="1"/>
          <w:numId w:val="13"/>
        </w:numPr>
        <w:tabs>
          <w:tab w:val="left" w:pos="2160"/>
        </w:tabs>
        <w:snapToGrid w:val="0"/>
        <w:jc w:val="both"/>
        <w:rPr>
          <w:rFonts w:eastAsia="宋体"/>
          <w:sz w:val="18"/>
          <w:szCs w:val="18"/>
          <w:lang w:eastAsia="en-US"/>
        </w:rPr>
      </w:pPr>
      <w:r>
        <w:rPr>
          <w:rFonts w:eastAsia="宋体" w:cs="宋体"/>
          <w:sz w:val="18"/>
          <w:szCs w:val="18"/>
          <w:lang w:eastAsia="en-US"/>
        </w:rPr>
        <w:t>FFS: whether to maintain the counting whose new beam is NOT updated.</w:t>
      </w:r>
    </w:p>
    <w:p w:rsidR="00F4116B" w:rsidRDefault="00F4116B" w:rsidP="00E266C2">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 xml:space="preserve">Candidate#2: </w:t>
      </w:r>
      <w:r>
        <w:rPr>
          <w:rFonts w:eastAsia="宋体" w:cs="宋体"/>
          <w:color w:val="FF0000"/>
          <w:sz w:val="18"/>
          <w:szCs w:val="18"/>
          <w:lang w:eastAsia="en-US"/>
        </w:rPr>
        <w:t xml:space="preserve">[The measured current beam based on] </w:t>
      </w:r>
      <w:r>
        <w:rPr>
          <w:rFonts w:eastAsia="宋体" w:cs="宋体"/>
          <w:sz w:val="18"/>
          <w:szCs w:val="18"/>
          <w:lang w:eastAsia="en-US"/>
        </w:rPr>
        <w:t>indicated TCI state is updated;</w:t>
      </w:r>
    </w:p>
    <w:p w:rsidR="00F4116B" w:rsidRDefault="00F4116B" w:rsidP="00E266C2">
      <w:pPr>
        <w:numPr>
          <w:ilvl w:val="1"/>
          <w:numId w:val="13"/>
        </w:numPr>
        <w:tabs>
          <w:tab w:val="left" w:pos="2160"/>
        </w:tabs>
        <w:snapToGrid w:val="0"/>
        <w:jc w:val="both"/>
        <w:rPr>
          <w:rFonts w:eastAsia="宋体"/>
          <w:sz w:val="18"/>
          <w:szCs w:val="18"/>
          <w:lang w:eastAsia="en-US"/>
        </w:rPr>
      </w:pPr>
      <w:r>
        <w:rPr>
          <w:rFonts w:eastAsia="宋体" w:cs="宋体"/>
          <w:sz w:val="18"/>
          <w:szCs w:val="18"/>
          <w:lang w:eastAsia="en-US"/>
        </w:rPr>
        <w:t>In such case, the UE need to reset the counting for all new beams.</w:t>
      </w:r>
    </w:p>
    <w:p w:rsidR="00F4116B" w:rsidRDefault="00F4116B" w:rsidP="00E266C2">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Candidate#3: UEI beam report is transmitted;</w:t>
      </w:r>
    </w:p>
    <w:p w:rsidR="00F4116B" w:rsidRDefault="00F4116B" w:rsidP="00E266C2">
      <w:pPr>
        <w:numPr>
          <w:ilvl w:val="1"/>
          <w:numId w:val="13"/>
        </w:numPr>
        <w:tabs>
          <w:tab w:val="left" w:pos="2160"/>
        </w:tabs>
        <w:snapToGrid w:val="0"/>
        <w:jc w:val="both"/>
        <w:rPr>
          <w:rFonts w:eastAsia="宋体"/>
          <w:sz w:val="18"/>
          <w:szCs w:val="18"/>
          <w:lang w:eastAsia="en-US"/>
        </w:rPr>
      </w:pPr>
      <w:r>
        <w:rPr>
          <w:rFonts w:eastAsia="宋体" w:cs="宋体"/>
          <w:sz w:val="18"/>
          <w:szCs w:val="18"/>
          <w:lang w:eastAsia="en-US"/>
        </w:rPr>
        <w:t>FFS: Only reset the counting of new beams fulfilling triggering condition and reported by the UEI beam report</w:t>
      </w:r>
    </w:p>
    <w:p w:rsidR="00F4116B" w:rsidRDefault="00F4116B" w:rsidP="00E266C2">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Candidate#4: NW response (e.g., DCI in step-2 of Mode-A) is detected.</w:t>
      </w:r>
    </w:p>
    <w:p w:rsidR="00F4116B" w:rsidRDefault="00F4116B" w:rsidP="00E266C2">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Candidate#5: The time window expires</w:t>
      </w:r>
    </w:p>
    <w:p w:rsidR="00F4116B" w:rsidRDefault="00F4116B" w:rsidP="00E266C2">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Candidate#6: The threshold for event evaluation is re-configured by RRC signaling</w:t>
      </w:r>
    </w:p>
    <w:p w:rsidR="00DB31F5" w:rsidRPr="00DB31F5" w:rsidRDefault="00DB31F5" w:rsidP="00DB31F5">
      <w:pPr>
        <w:numPr>
          <w:ilvl w:val="0"/>
          <w:numId w:val="13"/>
        </w:numPr>
        <w:tabs>
          <w:tab w:val="left" w:pos="1440"/>
        </w:tabs>
        <w:snapToGrid w:val="0"/>
        <w:jc w:val="both"/>
        <w:rPr>
          <w:rFonts w:eastAsia="宋体"/>
          <w:sz w:val="18"/>
          <w:szCs w:val="18"/>
          <w:lang w:eastAsia="en-US"/>
        </w:rPr>
      </w:pPr>
      <w:r w:rsidRPr="00DB31F5">
        <w:rPr>
          <w:rFonts w:eastAsia="宋体"/>
          <w:sz w:val="18"/>
          <w:szCs w:val="18"/>
          <w:lang w:eastAsia="en-US"/>
        </w:rPr>
        <w:t>Candidate#7: The RRC parameter(s) associated with the CSI report configuration for UEI beam report is reconfigured.</w:t>
      </w:r>
    </w:p>
    <w:p w:rsidR="00DB31F5" w:rsidRPr="00DB31F5" w:rsidRDefault="00DB31F5" w:rsidP="00DB31F5">
      <w:pPr>
        <w:numPr>
          <w:ilvl w:val="1"/>
          <w:numId w:val="13"/>
        </w:numPr>
        <w:tabs>
          <w:tab w:val="left" w:pos="1440"/>
        </w:tabs>
        <w:snapToGrid w:val="0"/>
        <w:jc w:val="both"/>
        <w:rPr>
          <w:rFonts w:eastAsia="宋体"/>
          <w:sz w:val="18"/>
          <w:szCs w:val="18"/>
          <w:lang w:eastAsia="en-US"/>
        </w:rPr>
      </w:pPr>
      <w:r w:rsidRPr="00DB31F5">
        <w:rPr>
          <w:rFonts w:eastAsia="宋体"/>
          <w:sz w:val="18"/>
          <w:szCs w:val="18"/>
          <w:lang w:eastAsia="en-US"/>
        </w:rPr>
        <w:t>FFS: RRC parameter(s)</w:t>
      </w:r>
    </w:p>
    <w:p w:rsidR="00F4116B" w:rsidRDefault="00E266C2" w:rsidP="00E266C2">
      <w:pPr>
        <w:snapToGrid w:val="0"/>
        <w:rPr>
          <w:rFonts w:eastAsia="宋体" w:cs="宋体"/>
          <w:color w:val="FF0000"/>
          <w:sz w:val="18"/>
          <w:szCs w:val="18"/>
          <w:lang w:eastAsia="en-US"/>
        </w:rPr>
      </w:pPr>
      <w:r>
        <w:rPr>
          <w:rFonts w:eastAsia="宋体" w:cs="宋体"/>
          <w:color w:val="FF0000"/>
          <w:sz w:val="18"/>
          <w:szCs w:val="18"/>
          <w:lang w:eastAsia="en-US"/>
        </w:rPr>
        <w:t xml:space="preserve">[Send </w:t>
      </w:r>
      <w:proofErr w:type="gramStart"/>
      <w:r>
        <w:rPr>
          <w:rFonts w:eastAsia="宋体" w:cs="宋体"/>
          <w:color w:val="FF0000"/>
          <w:sz w:val="18"/>
          <w:szCs w:val="18"/>
          <w:lang w:eastAsia="en-US"/>
        </w:rPr>
        <w:t>an</w:t>
      </w:r>
      <w:proofErr w:type="gramEnd"/>
      <w:r>
        <w:rPr>
          <w:rFonts w:eastAsia="宋体" w:cs="宋体"/>
          <w:color w:val="FF0000"/>
          <w:sz w:val="18"/>
          <w:szCs w:val="18"/>
          <w:lang w:eastAsia="en-US"/>
        </w:rPr>
        <w:t xml:space="preserve"> LS to RAN2 on the above.]</w:t>
      </w:r>
    </w:p>
    <w:p w:rsidR="00E266C2" w:rsidRDefault="00E266C2">
      <w:pPr>
        <w:rPr>
          <w:sz w:val="18"/>
          <w:szCs w:val="18"/>
        </w:rPr>
      </w:pPr>
    </w:p>
    <w:p w:rsidR="00F4116B" w:rsidRDefault="00E266C2" w:rsidP="00E266C2">
      <w:pPr>
        <w:snapToGrid w:val="0"/>
        <w:jc w:val="both"/>
        <w:rPr>
          <w:rFonts w:eastAsia="宋体"/>
          <w:sz w:val="18"/>
          <w:szCs w:val="20"/>
          <w:lang w:val="en-GB"/>
        </w:rPr>
      </w:pPr>
      <w:r>
        <w:rPr>
          <w:rFonts w:ascii="Times" w:eastAsia="宋体" w:hAnsi="Times" w:cs="Times"/>
          <w:b/>
          <w:sz w:val="18"/>
          <w:szCs w:val="20"/>
          <w:highlight w:val="yellow"/>
          <w:u w:val="single"/>
        </w:rPr>
        <w:t>Proposal 1.1.1 (</w:t>
      </w:r>
      <w:r w:rsidR="00C1222B">
        <w:rPr>
          <w:rFonts w:ascii="Times" w:eastAsia="宋体" w:hAnsi="Times" w:cs="Times"/>
          <w:b/>
          <w:sz w:val="18"/>
          <w:szCs w:val="20"/>
          <w:highlight w:val="yellow"/>
          <w:u w:val="single"/>
        </w:rPr>
        <w:t>version-</w:t>
      </w:r>
      <w:r>
        <w:rPr>
          <w:rFonts w:ascii="Times" w:eastAsia="宋体" w:hAnsi="Times" w:cs="Times"/>
          <w:b/>
          <w:sz w:val="18"/>
          <w:szCs w:val="20"/>
          <w:highlight w:val="yellow"/>
          <w:u w:val="single"/>
        </w:rPr>
        <w:t>2):</w:t>
      </w:r>
      <w:r>
        <w:rPr>
          <w:rFonts w:eastAsia="宋体" w:cs="宋体"/>
          <w:sz w:val="18"/>
          <w:szCs w:val="20"/>
        </w:rPr>
        <w:t xml:space="preserve"> </w:t>
      </w:r>
      <w:r w:rsidR="00F4116B">
        <w:rPr>
          <w:rFonts w:eastAsia="宋体" w:cs="宋体"/>
          <w:sz w:val="18"/>
          <w:szCs w:val="20"/>
          <w:lang w:val="en-GB"/>
        </w:rPr>
        <w:t xml:space="preserve">Regarding </w:t>
      </w:r>
      <w:r w:rsidR="00F4116B">
        <w:rPr>
          <w:rFonts w:eastAsia="宋体" w:cs="宋体"/>
          <w:b/>
          <w:bCs/>
          <w:sz w:val="18"/>
          <w:szCs w:val="20"/>
          <w:lang w:val="en-GB"/>
        </w:rPr>
        <w:t xml:space="preserve">triggering event </w:t>
      </w:r>
      <w:r w:rsidR="00F4116B" w:rsidRPr="0034230E">
        <w:rPr>
          <w:rFonts w:eastAsia="宋体" w:cs="宋体"/>
          <w:b/>
          <w:bCs/>
          <w:color w:val="000000" w:themeColor="text1"/>
          <w:sz w:val="18"/>
          <w:szCs w:val="20"/>
          <w:lang w:val="en-GB"/>
        </w:rPr>
        <w:t>determination</w:t>
      </w:r>
      <w:r w:rsidR="00F4116B" w:rsidRPr="0034230E">
        <w:rPr>
          <w:rFonts w:eastAsia="宋体" w:cs="宋体"/>
          <w:color w:val="000000" w:themeColor="text1"/>
          <w:sz w:val="18"/>
          <w:szCs w:val="20"/>
          <w:lang w:val="en-GB"/>
        </w:rPr>
        <w:t xml:space="preserve"> for Event 2, the determined event instance(s) at least before </w:t>
      </w:r>
      <w:r w:rsidR="00F4116B" w:rsidRPr="00B52DD0">
        <w:rPr>
          <w:rFonts w:eastAsia="宋体" w:cs="宋体"/>
          <w:b/>
          <w:color w:val="FF0000"/>
          <w:sz w:val="18"/>
          <w:szCs w:val="20"/>
          <w:lang w:val="en-GB"/>
        </w:rPr>
        <w:t>Candidate #2</w:t>
      </w:r>
      <w:r w:rsidR="00F4116B" w:rsidRPr="00B52DD0">
        <w:rPr>
          <w:rFonts w:eastAsia="宋体" w:cs="宋体"/>
          <w:color w:val="FF0000"/>
          <w:sz w:val="18"/>
          <w:szCs w:val="20"/>
          <w:lang w:val="en-GB"/>
        </w:rPr>
        <w:t xml:space="preserve"> </w:t>
      </w:r>
      <w:r w:rsidR="00F4116B" w:rsidRPr="0034230E">
        <w:rPr>
          <w:rFonts w:eastAsia="宋体" w:cs="宋体"/>
          <w:color w:val="000000" w:themeColor="text1"/>
          <w:sz w:val="18"/>
          <w:szCs w:val="20"/>
          <w:lang w:val="en-GB"/>
        </w:rPr>
        <w:t xml:space="preserve">should NOT be </w:t>
      </w:r>
      <w:r w:rsidR="006D5D27">
        <w:rPr>
          <w:rFonts w:eastAsia="宋体" w:cs="宋体"/>
          <w:color w:val="000000" w:themeColor="text1"/>
          <w:sz w:val="18"/>
          <w:szCs w:val="20"/>
          <w:lang w:val="en-GB"/>
        </w:rPr>
        <w:t xml:space="preserve">included for </w:t>
      </w:r>
      <w:r w:rsidR="00F4116B" w:rsidRPr="0034230E">
        <w:rPr>
          <w:rFonts w:eastAsia="宋体" w:cs="宋体"/>
          <w:color w:val="000000" w:themeColor="text1"/>
          <w:sz w:val="18"/>
          <w:szCs w:val="20"/>
          <w:lang w:val="en-GB"/>
        </w:rPr>
        <w:t xml:space="preserve">triggering UE </w:t>
      </w:r>
      <w:r w:rsidR="00F4116B">
        <w:rPr>
          <w:rFonts w:eastAsia="宋体" w:cs="宋体"/>
          <w:sz w:val="18"/>
          <w:szCs w:val="20"/>
          <w:lang w:val="en-GB"/>
        </w:rPr>
        <w:t>initiated beam report</w:t>
      </w:r>
      <w:r w:rsidR="006D5D27">
        <w:rPr>
          <w:rFonts w:eastAsia="宋体" w:cs="宋体"/>
          <w:sz w:val="18"/>
          <w:szCs w:val="20"/>
          <w:lang w:val="en-GB"/>
        </w:rPr>
        <w:t xml:space="preserve"> that is after the </w:t>
      </w:r>
      <w:r w:rsidR="006D5D27" w:rsidRPr="00B52DD0">
        <w:rPr>
          <w:rFonts w:eastAsia="宋体" w:cs="宋体"/>
          <w:b/>
          <w:color w:val="FF0000"/>
          <w:sz w:val="18"/>
          <w:szCs w:val="20"/>
          <w:lang w:val="en-GB"/>
        </w:rPr>
        <w:t>Candidat</w:t>
      </w:r>
      <w:r w:rsidR="009C4B63" w:rsidRPr="00B52DD0">
        <w:rPr>
          <w:rFonts w:eastAsia="宋体" w:cs="宋体"/>
          <w:b/>
          <w:color w:val="FF0000"/>
          <w:sz w:val="18"/>
          <w:szCs w:val="20"/>
          <w:lang w:val="en-GB"/>
        </w:rPr>
        <w:t>e</w:t>
      </w:r>
      <w:r w:rsidR="006D5D27" w:rsidRPr="00B52DD0">
        <w:rPr>
          <w:rFonts w:eastAsia="宋体" w:cs="宋体"/>
          <w:b/>
          <w:color w:val="FF0000"/>
          <w:sz w:val="18"/>
          <w:szCs w:val="20"/>
          <w:lang w:val="en-GB"/>
        </w:rPr>
        <w:t xml:space="preserve"> #2</w:t>
      </w:r>
      <w:r w:rsidR="006D5D27">
        <w:rPr>
          <w:rFonts w:eastAsia="宋体" w:cs="宋体"/>
          <w:sz w:val="18"/>
          <w:szCs w:val="20"/>
          <w:lang w:val="en-GB"/>
        </w:rPr>
        <w:t>,</w:t>
      </w:r>
      <w:r w:rsidR="00F4116B">
        <w:rPr>
          <w:rFonts w:eastAsia="宋体" w:cs="宋体"/>
          <w:sz w:val="18"/>
          <w:szCs w:val="20"/>
          <w:lang w:val="en-GB"/>
        </w:rPr>
        <w:t xml:space="preserve"> </w:t>
      </w:r>
      <w:r w:rsidR="00F4116B">
        <w:rPr>
          <w:rFonts w:eastAsia="宋体" w:cs="宋体"/>
          <w:color w:val="FF0000"/>
          <w:sz w:val="18"/>
          <w:szCs w:val="20"/>
          <w:lang w:val="en-GB"/>
        </w:rPr>
        <w:t>[in a first PUCCH after the determined event instances]:</w:t>
      </w:r>
    </w:p>
    <w:p w:rsidR="00F4116B" w:rsidRDefault="00F4116B" w:rsidP="00F4116B">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 xml:space="preserve">Candidate#1: RS for new beam </w:t>
      </w:r>
      <w:r w:rsidRPr="00DB31F5">
        <w:rPr>
          <w:rFonts w:eastAsia="宋体" w:cs="宋体"/>
          <w:sz w:val="18"/>
          <w:szCs w:val="18"/>
          <w:lang w:eastAsia="en-US"/>
        </w:rPr>
        <w:t>is reconfigured by RRC signaling</w:t>
      </w:r>
      <w:r w:rsidR="006D5D27" w:rsidRPr="00DB31F5">
        <w:rPr>
          <w:rFonts w:eastAsia="宋体" w:cs="宋体"/>
          <w:sz w:val="18"/>
          <w:szCs w:val="18"/>
          <w:lang w:eastAsia="en-US"/>
        </w:rPr>
        <w:t xml:space="preserve"> or MAC-CE signaling (if supported)</w:t>
      </w:r>
      <w:r w:rsidRPr="00DB31F5">
        <w:rPr>
          <w:rFonts w:eastAsia="宋体" w:cs="宋体"/>
          <w:sz w:val="18"/>
          <w:szCs w:val="18"/>
          <w:lang w:eastAsia="en-US"/>
        </w:rPr>
        <w:t>;</w:t>
      </w:r>
    </w:p>
    <w:p w:rsidR="00F4116B" w:rsidRDefault="00F4116B" w:rsidP="00F4116B">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 xml:space="preserve">Candidate#2: </w:t>
      </w:r>
      <w:r>
        <w:rPr>
          <w:rFonts w:eastAsia="宋体" w:cs="宋体"/>
          <w:color w:val="FF0000"/>
          <w:sz w:val="18"/>
          <w:szCs w:val="18"/>
          <w:lang w:eastAsia="en-US"/>
        </w:rPr>
        <w:t xml:space="preserve">[The measured current beam based on] </w:t>
      </w:r>
      <w:r>
        <w:rPr>
          <w:rFonts w:eastAsia="宋体" w:cs="宋体"/>
          <w:sz w:val="18"/>
          <w:szCs w:val="18"/>
          <w:lang w:eastAsia="en-US"/>
        </w:rPr>
        <w:t>indicated TCI state is updated;</w:t>
      </w:r>
    </w:p>
    <w:p w:rsidR="00F4116B" w:rsidRDefault="00F4116B" w:rsidP="00F4116B">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Candidate#3: UEI beam report is transmitted;</w:t>
      </w:r>
    </w:p>
    <w:p w:rsidR="00F4116B" w:rsidRDefault="00F4116B" w:rsidP="00F4116B">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Candidate#4: NW response (e.g., DCI in step-2 of Mode-A) is detected.</w:t>
      </w:r>
    </w:p>
    <w:p w:rsidR="00F4116B" w:rsidRDefault="00F4116B" w:rsidP="00F4116B">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Candidate#5: The time window expires</w:t>
      </w:r>
    </w:p>
    <w:p w:rsidR="00F4116B" w:rsidRDefault="00F4116B" w:rsidP="00F4116B">
      <w:pPr>
        <w:numPr>
          <w:ilvl w:val="0"/>
          <w:numId w:val="13"/>
        </w:numPr>
        <w:tabs>
          <w:tab w:val="left" w:pos="1440"/>
        </w:tabs>
        <w:snapToGrid w:val="0"/>
        <w:jc w:val="both"/>
        <w:rPr>
          <w:rFonts w:eastAsia="宋体"/>
          <w:sz w:val="18"/>
          <w:szCs w:val="18"/>
          <w:lang w:eastAsia="en-US"/>
        </w:rPr>
      </w:pPr>
      <w:r>
        <w:rPr>
          <w:rFonts w:eastAsia="宋体" w:cs="宋体"/>
          <w:sz w:val="18"/>
          <w:szCs w:val="18"/>
          <w:lang w:eastAsia="en-US"/>
        </w:rPr>
        <w:t>Candidate#6: The threshold for event evaluation is re-configured by RRC signaling</w:t>
      </w:r>
    </w:p>
    <w:p w:rsidR="00B009F3" w:rsidRPr="00DB31F5" w:rsidRDefault="00B009F3" w:rsidP="00F4116B">
      <w:pPr>
        <w:numPr>
          <w:ilvl w:val="0"/>
          <w:numId w:val="13"/>
        </w:numPr>
        <w:tabs>
          <w:tab w:val="left" w:pos="1440"/>
        </w:tabs>
        <w:snapToGrid w:val="0"/>
        <w:jc w:val="both"/>
        <w:rPr>
          <w:rFonts w:eastAsia="宋体"/>
          <w:sz w:val="18"/>
          <w:szCs w:val="18"/>
          <w:lang w:eastAsia="en-US"/>
        </w:rPr>
      </w:pPr>
      <w:r w:rsidRPr="00DB31F5">
        <w:rPr>
          <w:rFonts w:eastAsia="宋体"/>
          <w:sz w:val="18"/>
          <w:szCs w:val="18"/>
          <w:lang w:eastAsia="en-US"/>
        </w:rPr>
        <w:t>Candidate#7: The RRC parameter(s) associated with the CSI report configuration for UEI beam report is reconfigured.</w:t>
      </w:r>
    </w:p>
    <w:p w:rsidR="00B009F3" w:rsidRPr="00DB31F5" w:rsidRDefault="009C4B63" w:rsidP="00B009F3">
      <w:pPr>
        <w:numPr>
          <w:ilvl w:val="1"/>
          <w:numId w:val="13"/>
        </w:numPr>
        <w:tabs>
          <w:tab w:val="left" w:pos="1440"/>
        </w:tabs>
        <w:snapToGrid w:val="0"/>
        <w:jc w:val="both"/>
        <w:rPr>
          <w:rFonts w:eastAsia="宋体"/>
          <w:sz w:val="18"/>
          <w:szCs w:val="18"/>
          <w:lang w:eastAsia="en-US"/>
        </w:rPr>
      </w:pPr>
      <w:r w:rsidRPr="00DB31F5">
        <w:rPr>
          <w:rFonts w:eastAsia="宋体"/>
          <w:sz w:val="18"/>
          <w:szCs w:val="18"/>
          <w:lang w:eastAsia="en-US"/>
        </w:rPr>
        <w:t>FFS: RRC parameter(s)</w:t>
      </w:r>
    </w:p>
    <w:p w:rsidR="00F4116B" w:rsidRDefault="00F4116B" w:rsidP="00F4116B">
      <w:pPr>
        <w:tabs>
          <w:tab w:val="left" w:pos="1440"/>
        </w:tabs>
        <w:snapToGrid w:val="0"/>
        <w:jc w:val="both"/>
        <w:rPr>
          <w:rFonts w:eastAsia="宋体"/>
          <w:color w:val="FF0000"/>
          <w:sz w:val="18"/>
          <w:szCs w:val="18"/>
          <w:lang w:eastAsia="en-US"/>
        </w:rPr>
      </w:pPr>
      <w:r>
        <w:rPr>
          <w:rFonts w:eastAsia="宋体" w:cs="宋体"/>
          <w:color w:val="FF0000"/>
          <w:sz w:val="18"/>
          <w:szCs w:val="18"/>
          <w:lang w:eastAsia="en-US"/>
        </w:rPr>
        <w:t xml:space="preserve">[Send </w:t>
      </w:r>
      <w:proofErr w:type="gramStart"/>
      <w:r>
        <w:rPr>
          <w:rFonts w:eastAsia="宋体" w:cs="宋体"/>
          <w:color w:val="FF0000"/>
          <w:sz w:val="18"/>
          <w:szCs w:val="18"/>
          <w:lang w:eastAsia="en-US"/>
        </w:rPr>
        <w:t>an</w:t>
      </w:r>
      <w:proofErr w:type="gramEnd"/>
      <w:r>
        <w:rPr>
          <w:rFonts w:eastAsia="宋体" w:cs="宋体"/>
          <w:color w:val="FF0000"/>
          <w:sz w:val="18"/>
          <w:szCs w:val="18"/>
          <w:lang w:eastAsia="en-US"/>
        </w:rPr>
        <w:t xml:space="preserve"> LS to RAN2 on the above.]</w:t>
      </w:r>
    </w:p>
    <w:p w:rsidR="00F4116B" w:rsidRDefault="00F4116B" w:rsidP="00F4116B">
      <w:pPr>
        <w:snapToGrid w:val="0"/>
        <w:jc w:val="both"/>
        <w:rPr>
          <w:rFonts w:ascii="Times" w:hAnsi="Times" w:cs="Times"/>
          <w:sz w:val="18"/>
          <w:szCs w:val="18"/>
          <w:lang w:eastAsia="zh-CN"/>
        </w:rPr>
      </w:pPr>
    </w:p>
    <w:p w:rsidR="00E12FFC" w:rsidRDefault="00E12FFC" w:rsidP="00F4116B">
      <w:pPr>
        <w:snapToGrid w:val="0"/>
        <w:jc w:val="both"/>
        <w:rPr>
          <w:rFonts w:ascii="Times" w:hAnsi="Times" w:cs="Times"/>
          <w:sz w:val="18"/>
          <w:szCs w:val="18"/>
          <w:lang w:eastAsia="zh-CN"/>
        </w:rPr>
      </w:pPr>
    </w:p>
    <w:p w:rsidR="00E12FFC" w:rsidRDefault="00E12FFC" w:rsidP="00F4116B">
      <w:pPr>
        <w:snapToGrid w:val="0"/>
        <w:jc w:val="both"/>
        <w:rPr>
          <w:rFonts w:ascii="Times" w:hAnsi="Times" w:cs="Times"/>
          <w:sz w:val="18"/>
          <w:szCs w:val="18"/>
          <w:lang w:eastAsia="zh-CN"/>
        </w:rPr>
      </w:pPr>
    </w:p>
    <w:p w:rsidR="00F4116B" w:rsidRPr="002660CF" w:rsidRDefault="00F4116B" w:rsidP="00F4116B">
      <w:pPr>
        <w:shd w:val="clear" w:color="auto" w:fill="FFFFFF"/>
        <w:snapToGrid w:val="0"/>
        <w:rPr>
          <w:rFonts w:eastAsia="宋体"/>
          <w:sz w:val="18"/>
          <w:szCs w:val="20"/>
          <w:lang w:val="en-GB"/>
        </w:rPr>
      </w:pPr>
      <w:r w:rsidRPr="002660CF">
        <w:rPr>
          <w:rFonts w:ascii="Times" w:eastAsia="宋体" w:hAnsi="Times" w:cs="Times"/>
          <w:b/>
          <w:sz w:val="18"/>
          <w:szCs w:val="20"/>
          <w:highlight w:val="yellow"/>
          <w:u w:val="single"/>
        </w:rPr>
        <w:t>Proposal 1.1.2:</w:t>
      </w:r>
      <w:r w:rsidRPr="002660CF">
        <w:rPr>
          <w:rFonts w:eastAsia="宋体" w:cs="宋体"/>
          <w:sz w:val="18"/>
          <w:szCs w:val="20"/>
        </w:rPr>
        <w:t xml:space="preserve"> </w:t>
      </w:r>
      <w:r w:rsidRPr="002660CF">
        <w:rPr>
          <w:rFonts w:eastAsia="宋体" w:cs="宋体"/>
          <w:sz w:val="18"/>
          <w:szCs w:val="20"/>
          <w:lang w:val="en-GB"/>
        </w:rPr>
        <w:t xml:space="preserve">Regarding </w:t>
      </w:r>
      <w:r w:rsidRPr="002660CF">
        <w:rPr>
          <w:rFonts w:eastAsia="宋体" w:cs="宋体"/>
          <w:b/>
          <w:bCs/>
          <w:sz w:val="18"/>
          <w:szCs w:val="20"/>
          <w:lang w:val="en-GB"/>
        </w:rPr>
        <w:t>triggering event determination</w:t>
      </w:r>
      <w:r w:rsidRPr="002660CF">
        <w:rPr>
          <w:rFonts w:eastAsia="宋体" w:cs="宋体"/>
          <w:sz w:val="18"/>
          <w:szCs w:val="20"/>
          <w:lang w:val="en-GB"/>
        </w:rPr>
        <w:t xml:space="preserve"> for Event 2, </w:t>
      </w:r>
      <w:r w:rsidRPr="002660CF">
        <w:rPr>
          <w:rFonts w:ascii="Times" w:eastAsia="宋体" w:hAnsi="Times" w:cs="Times"/>
          <w:sz w:val="18"/>
          <w:szCs w:val="20"/>
          <w:lang w:eastAsia="en-US"/>
        </w:rPr>
        <w:t>on the measurement window for initiating the UE-initiated/event-driven beam reporting procedure, down-select one among the following options in RAN1#120</w:t>
      </w:r>
    </w:p>
    <w:p w:rsidR="00F4116B" w:rsidRPr="002660CF" w:rsidRDefault="00F4116B" w:rsidP="00F4116B">
      <w:pPr>
        <w:pStyle w:val="ListParagraph"/>
        <w:numPr>
          <w:ilvl w:val="0"/>
          <w:numId w:val="10"/>
        </w:numPr>
        <w:snapToGrid w:val="0"/>
        <w:spacing w:after="0" w:line="240" w:lineRule="auto"/>
        <w:jc w:val="both"/>
        <w:rPr>
          <w:rFonts w:ascii="Times" w:hAnsi="Times" w:cs="Times"/>
          <w:sz w:val="18"/>
          <w:szCs w:val="20"/>
        </w:rPr>
      </w:pPr>
      <w:r w:rsidRPr="002660CF">
        <w:rPr>
          <w:rFonts w:ascii="Times" w:hAnsi="Times" w:cs="Times"/>
          <w:sz w:val="18"/>
          <w:szCs w:val="20"/>
        </w:rPr>
        <w:t xml:space="preserve">Option-1 (Per PUCCH transmission occasion): The measurement window is from T_PUCCH – </w:t>
      </w:r>
      <w:proofErr w:type="spellStart"/>
      <w:r w:rsidRPr="002660CF">
        <w:rPr>
          <w:rFonts w:ascii="Times" w:hAnsi="Times" w:cs="Times"/>
          <w:sz w:val="18"/>
          <w:szCs w:val="20"/>
        </w:rPr>
        <w:t>T_proc</w:t>
      </w:r>
      <w:proofErr w:type="spellEnd"/>
      <w:r w:rsidRPr="002660CF">
        <w:rPr>
          <w:rFonts w:ascii="Times" w:hAnsi="Times" w:cs="Times"/>
          <w:sz w:val="18"/>
          <w:szCs w:val="20"/>
        </w:rPr>
        <w:t xml:space="preserve"> – </w:t>
      </w:r>
      <w:proofErr w:type="spellStart"/>
      <w:r w:rsidRPr="002660CF">
        <w:rPr>
          <w:rFonts w:ascii="Times" w:hAnsi="Times" w:cs="Times"/>
          <w:sz w:val="18"/>
          <w:szCs w:val="20"/>
        </w:rPr>
        <w:t>T_wind</w:t>
      </w:r>
      <w:r w:rsidRPr="00AD7685">
        <w:rPr>
          <w:rFonts w:ascii="Times" w:hAnsi="Times" w:cs="Times"/>
          <w:sz w:val="18"/>
          <w:szCs w:val="20"/>
        </w:rPr>
        <w:t>ow</w:t>
      </w:r>
      <w:proofErr w:type="spellEnd"/>
      <w:r w:rsidRPr="00AD7685">
        <w:rPr>
          <w:rFonts w:ascii="Times" w:hAnsi="Times" w:cs="Times"/>
          <w:sz w:val="18"/>
          <w:szCs w:val="20"/>
        </w:rPr>
        <w:t xml:space="preserve"> to T_PUCCH – </w:t>
      </w:r>
      <w:proofErr w:type="spellStart"/>
      <w:r w:rsidRPr="00AD7685">
        <w:rPr>
          <w:rFonts w:ascii="Times" w:hAnsi="Times" w:cs="Times"/>
          <w:sz w:val="18"/>
          <w:szCs w:val="20"/>
        </w:rPr>
        <w:t>T_proc</w:t>
      </w:r>
      <w:proofErr w:type="spellEnd"/>
      <w:r w:rsidRPr="00AD7685">
        <w:rPr>
          <w:rFonts w:ascii="Times" w:hAnsi="Times" w:cs="Times"/>
          <w:sz w:val="18"/>
          <w:szCs w:val="20"/>
        </w:rPr>
        <w:t xml:space="preserve">, where T_PUCCH is a transmission occasion of a first PUCCH, and </w:t>
      </w:r>
      <w:proofErr w:type="spellStart"/>
      <w:r w:rsidRPr="00AD7685">
        <w:rPr>
          <w:rFonts w:ascii="Times" w:hAnsi="Times" w:cs="Times"/>
          <w:sz w:val="18"/>
          <w:szCs w:val="20"/>
        </w:rPr>
        <w:t>T_proc</w:t>
      </w:r>
      <w:proofErr w:type="spellEnd"/>
      <w:r w:rsidRPr="00AD7685">
        <w:rPr>
          <w:rFonts w:ascii="Times" w:hAnsi="Times" w:cs="Times"/>
          <w:sz w:val="18"/>
          <w:szCs w:val="20"/>
        </w:rPr>
        <w:t xml:space="preserve"> is RRC configured.</w:t>
      </w:r>
    </w:p>
    <w:p w:rsidR="00F4116B" w:rsidRPr="002660CF" w:rsidRDefault="00F4116B" w:rsidP="00F4116B">
      <w:pPr>
        <w:pStyle w:val="ListParagraph"/>
        <w:numPr>
          <w:ilvl w:val="0"/>
          <w:numId w:val="10"/>
        </w:numPr>
        <w:snapToGrid w:val="0"/>
        <w:spacing w:after="0" w:line="240" w:lineRule="auto"/>
        <w:jc w:val="both"/>
        <w:rPr>
          <w:rFonts w:ascii="Times" w:hAnsi="Times" w:cs="Times"/>
          <w:sz w:val="18"/>
          <w:szCs w:val="20"/>
        </w:rPr>
      </w:pPr>
      <w:r w:rsidRPr="002660CF">
        <w:rPr>
          <w:rFonts w:ascii="Times" w:hAnsi="Times" w:cs="Times"/>
          <w:sz w:val="18"/>
          <w:szCs w:val="20"/>
        </w:rPr>
        <w:t xml:space="preserve">Option-2 (Per event instance): The measurement window is from </w:t>
      </w:r>
      <w:proofErr w:type="spellStart"/>
      <w:r w:rsidRPr="002660CF">
        <w:rPr>
          <w:rFonts w:ascii="Times" w:hAnsi="Times" w:cs="Times"/>
          <w:sz w:val="18"/>
          <w:szCs w:val="20"/>
        </w:rPr>
        <w:t>T_Instance</w:t>
      </w:r>
      <w:proofErr w:type="spellEnd"/>
      <w:r w:rsidRPr="002660CF">
        <w:rPr>
          <w:rFonts w:ascii="Times" w:hAnsi="Times" w:cs="Times"/>
          <w:sz w:val="18"/>
          <w:szCs w:val="20"/>
        </w:rPr>
        <w:t xml:space="preserve"> – </w:t>
      </w:r>
      <w:proofErr w:type="spellStart"/>
      <w:r w:rsidRPr="002660CF">
        <w:rPr>
          <w:rFonts w:ascii="Times" w:hAnsi="Times" w:cs="Times"/>
          <w:sz w:val="18"/>
          <w:szCs w:val="20"/>
        </w:rPr>
        <w:t>T_</w:t>
      </w:r>
      <w:r w:rsidRPr="00AD7685">
        <w:rPr>
          <w:rFonts w:ascii="Times" w:hAnsi="Times" w:cs="Times"/>
          <w:sz w:val="18"/>
          <w:szCs w:val="20"/>
        </w:rPr>
        <w:t>window</w:t>
      </w:r>
      <w:proofErr w:type="spellEnd"/>
      <w:r w:rsidRPr="00AD7685">
        <w:rPr>
          <w:rFonts w:ascii="Times" w:hAnsi="Times" w:cs="Times"/>
          <w:sz w:val="18"/>
          <w:szCs w:val="20"/>
        </w:rPr>
        <w:t xml:space="preserve"> to </w:t>
      </w:r>
      <w:proofErr w:type="spellStart"/>
      <w:r w:rsidRPr="00AD7685">
        <w:rPr>
          <w:rFonts w:ascii="Times" w:hAnsi="Times" w:cs="Times"/>
          <w:sz w:val="18"/>
          <w:szCs w:val="20"/>
        </w:rPr>
        <w:t>T_Instance</w:t>
      </w:r>
      <w:proofErr w:type="spellEnd"/>
      <w:r w:rsidRPr="002660CF">
        <w:rPr>
          <w:rFonts w:ascii="Times" w:hAnsi="Times" w:cs="Times"/>
          <w:sz w:val="18"/>
          <w:szCs w:val="20"/>
        </w:rPr>
        <w:t xml:space="preserve">, where </w:t>
      </w:r>
      <w:proofErr w:type="spellStart"/>
      <w:r w:rsidRPr="002660CF">
        <w:rPr>
          <w:rFonts w:ascii="Times" w:hAnsi="Times" w:cs="Times"/>
          <w:sz w:val="18"/>
          <w:szCs w:val="20"/>
        </w:rPr>
        <w:t>T_Instance</w:t>
      </w:r>
      <w:proofErr w:type="spellEnd"/>
      <w:r w:rsidRPr="002660CF">
        <w:rPr>
          <w:rFonts w:ascii="Times" w:hAnsi="Times" w:cs="Times"/>
          <w:sz w:val="18"/>
          <w:szCs w:val="20"/>
        </w:rPr>
        <w:t xml:space="preserve"> is an evaluation occasion of event instance, and </w:t>
      </w:r>
      <w:proofErr w:type="spellStart"/>
      <w:r w:rsidRPr="002660CF">
        <w:rPr>
          <w:rFonts w:ascii="Times" w:hAnsi="Times" w:cs="Times"/>
          <w:sz w:val="18"/>
          <w:szCs w:val="20"/>
        </w:rPr>
        <w:t>T_proc</w:t>
      </w:r>
      <w:proofErr w:type="spellEnd"/>
      <w:r w:rsidRPr="002660CF">
        <w:rPr>
          <w:rFonts w:ascii="Times" w:hAnsi="Times" w:cs="Times"/>
          <w:sz w:val="18"/>
          <w:szCs w:val="20"/>
        </w:rPr>
        <w:t xml:space="preserve"> is RRC configured.</w:t>
      </w:r>
    </w:p>
    <w:p w:rsidR="00F4116B" w:rsidRPr="002660CF" w:rsidRDefault="00F4116B" w:rsidP="00F4116B">
      <w:pPr>
        <w:pStyle w:val="ListParagraph"/>
        <w:numPr>
          <w:ilvl w:val="0"/>
          <w:numId w:val="10"/>
        </w:numPr>
        <w:snapToGrid w:val="0"/>
        <w:spacing w:after="0" w:line="240" w:lineRule="auto"/>
        <w:jc w:val="both"/>
        <w:rPr>
          <w:rFonts w:ascii="Times" w:hAnsi="Times" w:cs="Times"/>
          <w:sz w:val="18"/>
          <w:szCs w:val="20"/>
        </w:rPr>
      </w:pPr>
      <w:r w:rsidRPr="002660CF">
        <w:rPr>
          <w:rFonts w:ascii="Times" w:hAnsi="Times" w:cs="Times"/>
          <w:sz w:val="18"/>
          <w:szCs w:val="20"/>
        </w:rPr>
        <w:t xml:space="preserve">Note: </w:t>
      </w:r>
      <w:proofErr w:type="spellStart"/>
      <w:r w:rsidRPr="002660CF">
        <w:rPr>
          <w:rFonts w:ascii="Times" w:hAnsi="Times" w:cs="Times"/>
          <w:sz w:val="18"/>
          <w:szCs w:val="20"/>
        </w:rPr>
        <w:t>T_window</w:t>
      </w:r>
      <w:proofErr w:type="spellEnd"/>
      <w:r w:rsidRPr="002660CF">
        <w:rPr>
          <w:rFonts w:ascii="Times" w:hAnsi="Times" w:cs="Times"/>
          <w:sz w:val="18"/>
          <w:szCs w:val="20"/>
        </w:rPr>
        <w:t xml:space="preserve"> is the agreed time window parameter for measurement.</w:t>
      </w:r>
    </w:p>
    <w:p w:rsidR="00F4116B" w:rsidRDefault="00F4116B" w:rsidP="00F4116B">
      <w:pPr>
        <w:snapToGrid w:val="0"/>
        <w:jc w:val="both"/>
        <w:rPr>
          <w:rFonts w:eastAsia="宋体"/>
          <w:color w:val="000000"/>
          <w:sz w:val="20"/>
          <w:szCs w:val="20"/>
        </w:rPr>
      </w:pPr>
      <w:r>
        <w:rPr>
          <w:rFonts w:eastAsia="宋体" w:cs="宋体"/>
          <w:color w:val="000000"/>
          <w:sz w:val="20"/>
          <w:szCs w:val="20"/>
        </w:rPr>
        <w:lastRenderedPageBreak/>
        <w:t xml:space="preserve"> </w:t>
      </w:r>
    </w:p>
    <w:p w:rsidR="00F4116B" w:rsidRPr="00AD7685" w:rsidRDefault="00F4116B" w:rsidP="00AD7685">
      <w:pPr>
        <w:tabs>
          <w:tab w:val="left" w:pos="0"/>
        </w:tabs>
        <w:snapToGrid w:val="0"/>
        <w:jc w:val="both"/>
        <w:rPr>
          <w:rFonts w:eastAsia="Batang"/>
          <w:sz w:val="18"/>
          <w:szCs w:val="18"/>
        </w:rPr>
      </w:pPr>
      <w:r w:rsidRPr="00AD7685">
        <w:rPr>
          <w:rFonts w:eastAsia="Batang"/>
          <w:sz w:val="18"/>
          <w:szCs w:val="18"/>
        </w:rPr>
        <w:t xml:space="preserve">Option-1: Samsung, </w:t>
      </w:r>
    </w:p>
    <w:p w:rsidR="00F4116B" w:rsidRPr="00AD7685" w:rsidRDefault="00F4116B" w:rsidP="00AD7685">
      <w:pPr>
        <w:tabs>
          <w:tab w:val="left" w:pos="0"/>
        </w:tabs>
        <w:snapToGrid w:val="0"/>
        <w:jc w:val="both"/>
        <w:rPr>
          <w:rFonts w:eastAsia="Batang"/>
          <w:sz w:val="18"/>
          <w:szCs w:val="18"/>
        </w:rPr>
      </w:pPr>
      <w:r w:rsidRPr="00AD7685">
        <w:rPr>
          <w:rFonts w:eastAsia="Batang"/>
          <w:sz w:val="18"/>
          <w:szCs w:val="18"/>
        </w:rPr>
        <w:t xml:space="preserve">Option-2: Fujitsu, Qualcomm, ZTE </w:t>
      </w:r>
    </w:p>
    <w:p w:rsidR="00F4116B" w:rsidRDefault="00F4116B" w:rsidP="00F4116B">
      <w:pPr>
        <w:snapToGrid w:val="0"/>
        <w:jc w:val="both"/>
        <w:rPr>
          <w:rFonts w:eastAsia="宋体"/>
          <w:color w:val="000000"/>
          <w:sz w:val="20"/>
          <w:szCs w:val="20"/>
        </w:rPr>
      </w:pPr>
    </w:p>
    <w:p w:rsidR="00F4116B" w:rsidRDefault="00AD7685" w:rsidP="00F4116B">
      <w:pPr>
        <w:snapToGrid w:val="0"/>
        <w:jc w:val="center"/>
        <w:rPr>
          <w:rFonts w:eastAsia="宋体"/>
          <w:color w:val="000000"/>
          <w:sz w:val="20"/>
          <w:szCs w:val="20"/>
        </w:rPr>
      </w:pPr>
      <w:r>
        <w:object w:dxaOrig="9650" w:dyaOrig="6810">
          <v:shape id="_x0000_i1027" type="#_x0000_t75" style="width:433pt;height:305.5pt" o:ole="">
            <v:imagedata r:id="rId13" o:title=""/>
          </v:shape>
          <o:OLEObject Type="Embed" ProgID="Visio.Drawing.15" ShapeID="_x0000_i1027" DrawAspect="Content" ObjectID="_1801415014" r:id="rId14"/>
        </w:object>
      </w:r>
    </w:p>
    <w:p w:rsidR="00F4116B" w:rsidRDefault="00F4116B">
      <w:pPr>
        <w:rPr>
          <w:sz w:val="18"/>
          <w:szCs w:val="18"/>
        </w:rPr>
      </w:pPr>
    </w:p>
    <w:p w:rsidR="00DD0640" w:rsidRDefault="00DD0640">
      <w:pPr>
        <w:rPr>
          <w:sz w:val="18"/>
          <w:szCs w:val="18"/>
        </w:rPr>
      </w:pPr>
    </w:p>
    <w:p w:rsidR="00151AAC" w:rsidRDefault="003C1D94">
      <w:pPr>
        <w:rPr>
          <w:sz w:val="18"/>
          <w:szCs w:val="18"/>
        </w:rPr>
      </w:pPr>
      <w:r>
        <w:rPr>
          <w:sz w:val="18"/>
          <w:szCs w:val="18"/>
        </w:rPr>
        <w:br w:type="page"/>
      </w:r>
    </w:p>
    <w:p w:rsidR="00151AAC" w:rsidRDefault="003C1D9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sz w:val="20"/>
          <w:szCs w:val="20"/>
        </w:rPr>
      </w:pPr>
      <w:r>
        <w:rPr>
          <w:sz w:val="20"/>
          <w:szCs w:val="20"/>
        </w:rPr>
        <w:t>Subject to separate UE capability</w:t>
      </w:r>
    </w:p>
    <w:p w:rsidR="00151AAC" w:rsidRDefault="00151AAC">
      <w:pPr>
        <w:rPr>
          <w:sz w:val="20"/>
          <w:szCs w:val="20"/>
          <w:lang w:eastAsia="zh-CN"/>
        </w:rPr>
      </w:pPr>
    </w:p>
    <w:p w:rsidR="00151AAC" w:rsidRDefault="003C1D94">
      <w:pPr>
        <w:shd w:val="clear" w:color="auto" w:fill="FFFFFF"/>
        <w:adjustRightInd w:val="0"/>
        <w:snapToGrid w:val="0"/>
        <w:jc w:val="both"/>
        <w:rPr>
          <w:rFonts w:eastAsia="宋体"/>
          <w:b/>
          <w:sz w:val="20"/>
          <w:szCs w:val="20"/>
        </w:rPr>
      </w:pPr>
      <w:r>
        <w:rPr>
          <w:rFonts w:eastAsia="宋体"/>
          <w:b/>
          <w:sz w:val="20"/>
          <w:szCs w:val="20"/>
        </w:rPr>
        <w:t>[119] Conclusion</w:t>
      </w:r>
    </w:p>
    <w:p w:rsidR="00151AAC" w:rsidRDefault="003C1D94">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t>Alt-</w:t>
      </w:r>
      <w:r>
        <w:rPr>
          <w:rFonts w:cs="Times"/>
          <w:sz w:val="20"/>
          <w:szCs w:val="20"/>
        </w:rPr>
        <w:t xml:space="preserve">1 (dedicated SR): Introduce RRC parameter, e.g., </w:t>
      </w:r>
      <w:proofErr w:type="spellStart"/>
      <w:r>
        <w:rPr>
          <w:rFonts w:cs="Times"/>
          <w:i/>
          <w:color w:val="000000" w:themeColor="text1"/>
          <w:sz w:val="20"/>
          <w:szCs w:val="20"/>
        </w:rPr>
        <w:t>reportResourceRequest</w:t>
      </w:r>
      <w:proofErr w:type="spellEnd"/>
      <w:r>
        <w:rPr>
          <w:rFonts w:cs="Times"/>
          <w:i/>
          <w:color w:val="000000" w:themeColor="text1"/>
          <w:sz w:val="20"/>
          <w:szCs w:val="20"/>
        </w:rPr>
        <w:t>-UEIBR</w:t>
      </w:r>
      <w:r>
        <w:rPr>
          <w:rFonts w:cs="Times" w:hint="eastAsia"/>
          <w:i/>
          <w:color w:val="000000" w:themeColor="text1"/>
          <w:sz w:val="20"/>
          <w:szCs w:val="20"/>
        </w:rPr>
        <w:t>/</w:t>
      </w:r>
      <w:proofErr w:type="spellStart"/>
      <w:r>
        <w:rPr>
          <w:rFonts w:cs="Times"/>
          <w:i/>
          <w:iCs/>
          <w:color w:val="000000" w:themeColor="text1"/>
          <w:sz w:val="20"/>
          <w:szCs w:val="20"/>
        </w:rPr>
        <w:t>reportNotification</w:t>
      </w:r>
      <w:proofErr w:type="spellEnd"/>
      <w:r>
        <w:rPr>
          <w:rFonts w:cs="Times"/>
          <w:i/>
          <w:iCs/>
          <w:color w:val="000000" w:themeColor="text1"/>
          <w:sz w:val="20"/>
          <w:szCs w:val="20"/>
        </w:rPr>
        <w:t>-UEIBR</w:t>
      </w:r>
      <w:r>
        <w:rPr>
          <w:rFonts w:cs="Times"/>
          <w:color w:val="000000" w:themeColor="text1"/>
          <w:sz w:val="20"/>
          <w:szCs w:val="20"/>
        </w:rPr>
        <w:t xml:space="preserve">, </w:t>
      </w:r>
      <w:r>
        <w:rPr>
          <w:rFonts w:cs="Times"/>
          <w:sz w:val="20"/>
          <w:szCs w:val="20"/>
        </w:rPr>
        <w:t>corresponding to the one-bit indication in the first PUCCH channel</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proofErr w:type="spellStart"/>
      <w:r>
        <w:rPr>
          <w:rFonts w:cs="Times"/>
          <w:i/>
          <w:sz w:val="20"/>
          <w:szCs w:val="20"/>
        </w:rPr>
        <w:t>SchedulingRequestId</w:t>
      </w:r>
      <w:proofErr w:type="spellEnd"/>
      <w:r>
        <w:rPr>
          <w:rFonts w:cs="Times"/>
          <w:sz w:val="20"/>
          <w:szCs w:val="20"/>
        </w:rPr>
        <w:t xml:space="preserve">. </w:t>
      </w:r>
    </w:p>
    <w:p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proofErr w:type="spellStart"/>
      <w:r>
        <w:rPr>
          <w:rFonts w:cs="Times"/>
          <w:i/>
          <w:sz w:val="20"/>
          <w:szCs w:val="20"/>
        </w:rPr>
        <w:t>SchedulingRequestId</w:t>
      </w:r>
      <w:proofErr w:type="spellEnd"/>
      <w:r>
        <w:rPr>
          <w:rFonts w:cs="Times"/>
          <w:sz w:val="20"/>
          <w:szCs w:val="20"/>
        </w:rPr>
        <w:t xml:space="preserve">. </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proofErr w:type="spellStart"/>
      <w:r>
        <w:rPr>
          <w:rFonts w:cs="Times"/>
          <w:i/>
          <w:sz w:val="20"/>
          <w:szCs w:val="20"/>
        </w:rPr>
        <w:t>periodicityAndOffset</w:t>
      </w:r>
      <w:proofErr w:type="spellEnd"/>
    </w:p>
    <w:p w:rsidR="00151AAC" w:rsidRDefault="003C1D94">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rsidR="00151AAC" w:rsidRDefault="003C1D94">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rsidR="00151AAC" w:rsidRDefault="003C1D94">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rsidR="00151AAC" w:rsidRDefault="003C1D94">
      <w:pPr>
        <w:rPr>
          <w:sz w:val="20"/>
          <w:szCs w:val="20"/>
          <w:lang w:eastAsia="zh-CN"/>
        </w:rPr>
      </w:pPr>
      <w:r>
        <w:rPr>
          <w:sz w:val="20"/>
          <w:szCs w:val="20"/>
          <w:lang w:eastAsia="zh-CN"/>
        </w:rPr>
        <w:t>Note: Further details on first PUCCH retransmission for mode A and mode B will be separately discussed.</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rsidR="00151AAC" w:rsidRDefault="003C1D9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w:t>
      </w:r>
      <w:proofErr w:type="spellStart"/>
      <w:r>
        <w:rPr>
          <w:sz w:val="20"/>
          <w:szCs w:val="20"/>
        </w:rPr>
        <w:t>th</w:t>
      </w:r>
      <w:proofErr w:type="spellEnd"/>
      <w:r>
        <w:rPr>
          <w:sz w:val="20"/>
          <w:szCs w:val="20"/>
        </w:rPr>
        <w:t xml:space="preserve"> best quality.</w:t>
      </w:r>
    </w:p>
    <w:p w:rsidR="00151AAC" w:rsidRDefault="003C1D9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 xml:space="preserve">Scheme-2: ‘RS for current beam’ is the SSB which is </w:t>
      </w:r>
      <w:proofErr w:type="spellStart"/>
      <w:r>
        <w:rPr>
          <w:sz w:val="20"/>
          <w:szCs w:val="20"/>
        </w:rPr>
        <w:t>QCLed</w:t>
      </w:r>
      <w:proofErr w:type="spellEnd"/>
      <w:r>
        <w:rPr>
          <w:sz w:val="20"/>
          <w:szCs w:val="20"/>
        </w:rPr>
        <w:t xml:space="preserve"> with the QCL RS in the activated TCI state with the Q-</w:t>
      </w:r>
      <w:proofErr w:type="spellStart"/>
      <w:r>
        <w:rPr>
          <w:sz w:val="20"/>
          <w:szCs w:val="20"/>
        </w:rPr>
        <w:t>th</w:t>
      </w:r>
      <w:proofErr w:type="spellEnd"/>
      <w:r>
        <w:rPr>
          <w:sz w:val="20"/>
          <w:szCs w:val="20"/>
        </w:rPr>
        <w:t xml:space="preserve"> best quality.</w:t>
      </w:r>
    </w:p>
    <w:p w:rsidR="00151AAC" w:rsidRDefault="003C1D94">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Once quality of at least one new beam becomes a threshold value better than the RS derived from the activated TCI state with the Q-</w:t>
      </w:r>
      <w:proofErr w:type="spellStart"/>
      <w:r>
        <w:rPr>
          <w:bCs/>
          <w:iCs/>
          <w:color w:val="FF0000"/>
          <w:sz w:val="20"/>
          <w:szCs w:val="20"/>
        </w:rPr>
        <w:t>th</w:t>
      </w:r>
      <w:proofErr w:type="spellEnd"/>
      <w:r>
        <w:rPr>
          <w:bCs/>
          <w:iCs/>
          <w:color w:val="FF0000"/>
          <w:sz w:val="20"/>
          <w:szCs w:val="20"/>
        </w:rPr>
        <w:t xml:space="preserve"> best quality, </w:t>
      </w:r>
      <w:r>
        <w:rPr>
          <w:color w:val="FF0000"/>
          <w:sz w:val="20"/>
          <w:szCs w:val="20"/>
        </w:rPr>
        <w:t>UE initiated beam report occurs</w:t>
      </w:r>
    </w:p>
    <w:p w:rsidR="00151AAC" w:rsidRDefault="003C1D94">
      <w:pPr>
        <w:shd w:val="clear" w:color="auto" w:fill="FFFFFF"/>
        <w:snapToGrid w:val="0"/>
        <w:jc w:val="both"/>
        <w:rPr>
          <w:sz w:val="20"/>
          <w:szCs w:val="20"/>
        </w:rPr>
      </w:pPr>
      <w:r>
        <w:rPr>
          <w:sz w:val="20"/>
          <w:szCs w:val="20"/>
        </w:rPr>
        <w:t>Note: For Event-2, we have the following definition for scheme-1 and scheme-2</w:t>
      </w:r>
    </w:p>
    <w:p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lastRenderedPageBreak/>
        <w:t xml:space="preserve">Scheme-2: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rsidR="00151AAC" w:rsidRDefault="003C1D94">
      <w:pPr>
        <w:numPr>
          <w:ilvl w:val="0"/>
          <w:numId w:val="15"/>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rsidR="00151AAC" w:rsidRDefault="003C1D94">
      <w:pPr>
        <w:numPr>
          <w:ilvl w:val="0"/>
          <w:numId w:val="15"/>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rsidR="00151AAC" w:rsidRDefault="003C1D94">
      <w:pPr>
        <w:numPr>
          <w:ilvl w:val="1"/>
          <w:numId w:val="15"/>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proofErr w:type="spellStart"/>
      <w:r>
        <w:rPr>
          <w:rFonts w:cs="Times"/>
          <w:i/>
          <w:sz w:val="20"/>
          <w:szCs w:val="20"/>
        </w:rPr>
        <w:t>f</w:t>
      </w:r>
      <w:r>
        <w:rPr>
          <w:rFonts w:cs="Times"/>
          <w:i/>
          <w:iCs/>
          <w:sz w:val="20"/>
          <w:szCs w:val="20"/>
        </w:rPr>
        <w:t>irstPUCCHResourceConfig</w:t>
      </w:r>
      <w:proofErr w:type="spellEnd"/>
      <w:r>
        <w:rPr>
          <w:rFonts w:cs="Times"/>
          <w:i/>
          <w:iCs/>
          <w:sz w:val="20"/>
          <w:szCs w:val="20"/>
        </w:rPr>
        <w:t>- UEIBR</w:t>
      </w:r>
      <w:r>
        <w:rPr>
          <w:rFonts w:cs="Times"/>
          <w:sz w:val="20"/>
          <w:szCs w:val="20"/>
        </w:rPr>
        <w:t>, for the periodic PUCCH resource configuration.</w:t>
      </w:r>
    </w:p>
    <w:p w:rsidR="00151AAC" w:rsidRDefault="003C1D94">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proofErr w:type="spellStart"/>
      <w:r>
        <w:rPr>
          <w:rFonts w:cs="Times"/>
          <w:i/>
          <w:sz w:val="20"/>
          <w:szCs w:val="20"/>
        </w:rPr>
        <w:t>SchedulingRequestId</w:t>
      </w:r>
      <w:proofErr w:type="spellEnd"/>
      <w:r>
        <w:rPr>
          <w:rFonts w:cs="Times"/>
          <w:sz w:val="20"/>
          <w:szCs w:val="20"/>
        </w:rPr>
        <w:t xml:space="preserve">. </w:t>
      </w:r>
    </w:p>
    <w:p w:rsidR="00151AAC" w:rsidRDefault="003C1D94">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rsidR="00151AAC" w:rsidRDefault="003C1D94">
      <w:pPr>
        <w:pStyle w:val="ListParagraph"/>
        <w:numPr>
          <w:ilvl w:val="1"/>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rsidR="00151AAC" w:rsidRDefault="003C1D94">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proofErr w:type="spellStart"/>
      <w:r>
        <w:rPr>
          <w:rFonts w:cs="Times"/>
          <w:i/>
          <w:sz w:val="20"/>
          <w:szCs w:val="20"/>
        </w:rPr>
        <w:t>periodicityAndOffset</w:t>
      </w:r>
      <w:proofErr w:type="spellEnd"/>
    </w:p>
    <w:p w:rsidR="00151AAC" w:rsidRDefault="003C1D94">
      <w:pPr>
        <w:pStyle w:val="ListParagraph"/>
        <w:numPr>
          <w:ilvl w:val="2"/>
          <w:numId w:val="15"/>
        </w:numPr>
        <w:shd w:val="clear" w:color="auto" w:fill="FFFFFF"/>
        <w:adjustRightInd w:val="0"/>
        <w:snapToGrid w:val="0"/>
        <w:spacing w:after="0" w:line="240" w:lineRule="auto"/>
        <w:ind w:hanging="475"/>
        <w:jc w:val="both"/>
        <w:rPr>
          <w:rFonts w:cs="Times"/>
          <w:i/>
          <w:sz w:val="20"/>
          <w:szCs w:val="20"/>
        </w:rPr>
      </w:pPr>
      <w:r>
        <w:rPr>
          <w:rFonts w:cs="Times"/>
          <w:i/>
          <w:sz w:val="20"/>
          <w:szCs w:val="20"/>
        </w:rPr>
        <w:t>PUCCH-</w:t>
      </w:r>
      <w:proofErr w:type="spellStart"/>
      <w:r>
        <w:rPr>
          <w:rFonts w:cs="Times"/>
          <w:i/>
          <w:sz w:val="20"/>
          <w:szCs w:val="20"/>
        </w:rPr>
        <w:t>ResourceID</w:t>
      </w:r>
      <w:proofErr w:type="spellEnd"/>
      <w:r>
        <w:rPr>
          <w:rFonts w:cs="Times"/>
          <w:i/>
          <w:sz w:val="20"/>
          <w:szCs w:val="20"/>
        </w:rPr>
        <w:t xml:space="preserve"> </w:t>
      </w:r>
    </w:p>
    <w:p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rsidR="00151AAC" w:rsidRDefault="003C1D94">
      <w:pPr>
        <w:pStyle w:val="ListParagraph"/>
        <w:numPr>
          <w:ilvl w:val="0"/>
          <w:numId w:val="15"/>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rsidR="00151AAC" w:rsidRDefault="003C1D94">
      <w:pPr>
        <w:pStyle w:val="ListParagraph"/>
        <w:numPr>
          <w:ilvl w:val="1"/>
          <w:numId w:val="15"/>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rsidR="00151AAC" w:rsidRDefault="003C1D94">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rsidR="00151AAC" w:rsidRDefault="00151AAC">
      <w:pPr>
        <w:snapToGrid w:val="0"/>
        <w:rPr>
          <w:color w:val="FF0000"/>
          <w:sz w:val="20"/>
          <w:szCs w:val="20"/>
          <w:highlight w:val="yellow"/>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rsidR="00151AAC" w:rsidRDefault="003C1D9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FFS: details on the dedicated RRC signaling</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Above applies at least for the single CC case.</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The presence of this field is enabled by RRC with subjective to UE capability.</w:t>
      </w:r>
    </w:p>
    <w:p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Option-2: For each of reported </w:t>
      </w:r>
      <w:bookmarkStart w:id="14" w:name="_Hlk183053007"/>
      <w:r>
        <w:rPr>
          <w:sz w:val="20"/>
          <w:szCs w:val="20"/>
        </w:rPr>
        <w:t>CRI/SSBRI</w:t>
      </w:r>
      <w:bookmarkEnd w:id="14"/>
      <w:r>
        <w:rPr>
          <w:sz w:val="20"/>
          <w:szCs w:val="20"/>
        </w:rPr>
        <w:t>, to introduce additional indication of the number of Event-2 instances for the CRI/SSBRI(s) within a time window.</w:t>
      </w:r>
    </w:p>
    <w:p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The presence of this field is enabled by RRC with subjective to UE capability.</w:t>
      </w:r>
    </w:p>
    <w:p w:rsidR="00151AAC" w:rsidRDefault="003C1D94">
      <w:pPr>
        <w:pStyle w:val="ListParagraph"/>
        <w:numPr>
          <w:ilvl w:val="1"/>
          <w:numId w:val="17"/>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 xml:space="preserve">Option-3: No further enhancement. </w:t>
      </w:r>
    </w:p>
    <w:p w:rsidR="00151AAC" w:rsidRDefault="003C1D94">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lastRenderedPageBreak/>
        <w:t xml:space="preserve">Note: As agreed in RAN1#117, at least one of the reported CRI/SSBRI(s) should satisfy the condition of Event-2 </w:t>
      </w:r>
    </w:p>
    <w:p w:rsidR="00151AAC" w:rsidRDefault="003C1D94">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rsidR="00151AAC" w:rsidRDefault="00151AAC">
      <w:pPr>
        <w:rPr>
          <w:sz w:val="20"/>
          <w:szCs w:val="20"/>
          <w:lang w:eastAsia="zh-CN"/>
        </w:rPr>
      </w:pPr>
    </w:p>
    <w:p w:rsidR="00151AAC" w:rsidRDefault="003C1D94">
      <w:pPr>
        <w:rPr>
          <w:b/>
          <w:bCs/>
          <w:sz w:val="20"/>
          <w:szCs w:val="20"/>
          <w:lang w:eastAsia="zh-CN"/>
        </w:rPr>
      </w:pPr>
      <w:r>
        <w:rPr>
          <w:b/>
          <w:bCs/>
          <w:sz w:val="20"/>
          <w:szCs w:val="20"/>
          <w:highlight w:val="green"/>
          <w:lang w:eastAsia="zh-CN"/>
        </w:rPr>
        <w:t>[119] Agreement</w:t>
      </w:r>
    </w:p>
    <w:p w:rsidR="00151AAC" w:rsidRDefault="003C1D94">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rsidR="00151AAC" w:rsidRDefault="003C1D94">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rsidR="00151AAC" w:rsidRDefault="003C1D94">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rsidR="00151AAC" w:rsidRDefault="003C1D94">
      <w:pPr>
        <w:pStyle w:val="ListParagraph"/>
        <w:numPr>
          <w:ilvl w:val="1"/>
          <w:numId w:val="14"/>
        </w:numPr>
        <w:snapToGrid w:val="0"/>
        <w:spacing w:after="0" w:line="240" w:lineRule="auto"/>
        <w:rPr>
          <w:sz w:val="20"/>
          <w:szCs w:val="20"/>
        </w:rPr>
      </w:pPr>
      <w:r>
        <w:rPr>
          <w:sz w:val="20"/>
          <w:szCs w:val="20"/>
        </w:rPr>
        <w:t>only UE-initiated/event-driven beam reporting</w:t>
      </w:r>
    </w:p>
    <w:p w:rsidR="00151AAC" w:rsidRDefault="003C1D94">
      <w:pPr>
        <w:pStyle w:val="ListParagraph"/>
        <w:numPr>
          <w:ilvl w:val="1"/>
          <w:numId w:val="14"/>
        </w:numPr>
        <w:snapToGrid w:val="0"/>
        <w:spacing w:after="0" w:line="240" w:lineRule="auto"/>
        <w:rPr>
          <w:sz w:val="20"/>
          <w:szCs w:val="20"/>
        </w:rPr>
      </w:pPr>
      <w:r>
        <w:rPr>
          <w:sz w:val="20"/>
          <w:szCs w:val="20"/>
        </w:rPr>
        <w:t>or only legacy AP-CSI configuration</w:t>
      </w:r>
    </w:p>
    <w:p w:rsidR="00151AAC" w:rsidRDefault="003C1D94">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rsidR="00151AAC" w:rsidRDefault="00151AAC">
      <w:pPr>
        <w:rPr>
          <w:sz w:val="20"/>
          <w:szCs w:val="20"/>
          <w:lang w:eastAsia="zh-CN"/>
        </w:rPr>
      </w:pPr>
    </w:p>
    <w:p w:rsidR="00151AAC" w:rsidRDefault="003C1D94">
      <w:pPr>
        <w:rPr>
          <w:b/>
          <w:bCs/>
          <w:sz w:val="20"/>
          <w:szCs w:val="20"/>
          <w:lang w:eastAsia="zh-CN"/>
        </w:rPr>
      </w:pPr>
      <w:r>
        <w:rPr>
          <w:b/>
          <w:bCs/>
          <w:sz w:val="20"/>
          <w:szCs w:val="20"/>
          <w:highlight w:val="green"/>
          <w:lang w:eastAsia="zh-CN"/>
        </w:rPr>
        <w:t>[119] Agreement</w:t>
      </w:r>
    </w:p>
    <w:p w:rsidR="00151AAC" w:rsidRDefault="003C1D94">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rsidR="00151AAC" w:rsidRDefault="003C1D94">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rsidR="00151AAC" w:rsidRDefault="003C1D9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rsidR="00151AAC" w:rsidRDefault="003C1D9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 xml:space="preserve">configuration for UE-initiated/event-driven beam reporting </w:t>
      </w:r>
      <w:proofErr w:type="gramStart"/>
      <w:r>
        <w:rPr>
          <w:rFonts w:eastAsia="PMingLiU"/>
          <w:sz w:val="20"/>
          <w:szCs w:val="20"/>
          <w:shd w:val="clear" w:color="auto" w:fill="FFFFFF"/>
          <w:lang w:eastAsia="zh-TW"/>
        </w:rPr>
        <w:t>are</w:t>
      </w:r>
      <w:proofErr w:type="gramEnd"/>
      <w:r>
        <w:rPr>
          <w:sz w:val="20"/>
          <w:szCs w:val="20"/>
          <w:lang w:eastAsia="zh-CN"/>
        </w:rPr>
        <w:t xml:space="preserve"> overlapping in the time domain.</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Alt-1: After confirmation/acknowledgement from NW, apply new beam without RRC configuration signaling or MAC-CE signaling</w:t>
      </w:r>
    </w:p>
    <w:p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update TCI state(s) with the reported new beam(s)</w:t>
      </w:r>
    </w:p>
    <w:p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activate new beam(s) without additional SSB reception </w:t>
      </w:r>
    </w:p>
    <w:p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rsidR="00151AAC" w:rsidRDefault="003C1D94">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rsidR="00151AAC" w:rsidRDefault="003C1D94">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rsidR="00151AAC" w:rsidRDefault="003C1D94">
      <w:pPr>
        <w:pStyle w:val="ListParagraph"/>
        <w:numPr>
          <w:ilvl w:val="2"/>
          <w:numId w:val="26"/>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rsidR="00151AAC" w:rsidRDefault="003C1D94">
      <w:pPr>
        <w:pStyle w:val="ListParagraph"/>
        <w:numPr>
          <w:ilvl w:val="1"/>
          <w:numId w:val="26"/>
        </w:numPr>
        <w:tabs>
          <w:tab w:val="left" w:pos="614"/>
        </w:tabs>
        <w:snapToGrid w:val="0"/>
        <w:spacing w:after="0" w:line="240" w:lineRule="auto"/>
        <w:rPr>
          <w:iCs/>
          <w:sz w:val="20"/>
          <w:szCs w:val="20"/>
        </w:rPr>
      </w:pPr>
      <w:r>
        <w:rPr>
          <w:iCs/>
          <w:sz w:val="20"/>
          <w:szCs w:val="20"/>
        </w:rPr>
        <w:t>Other alternatives are not precluded</w:t>
      </w:r>
    </w:p>
    <w:p w:rsidR="00151AAC" w:rsidRDefault="00151AAC">
      <w:pPr>
        <w:tabs>
          <w:tab w:val="left" w:pos="614"/>
        </w:tabs>
        <w:contextualSpacing/>
        <w:rPr>
          <w:sz w:val="20"/>
          <w:szCs w:val="20"/>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rsidR="00151AAC" w:rsidRDefault="003C1D9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rsidR="00151AAC" w:rsidRDefault="003C1D94">
      <w:pPr>
        <w:numPr>
          <w:ilvl w:val="0"/>
          <w:numId w:val="15"/>
        </w:numPr>
        <w:adjustRightInd w:val="0"/>
        <w:snapToGrid w:val="0"/>
        <w:ind w:left="830" w:hanging="284"/>
        <w:jc w:val="both"/>
        <w:rPr>
          <w:sz w:val="20"/>
          <w:szCs w:val="20"/>
        </w:rPr>
      </w:pPr>
      <w:r>
        <w:rPr>
          <w:sz w:val="20"/>
          <w:szCs w:val="20"/>
        </w:rPr>
        <w:t>Event-1: Quality of the current beam is worse than a certain threshold.</w:t>
      </w:r>
    </w:p>
    <w:p w:rsidR="00151AAC" w:rsidRDefault="003C1D94">
      <w:pPr>
        <w:numPr>
          <w:ilvl w:val="0"/>
          <w:numId w:val="15"/>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w:t>
      </w:r>
      <w:proofErr w:type="spellStart"/>
      <w:r>
        <w:rPr>
          <w:sz w:val="20"/>
          <w:szCs w:val="20"/>
        </w:rPr>
        <w:t>th</w:t>
      </w:r>
      <w:proofErr w:type="spellEnd"/>
      <w:r>
        <w:rPr>
          <w:sz w:val="20"/>
          <w:szCs w:val="20"/>
        </w:rPr>
        <w:t xml:space="preserve"> best quality.</w:t>
      </w:r>
    </w:p>
    <w:p w:rsidR="00151AAC" w:rsidRDefault="003C1D94">
      <w:pPr>
        <w:numPr>
          <w:ilvl w:val="1"/>
          <w:numId w:val="15"/>
        </w:numPr>
        <w:adjustRightInd w:val="0"/>
        <w:snapToGrid w:val="0"/>
        <w:ind w:left="1804"/>
        <w:jc w:val="both"/>
        <w:rPr>
          <w:sz w:val="20"/>
          <w:szCs w:val="20"/>
        </w:rPr>
      </w:pPr>
      <w:r>
        <w:rPr>
          <w:sz w:val="20"/>
          <w:szCs w:val="20"/>
        </w:rPr>
        <w:t xml:space="preserve">Q is RRC configured with subjective to UE capability </w:t>
      </w:r>
      <w:proofErr w:type="spellStart"/>
      <w:r>
        <w:rPr>
          <w:sz w:val="20"/>
          <w:szCs w:val="20"/>
        </w:rPr>
        <w:t>signalling</w:t>
      </w:r>
      <w:proofErr w:type="spellEnd"/>
    </w:p>
    <w:p w:rsidR="00151AAC" w:rsidRDefault="003C1D94">
      <w:pPr>
        <w:numPr>
          <w:ilvl w:val="2"/>
          <w:numId w:val="15"/>
        </w:numPr>
        <w:adjustRightInd w:val="0"/>
        <w:snapToGrid w:val="0"/>
        <w:ind w:left="2284"/>
        <w:jc w:val="both"/>
        <w:rPr>
          <w:sz w:val="20"/>
          <w:szCs w:val="20"/>
        </w:rPr>
      </w:pPr>
      <w:r>
        <w:rPr>
          <w:sz w:val="20"/>
          <w:szCs w:val="20"/>
        </w:rPr>
        <w:t xml:space="preserve">UE may only indicate a single candidate value or not support Event-7. </w:t>
      </w:r>
    </w:p>
    <w:p w:rsidR="00151AAC" w:rsidRDefault="003C1D94">
      <w:pPr>
        <w:numPr>
          <w:ilvl w:val="0"/>
          <w:numId w:val="15"/>
        </w:numPr>
        <w:adjustRightInd w:val="0"/>
        <w:snapToGrid w:val="0"/>
        <w:ind w:left="830" w:hanging="284"/>
        <w:jc w:val="both"/>
        <w:rPr>
          <w:sz w:val="20"/>
          <w:szCs w:val="20"/>
        </w:rPr>
      </w:pPr>
      <w:r>
        <w:rPr>
          <w:sz w:val="20"/>
          <w:szCs w:val="20"/>
        </w:rPr>
        <w:lastRenderedPageBreak/>
        <w:t>The additionally supported events will reuse the same design as event 2 – unless there is consensus to do otherwise</w:t>
      </w:r>
    </w:p>
    <w:p w:rsidR="00151AAC" w:rsidRDefault="003C1D94">
      <w:pPr>
        <w:numPr>
          <w:ilvl w:val="0"/>
          <w:numId w:val="15"/>
        </w:numPr>
        <w:adjustRightInd w:val="0"/>
        <w:snapToGrid w:val="0"/>
        <w:ind w:left="830" w:hanging="284"/>
        <w:jc w:val="both"/>
        <w:rPr>
          <w:sz w:val="20"/>
          <w:szCs w:val="20"/>
        </w:rPr>
      </w:pPr>
      <w:r>
        <w:rPr>
          <w:sz w:val="20"/>
          <w:szCs w:val="20"/>
        </w:rPr>
        <w:t>The additionally supported events will be lower priority compared to event 2.</w:t>
      </w:r>
    </w:p>
    <w:p w:rsidR="00151AAC" w:rsidRDefault="00151AAC">
      <w:pPr>
        <w:rPr>
          <w:sz w:val="20"/>
          <w:szCs w:val="20"/>
          <w:lang w:eastAsia="zh-CN"/>
        </w:rPr>
      </w:pPr>
    </w:p>
    <w:p w:rsidR="00151AAC" w:rsidRDefault="003C1D9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rsidR="00151AAC" w:rsidRDefault="003C1D94">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rsidR="00151AAC" w:rsidRDefault="003C1D94">
      <w:pPr>
        <w:numPr>
          <w:ilvl w:val="0"/>
          <w:numId w:val="18"/>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rsidR="00151AAC" w:rsidRDefault="003C1D94">
      <w:pPr>
        <w:numPr>
          <w:ilvl w:val="0"/>
          <w:numId w:val="18"/>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 xml:space="preserve">Alt-2_4: The evaluation periodicity is the maximum of {X </w:t>
      </w:r>
      <w:proofErr w:type="spellStart"/>
      <w:r>
        <w:rPr>
          <w:rFonts w:eastAsia="宋体" w:cs="Times"/>
          <w:sz w:val="20"/>
          <w:szCs w:val="20"/>
        </w:rPr>
        <w:t>ms</w:t>
      </w:r>
      <w:proofErr w:type="spellEnd"/>
      <w:r>
        <w:rPr>
          <w:rFonts w:eastAsia="宋体" w:cs="Times"/>
          <w:sz w:val="20"/>
          <w:szCs w:val="20"/>
        </w:rPr>
        <w:t>, shortest periodicity of the current beam RS and new beam RS(s)}.</w:t>
      </w:r>
    </w:p>
    <w:p w:rsidR="00151AAC" w:rsidRDefault="003C1D94">
      <w:pPr>
        <w:numPr>
          <w:ilvl w:val="1"/>
          <w:numId w:val="18"/>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rsidR="00151AAC" w:rsidRDefault="003C1D94">
      <w:pPr>
        <w:shd w:val="clear" w:color="auto" w:fill="FFFFFF"/>
        <w:snapToGrid w:val="0"/>
        <w:rPr>
          <w:rFonts w:eastAsia="宋体"/>
          <w:sz w:val="20"/>
          <w:szCs w:val="20"/>
        </w:rPr>
      </w:pPr>
      <w:r>
        <w:rPr>
          <w:rFonts w:eastAsia="宋体"/>
          <w:sz w:val="20"/>
          <w:szCs w:val="20"/>
        </w:rPr>
        <w:t>Note: There is the same periodicity for the new beam RS(s).</w:t>
      </w:r>
    </w:p>
    <w:p w:rsidR="00151AAC" w:rsidRDefault="003C1D94">
      <w:pPr>
        <w:shd w:val="clear" w:color="auto" w:fill="FFFFFF"/>
        <w:snapToGrid w:val="0"/>
        <w:rPr>
          <w:rFonts w:eastAsia="宋体"/>
          <w:sz w:val="20"/>
          <w:szCs w:val="20"/>
        </w:rPr>
      </w:pPr>
      <w:r>
        <w:rPr>
          <w:rFonts w:eastAsia="宋体"/>
          <w:sz w:val="20"/>
          <w:szCs w:val="20"/>
        </w:rPr>
        <w:t>FFS: Down-selection among above Alt(s) for cross-CC beam reporting.</w:t>
      </w:r>
    </w:p>
    <w:p w:rsidR="00151AAC" w:rsidRDefault="003C1D94">
      <w:pPr>
        <w:snapToGrid w:val="0"/>
        <w:jc w:val="both"/>
        <w:rPr>
          <w:bCs/>
          <w:sz w:val="20"/>
          <w:szCs w:val="20"/>
        </w:rPr>
      </w:pPr>
      <w:r>
        <w:rPr>
          <w:bCs/>
          <w:sz w:val="20"/>
          <w:szCs w:val="20"/>
        </w:rPr>
        <w:t>Strong concerns were expressed by Huawei and CATT that if only Alt-1 is supported in the end, the feature will not be practical.</w:t>
      </w:r>
    </w:p>
    <w:p w:rsidR="00151AAC" w:rsidRDefault="003C1D94">
      <w:pPr>
        <w:rPr>
          <w:sz w:val="20"/>
          <w:szCs w:val="20"/>
          <w:lang w:eastAsia="zh-CN"/>
        </w:rPr>
      </w:pPr>
      <w:r>
        <w:rPr>
          <w:sz w:val="20"/>
          <w:szCs w:val="20"/>
          <w:highlight w:val="green"/>
          <w:lang w:eastAsia="zh-CN"/>
        </w:rPr>
        <w:t xml:space="preserve">Send </w:t>
      </w:r>
      <w:proofErr w:type="gramStart"/>
      <w:r>
        <w:rPr>
          <w:sz w:val="20"/>
          <w:szCs w:val="20"/>
          <w:highlight w:val="green"/>
          <w:lang w:eastAsia="zh-CN"/>
        </w:rPr>
        <w:t>an</w:t>
      </w:r>
      <w:proofErr w:type="gramEnd"/>
      <w:r>
        <w:rPr>
          <w:sz w:val="20"/>
          <w:szCs w:val="20"/>
          <w:highlight w:val="green"/>
          <w:lang w:eastAsia="zh-CN"/>
        </w:rPr>
        <w:t xml:space="preserve"> LS to RAN4. Final LS in R1-2410914.</w:t>
      </w:r>
    </w:p>
    <w:p w:rsidR="00151AAC" w:rsidRDefault="00151AAC">
      <w:pPr>
        <w:snapToGrid w:val="0"/>
        <w:jc w:val="both"/>
        <w:rPr>
          <w:rFonts w:eastAsia="宋体" w:cs="Times"/>
          <w:sz w:val="20"/>
          <w:szCs w:val="20"/>
        </w:rPr>
      </w:pPr>
    </w:p>
    <w:p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151AAC" w:rsidRDefault="003C1D94">
      <w:pPr>
        <w:snapToGrid w:val="0"/>
        <w:jc w:val="both"/>
        <w:rPr>
          <w:rFonts w:eastAsia="宋体" w:cs="Times"/>
          <w:sz w:val="20"/>
          <w:szCs w:val="20"/>
        </w:rPr>
      </w:pPr>
      <w:r>
        <w:rPr>
          <w:rFonts w:eastAsia="宋体" w:cs="Times"/>
          <w:sz w:val="20"/>
          <w:szCs w:val="20"/>
        </w:rPr>
        <w:t xml:space="preserve">On UE-initiated/event-driven beam reporting, regarding L1-RSRP report format Option-3 depending on Event-2, </w:t>
      </w:r>
    </w:p>
    <w:p w:rsidR="00151AAC" w:rsidRDefault="003C1D94">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rsidR="00151AAC" w:rsidRDefault="00151AAC">
      <w:pPr>
        <w:rPr>
          <w:sz w:val="20"/>
          <w:szCs w:val="20"/>
        </w:rPr>
      </w:pPr>
    </w:p>
    <w:p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151AAC" w:rsidRDefault="003C1D94">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rsidR="00151AAC" w:rsidRDefault="003C1D94">
      <w:pPr>
        <w:pStyle w:val="ListParagraph"/>
        <w:widowControl w:val="0"/>
        <w:numPr>
          <w:ilvl w:val="0"/>
          <w:numId w:val="30"/>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rsidR="00151AAC" w:rsidRDefault="003C1D94">
      <w:pPr>
        <w:pStyle w:val="ListParagraph"/>
        <w:widowControl w:val="0"/>
        <w:numPr>
          <w:ilvl w:val="1"/>
          <w:numId w:val="30"/>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rsidR="00151AAC" w:rsidRDefault="003C1D94">
      <w:pPr>
        <w:pStyle w:val="ListParagraph"/>
        <w:widowControl w:val="0"/>
        <w:numPr>
          <w:ilvl w:val="1"/>
          <w:numId w:val="30"/>
        </w:numPr>
        <w:shd w:val="clear" w:color="auto" w:fill="FFFFFF"/>
        <w:snapToGrid w:val="0"/>
        <w:spacing w:after="0" w:line="259" w:lineRule="auto"/>
        <w:jc w:val="both"/>
        <w:rPr>
          <w:sz w:val="20"/>
          <w:szCs w:val="20"/>
        </w:rPr>
      </w:pPr>
      <w:r>
        <w:rPr>
          <w:sz w:val="20"/>
          <w:szCs w:val="20"/>
        </w:rPr>
        <w:t>FFS: DCI format 0_3</w:t>
      </w:r>
    </w:p>
    <w:p w:rsidR="00151AAC" w:rsidRDefault="003C1D94">
      <w:pPr>
        <w:pStyle w:val="ListParagraph"/>
        <w:widowControl w:val="0"/>
        <w:numPr>
          <w:ilvl w:val="0"/>
          <w:numId w:val="30"/>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rsidR="00151AAC" w:rsidRDefault="00151AAC">
      <w:pPr>
        <w:rPr>
          <w:sz w:val="20"/>
          <w:szCs w:val="20"/>
        </w:rPr>
      </w:pPr>
    </w:p>
    <w:p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151AAC" w:rsidRDefault="003C1D94">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rsidR="00151AAC" w:rsidRDefault="003C1D94">
      <w:pPr>
        <w:numPr>
          <w:ilvl w:val="0"/>
          <w:numId w:val="20"/>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rsidR="00151AAC" w:rsidRDefault="003C1D94">
      <w:pPr>
        <w:numPr>
          <w:ilvl w:val="1"/>
          <w:numId w:val="20"/>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rsidR="00151AAC" w:rsidRDefault="003C1D94">
      <w:pPr>
        <w:numPr>
          <w:ilvl w:val="2"/>
          <w:numId w:val="20"/>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rsidR="00151AAC" w:rsidRDefault="003C1D94">
      <w:pPr>
        <w:numPr>
          <w:ilvl w:val="2"/>
          <w:numId w:val="20"/>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rsidR="00151AAC" w:rsidRDefault="00151AAC">
      <w:pPr>
        <w:rPr>
          <w:sz w:val="20"/>
          <w:szCs w:val="20"/>
        </w:rPr>
      </w:pPr>
    </w:p>
    <w:p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151AAC" w:rsidRDefault="003C1D94">
      <w:pPr>
        <w:shd w:val="clear" w:color="auto" w:fill="FFFFFF"/>
        <w:adjustRightInd w:val="0"/>
        <w:snapToGrid w:val="0"/>
        <w:jc w:val="both"/>
        <w:rPr>
          <w:rFonts w:eastAsia="宋体"/>
          <w:color w:val="000000" w:themeColor="text1"/>
          <w:sz w:val="20"/>
          <w:szCs w:val="20"/>
        </w:rPr>
      </w:pPr>
      <w:r>
        <w:rPr>
          <w:rFonts w:eastAsia="宋体"/>
          <w:sz w:val="20"/>
          <w:szCs w:val="20"/>
        </w:rPr>
        <w:lastRenderedPageBreak/>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rsidR="00151AAC" w:rsidRDefault="003C1D94">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rsidR="00151AAC" w:rsidRDefault="003C1D94">
      <w:pPr>
        <w:pStyle w:val="ListParagraph"/>
        <w:numPr>
          <w:ilvl w:val="0"/>
          <w:numId w:val="15"/>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rsidR="00151AAC" w:rsidRDefault="003C1D94">
      <w:pPr>
        <w:pStyle w:val="ListParagraph"/>
        <w:numPr>
          <w:ilvl w:val="1"/>
          <w:numId w:val="15"/>
        </w:numPr>
        <w:shd w:val="clear" w:color="auto" w:fill="FFFFFF"/>
        <w:adjustRightInd w:val="0"/>
        <w:snapToGrid w:val="0"/>
        <w:spacing w:after="0"/>
        <w:jc w:val="both"/>
        <w:rPr>
          <w:sz w:val="20"/>
          <w:szCs w:val="20"/>
        </w:rPr>
      </w:pPr>
      <w:r>
        <w:rPr>
          <w:color w:val="000000" w:themeColor="text1"/>
          <w:sz w:val="20"/>
          <w:szCs w:val="20"/>
        </w:rPr>
        <w:t>FFS: Different CGs</w:t>
      </w:r>
    </w:p>
    <w:p w:rsidR="00151AAC" w:rsidRDefault="00151AAC">
      <w:pPr>
        <w:shd w:val="clear" w:color="auto" w:fill="FFFFFF"/>
        <w:adjustRightInd w:val="0"/>
        <w:snapToGrid w:val="0"/>
        <w:jc w:val="both"/>
        <w:rPr>
          <w:rFonts w:eastAsia="宋体" w:cs="Times"/>
          <w:sz w:val="20"/>
          <w:szCs w:val="20"/>
        </w:rPr>
      </w:pPr>
    </w:p>
    <w:p w:rsidR="00151AAC" w:rsidRDefault="003C1D9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rsidR="00151AAC" w:rsidRDefault="003C1D94">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rsidR="00151AAC" w:rsidRDefault="003C1D94">
      <w:pPr>
        <w:numPr>
          <w:ilvl w:val="1"/>
          <w:numId w:val="15"/>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rsidR="00151AAC" w:rsidRDefault="003C1D94">
      <w:pPr>
        <w:numPr>
          <w:ilvl w:val="0"/>
          <w:numId w:val="15"/>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rsidR="00151AAC" w:rsidRDefault="003C1D94">
      <w:pPr>
        <w:numPr>
          <w:ilvl w:val="1"/>
          <w:numId w:val="15"/>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rsidR="00151AAC" w:rsidRDefault="003C1D94">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rsidR="00151AAC" w:rsidRDefault="00151AAC">
      <w:pPr>
        <w:shd w:val="clear" w:color="auto" w:fill="FFFFFF"/>
        <w:adjustRightInd w:val="0"/>
        <w:snapToGrid w:val="0"/>
        <w:spacing w:line="256" w:lineRule="auto"/>
        <w:jc w:val="both"/>
        <w:rPr>
          <w:sz w:val="20"/>
          <w:szCs w:val="20"/>
        </w:rPr>
      </w:pPr>
    </w:p>
    <w:p w:rsidR="00151AAC" w:rsidRDefault="003C1D94">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rsidR="00151AAC" w:rsidRDefault="003C1D94">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rsidR="00151AAC" w:rsidRDefault="003C1D9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rsidR="00151AAC" w:rsidRDefault="003C1D94">
      <w:pPr>
        <w:numPr>
          <w:ilvl w:val="0"/>
          <w:numId w:val="15"/>
        </w:numPr>
        <w:adjustRightInd w:val="0"/>
        <w:snapToGrid w:val="0"/>
        <w:ind w:left="466" w:hanging="284"/>
        <w:jc w:val="both"/>
        <w:rPr>
          <w:sz w:val="20"/>
          <w:szCs w:val="20"/>
        </w:rPr>
      </w:pPr>
      <w:r>
        <w:rPr>
          <w:sz w:val="20"/>
          <w:szCs w:val="20"/>
        </w:rPr>
        <w:t>Event-1: Quality of the current beam is worse than a certain threshold.</w:t>
      </w:r>
    </w:p>
    <w:p w:rsidR="00151AAC" w:rsidRDefault="003C1D94">
      <w:pPr>
        <w:numPr>
          <w:ilvl w:val="0"/>
          <w:numId w:val="15"/>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w:t>
      </w:r>
      <w:proofErr w:type="spellStart"/>
      <w:r>
        <w:rPr>
          <w:strike/>
          <w:color w:val="FF0000"/>
          <w:sz w:val="20"/>
          <w:szCs w:val="20"/>
        </w:rPr>
        <w:t>th</w:t>
      </w:r>
      <w:proofErr w:type="spellEnd"/>
      <w:r>
        <w:rPr>
          <w:color w:val="FF0000"/>
          <w:sz w:val="20"/>
          <w:szCs w:val="20"/>
        </w:rPr>
        <w:t xml:space="preserve"> Q-</w:t>
      </w:r>
      <w:proofErr w:type="spellStart"/>
      <w:r>
        <w:rPr>
          <w:color w:val="FF0000"/>
          <w:sz w:val="20"/>
          <w:szCs w:val="20"/>
        </w:rPr>
        <w:t>th</w:t>
      </w:r>
      <w:proofErr w:type="spellEnd"/>
      <w:r>
        <w:rPr>
          <w:color w:val="FF0000"/>
          <w:sz w:val="20"/>
          <w:szCs w:val="20"/>
        </w:rPr>
        <w:t xml:space="preserve"> </w:t>
      </w:r>
      <w:r>
        <w:rPr>
          <w:sz w:val="20"/>
          <w:szCs w:val="20"/>
        </w:rPr>
        <w:t>best quality.</w:t>
      </w:r>
    </w:p>
    <w:p w:rsidR="00151AAC" w:rsidRDefault="003C1D94">
      <w:pPr>
        <w:numPr>
          <w:ilvl w:val="1"/>
          <w:numId w:val="15"/>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w:t>
      </w:r>
      <w:proofErr w:type="spellStart"/>
      <w:r>
        <w:rPr>
          <w:sz w:val="20"/>
          <w:szCs w:val="20"/>
        </w:rPr>
        <w:t>signalling</w:t>
      </w:r>
      <w:proofErr w:type="spellEnd"/>
    </w:p>
    <w:p w:rsidR="00151AAC" w:rsidRDefault="003C1D94">
      <w:pPr>
        <w:numPr>
          <w:ilvl w:val="2"/>
          <w:numId w:val="15"/>
        </w:numPr>
        <w:adjustRightInd w:val="0"/>
        <w:snapToGrid w:val="0"/>
        <w:jc w:val="both"/>
        <w:rPr>
          <w:sz w:val="20"/>
          <w:szCs w:val="20"/>
        </w:rPr>
      </w:pPr>
      <w:r>
        <w:rPr>
          <w:sz w:val="20"/>
          <w:szCs w:val="20"/>
        </w:rPr>
        <w:t xml:space="preserve">UE may only indicate a single candidate value or not support Event-7. </w:t>
      </w:r>
    </w:p>
    <w:p w:rsidR="00151AAC" w:rsidRDefault="003C1D94">
      <w:pPr>
        <w:numPr>
          <w:ilvl w:val="0"/>
          <w:numId w:val="15"/>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rsidR="00151AAC" w:rsidRDefault="003C1D94">
      <w:pPr>
        <w:numPr>
          <w:ilvl w:val="0"/>
          <w:numId w:val="15"/>
        </w:numPr>
        <w:adjustRightInd w:val="0"/>
        <w:snapToGrid w:val="0"/>
        <w:ind w:left="466" w:hanging="284"/>
        <w:jc w:val="both"/>
        <w:rPr>
          <w:sz w:val="20"/>
          <w:szCs w:val="20"/>
        </w:rPr>
      </w:pPr>
      <w:r>
        <w:rPr>
          <w:sz w:val="20"/>
          <w:szCs w:val="20"/>
        </w:rPr>
        <w:t>The additionally supported events will be lower priority compared to event 2.</w:t>
      </w:r>
    </w:p>
    <w:p w:rsidR="00151AAC" w:rsidRDefault="00151AAC">
      <w:pPr>
        <w:shd w:val="clear" w:color="auto" w:fill="FFFFFF"/>
        <w:adjustRightInd w:val="0"/>
        <w:snapToGrid w:val="0"/>
        <w:spacing w:line="256" w:lineRule="auto"/>
        <w:jc w:val="both"/>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rsidR="00151AAC" w:rsidRDefault="003C1D94">
      <w:pPr>
        <w:numPr>
          <w:ilvl w:val="0"/>
          <w:numId w:val="20"/>
        </w:numPr>
        <w:shd w:val="clear" w:color="auto" w:fill="FFFFFF"/>
        <w:tabs>
          <w:tab w:val="left" w:pos="1440"/>
          <w:tab w:val="left" w:pos="2160"/>
        </w:tabs>
        <w:snapToGrid w:val="0"/>
        <w:jc w:val="both"/>
        <w:rPr>
          <w:rFonts w:eastAsia="宋体"/>
          <w:sz w:val="20"/>
          <w:szCs w:val="20"/>
        </w:rPr>
      </w:pPr>
      <w:r>
        <w:rPr>
          <w:rFonts w:eastAsia="宋体"/>
          <w:sz w:val="20"/>
          <w:szCs w:val="20"/>
        </w:rPr>
        <w:t xml:space="preserve">The UE expects that there is the same periodicity (in </w:t>
      </w:r>
      <w:proofErr w:type="spellStart"/>
      <w:r>
        <w:rPr>
          <w:rFonts w:eastAsia="宋体"/>
          <w:sz w:val="20"/>
          <w:szCs w:val="20"/>
        </w:rPr>
        <w:t>ms</w:t>
      </w:r>
      <w:proofErr w:type="spellEnd"/>
      <w:r>
        <w:rPr>
          <w:rFonts w:eastAsia="宋体"/>
          <w:sz w:val="20"/>
          <w:szCs w:val="20"/>
        </w:rPr>
        <w:t>) between first PUCCH resource and pre-configured resource for second UL channel.</w:t>
      </w:r>
    </w:p>
    <w:p w:rsidR="00151AAC" w:rsidRDefault="003C1D94">
      <w:pPr>
        <w:numPr>
          <w:ilvl w:val="1"/>
          <w:numId w:val="20"/>
        </w:numPr>
        <w:shd w:val="clear" w:color="auto" w:fill="FFFFFF"/>
        <w:tabs>
          <w:tab w:val="left" w:pos="720"/>
          <w:tab w:val="left" w:pos="2160"/>
        </w:tabs>
        <w:snapToGrid w:val="0"/>
        <w:jc w:val="both"/>
        <w:rPr>
          <w:rFonts w:eastAsia="宋体"/>
          <w:sz w:val="20"/>
          <w:szCs w:val="20"/>
        </w:rPr>
      </w:pPr>
      <w:r>
        <w:rPr>
          <w:rFonts w:eastAsia="宋体"/>
          <w:sz w:val="20"/>
          <w:szCs w:val="20"/>
        </w:rPr>
        <w:t xml:space="preserve">FFS: Whether first PUCCH resource and pre-configured resource for second UL channel can have different periodicities (in </w:t>
      </w:r>
      <w:proofErr w:type="spellStart"/>
      <w:r>
        <w:rPr>
          <w:rFonts w:eastAsia="宋体"/>
          <w:sz w:val="20"/>
          <w:szCs w:val="20"/>
        </w:rPr>
        <w:t>ms</w:t>
      </w:r>
      <w:proofErr w:type="spellEnd"/>
      <w:r>
        <w:rPr>
          <w:rFonts w:eastAsia="宋体"/>
          <w:sz w:val="20"/>
          <w:szCs w:val="20"/>
        </w:rPr>
        <w:t>)</w:t>
      </w:r>
    </w:p>
    <w:p w:rsidR="00151AAC" w:rsidRDefault="00151AAC">
      <w:pPr>
        <w:shd w:val="clear" w:color="auto" w:fill="FFFFFF"/>
        <w:adjustRightInd w:val="0"/>
        <w:snapToGrid w:val="0"/>
        <w:spacing w:line="256" w:lineRule="auto"/>
        <w:jc w:val="both"/>
        <w:rPr>
          <w:sz w:val="20"/>
          <w:szCs w:val="20"/>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rsidR="00151AAC" w:rsidRDefault="003C1D94">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rsidR="00151AAC" w:rsidRDefault="003C1D94">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rsidR="00151AAC" w:rsidRDefault="00151AAC">
      <w:pPr>
        <w:shd w:val="clear" w:color="auto" w:fill="FFFFFF"/>
        <w:adjustRightInd w:val="0"/>
        <w:snapToGrid w:val="0"/>
        <w:spacing w:line="256" w:lineRule="auto"/>
        <w:jc w:val="both"/>
        <w:rPr>
          <w:sz w:val="20"/>
          <w:szCs w:val="20"/>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rsidR="00151AAC" w:rsidRDefault="003C1D94">
      <w:pPr>
        <w:pStyle w:val="ListParagraph"/>
        <w:numPr>
          <w:ilvl w:val="0"/>
          <w:numId w:val="15"/>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rsidR="00151AAC" w:rsidRDefault="00151AAC">
      <w:pPr>
        <w:shd w:val="clear" w:color="auto" w:fill="FFFFFF"/>
        <w:adjustRightInd w:val="0"/>
        <w:snapToGrid w:val="0"/>
        <w:jc w:val="both"/>
        <w:rPr>
          <w:sz w:val="20"/>
          <w:szCs w:val="20"/>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rsidR="00151AAC" w:rsidRDefault="003C1D94">
      <w:pPr>
        <w:numPr>
          <w:ilvl w:val="0"/>
          <w:numId w:val="31"/>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rsidR="00151AAC" w:rsidRDefault="003C1D94">
      <w:pPr>
        <w:pStyle w:val="ListParagraph"/>
        <w:numPr>
          <w:ilvl w:val="1"/>
          <w:numId w:val="31"/>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rsidR="00151AAC" w:rsidRDefault="00151AAC">
      <w:pPr>
        <w:snapToGrid w:val="0"/>
        <w:jc w:val="both"/>
        <w:rPr>
          <w:rFonts w:eastAsiaTheme="minorEastAsia" w:cs="Times"/>
          <w:b/>
          <w:sz w:val="20"/>
          <w:szCs w:val="20"/>
          <w:highlight w:val="green"/>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rsidR="00151AAC" w:rsidRDefault="003C1D94">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rsidR="00151AAC" w:rsidRDefault="00151AAC">
      <w:pPr>
        <w:shd w:val="clear" w:color="auto" w:fill="FFFFFF"/>
        <w:adjustRightInd w:val="0"/>
        <w:snapToGrid w:val="0"/>
        <w:jc w:val="both"/>
        <w:rPr>
          <w:sz w:val="20"/>
          <w:szCs w:val="20"/>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rsidR="00151AAC" w:rsidRDefault="00151AAC">
      <w:pPr>
        <w:shd w:val="clear" w:color="auto" w:fill="FFFFFF"/>
        <w:adjustRightInd w:val="0"/>
        <w:snapToGrid w:val="0"/>
        <w:spacing w:line="256" w:lineRule="auto"/>
        <w:jc w:val="both"/>
        <w:rPr>
          <w:sz w:val="20"/>
          <w:szCs w:val="20"/>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rsidR="00151AAC" w:rsidRDefault="003C1D94">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rsidR="00151AAC" w:rsidRDefault="003C1D94">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rsidR="00151AAC" w:rsidRDefault="003C1D94">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Alt-2_4: The </w:t>
      </w:r>
      <w:r>
        <w:rPr>
          <w:sz w:val="20"/>
          <w:szCs w:val="20"/>
          <w:lang w:eastAsia="zh-CN"/>
        </w:rPr>
        <w:t xml:space="preserve">evaluation periodicity </w:t>
      </w:r>
      <w:r>
        <w:rPr>
          <w:sz w:val="20"/>
          <w:szCs w:val="20"/>
        </w:rPr>
        <w:t xml:space="preserve">is the maximum of {X </w:t>
      </w:r>
      <w:proofErr w:type="spellStart"/>
      <w:r>
        <w:rPr>
          <w:sz w:val="20"/>
          <w:szCs w:val="20"/>
        </w:rPr>
        <w:t>ms</w:t>
      </w:r>
      <w:proofErr w:type="spellEnd"/>
      <w:r>
        <w:rPr>
          <w:sz w:val="20"/>
          <w:szCs w:val="20"/>
        </w:rPr>
        <w:t>, shortest periodicity of the current beam RS and new beam RS(s)}:</w:t>
      </w:r>
    </w:p>
    <w:p w:rsidR="00151AAC" w:rsidRDefault="003C1D94">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rsidR="00151AAC" w:rsidRDefault="003C1D94">
      <w:pPr>
        <w:snapToGrid w:val="0"/>
        <w:spacing w:line="257" w:lineRule="auto"/>
        <w:jc w:val="both"/>
        <w:rPr>
          <w:sz w:val="20"/>
          <w:szCs w:val="20"/>
        </w:rPr>
      </w:pPr>
      <w:r>
        <w:rPr>
          <w:sz w:val="20"/>
          <w:szCs w:val="20"/>
        </w:rPr>
        <w:t xml:space="preserve">Note: There is the same periodicity for the new beam RS(s). </w:t>
      </w:r>
    </w:p>
    <w:p w:rsidR="00151AAC" w:rsidRDefault="00151AAC">
      <w:pPr>
        <w:rPr>
          <w:sz w:val="20"/>
          <w:szCs w:val="20"/>
        </w:rPr>
      </w:pPr>
    </w:p>
    <w:p w:rsidR="00151AAC" w:rsidRDefault="003C1D9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rsidR="00151AAC" w:rsidRDefault="003C1D94">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rsidR="00151AAC" w:rsidRDefault="003C1D94">
      <w:pPr>
        <w:pStyle w:val="ListParagraph"/>
        <w:numPr>
          <w:ilvl w:val="0"/>
          <w:numId w:val="15"/>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rsidR="00151AAC" w:rsidRDefault="003C1D94">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rsidR="00151AAC" w:rsidRDefault="003C1D94">
      <w:pPr>
        <w:pStyle w:val="ListParagraph"/>
        <w:numPr>
          <w:ilvl w:val="0"/>
          <w:numId w:val="15"/>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rsidR="00151AAC" w:rsidRDefault="00151AAC">
      <w:pPr>
        <w:snapToGrid w:val="0"/>
        <w:jc w:val="both"/>
        <w:rPr>
          <w:rFonts w:eastAsia="宋体" w:cs="Times"/>
          <w:sz w:val="20"/>
          <w:szCs w:val="20"/>
        </w:rPr>
      </w:pPr>
    </w:p>
    <w:p w:rsidR="00151AAC" w:rsidRDefault="003C1D94">
      <w:pPr>
        <w:snapToGrid w:val="0"/>
        <w:jc w:val="both"/>
        <w:rPr>
          <w:rFonts w:eastAsia="宋体" w:cs="Times"/>
          <w:b/>
          <w:bCs/>
          <w:sz w:val="20"/>
          <w:szCs w:val="20"/>
        </w:rPr>
      </w:pPr>
      <w:r>
        <w:rPr>
          <w:rFonts w:eastAsia="宋体" w:cs="Times"/>
          <w:b/>
          <w:bCs/>
          <w:sz w:val="20"/>
          <w:szCs w:val="20"/>
        </w:rPr>
        <w:t>[118b] Conclusion</w:t>
      </w:r>
    </w:p>
    <w:p w:rsidR="00151AAC" w:rsidRDefault="003C1D94">
      <w:pPr>
        <w:snapToGrid w:val="0"/>
        <w:jc w:val="both"/>
        <w:rPr>
          <w:rFonts w:eastAsia="宋体" w:cs="Times"/>
          <w:sz w:val="20"/>
          <w:szCs w:val="20"/>
        </w:rPr>
      </w:pPr>
      <w:r>
        <w:rPr>
          <w:rFonts w:eastAsia="宋体" w:cs="Times"/>
          <w:sz w:val="20"/>
          <w:szCs w:val="20"/>
        </w:rPr>
        <w:t>There is no RAN1 consensus on the following proposal:</w:t>
      </w:r>
    </w:p>
    <w:p w:rsidR="00151AAC" w:rsidRDefault="003C1D94">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rsidR="00151AAC" w:rsidRDefault="00151AAC">
      <w:pPr>
        <w:shd w:val="clear" w:color="auto" w:fill="FFFFFF"/>
        <w:adjustRightInd w:val="0"/>
        <w:snapToGrid w:val="0"/>
        <w:spacing w:line="256" w:lineRule="auto"/>
        <w:jc w:val="both"/>
      </w:pPr>
    </w:p>
    <w:p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151AAC" w:rsidRDefault="003C1D94">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rsidR="00151AAC" w:rsidRDefault="003C1D94">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lastRenderedPageBreak/>
        <w:t>FFS: PUCCH as the second channel</w:t>
      </w:r>
    </w:p>
    <w:p w:rsidR="00151AAC" w:rsidRDefault="003C1D94">
      <w:pPr>
        <w:pStyle w:val="ListParagraph"/>
        <w:numPr>
          <w:ilvl w:val="0"/>
          <w:numId w:val="15"/>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rsidR="00151AAC" w:rsidRDefault="00151AAC">
      <w:pPr>
        <w:rPr>
          <w:sz w:val="20"/>
          <w:szCs w:val="18"/>
        </w:rPr>
      </w:pPr>
    </w:p>
    <w:p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rsidR="00151AAC" w:rsidRDefault="003C1D94">
      <w:pPr>
        <w:numPr>
          <w:ilvl w:val="1"/>
          <w:numId w:val="32"/>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rsidR="00151AAC" w:rsidRDefault="003C1D94">
      <w:pPr>
        <w:numPr>
          <w:ilvl w:val="1"/>
          <w:numId w:val="32"/>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rsidR="00151AAC" w:rsidRDefault="003C1D94">
      <w:pPr>
        <w:numPr>
          <w:ilvl w:val="1"/>
          <w:numId w:val="32"/>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rsidR="00151AAC" w:rsidRDefault="00151AAC">
      <w:pPr>
        <w:rPr>
          <w:sz w:val="20"/>
          <w:szCs w:val="18"/>
        </w:rPr>
      </w:pPr>
    </w:p>
    <w:p w:rsidR="00151AAC" w:rsidRDefault="003C1D9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151AAC">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151AAC">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151AAC">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151AAC">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51AAC" w:rsidRDefault="003C1D94">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rsidR="00151AAC" w:rsidRDefault="003C1D94">
      <w:pPr>
        <w:shd w:val="clear" w:color="auto" w:fill="FFFFFF"/>
        <w:adjustRightInd w:val="0"/>
        <w:snapToGrid w:val="0"/>
        <w:ind w:left="-1080"/>
        <w:rPr>
          <w:rFonts w:eastAsia="宋体"/>
          <w:color w:val="000000"/>
          <w:sz w:val="20"/>
          <w:szCs w:val="18"/>
        </w:rPr>
      </w:pPr>
      <w:r>
        <w:rPr>
          <w:rFonts w:eastAsia="宋体"/>
          <w:color w:val="000000"/>
          <w:sz w:val="20"/>
          <w:szCs w:val="18"/>
        </w:rPr>
        <w:t>.</w:t>
      </w:r>
    </w:p>
    <w:p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t>Differential L1-RSRP #2~#N/current beam is determined based on the difference between measured L1-RSRP corresponding to the CRI/SSBRI #2~#N/current beam and the measured L1-RSRP corresponding to CRI/SSBRI #1</w:t>
      </w:r>
    </w:p>
    <w:p w:rsidR="00151AAC" w:rsidRDefault="003C1D94">
      <w:pPr>
        <w:numPr>
          <w:ilvl w:val="3"/>
          <w:numId w:val="3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rsidR="00151AAC" w:rsidRDefault="003C1D94">
      <w:pPr>
        <w:numPr>
          <w:ilvl w:val="3"/>
          <w:numId w:val="33"/>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rsidR="00151AAC" w:rsidRDefault="003C1D94">
      <w:pPr>
        <w:numPr>
          <w:ilvl w:val="2"/>
          <w:numId w:val="33"/>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rsidR="00151AAC" w:rsidRDefault="00151AAC">
      <w:pPr>
        <w:rPr>
          <w:sz w:val="20"/>
          <w:szCs w:val="18"/>
        </w:rPr>
      </w:pPr>
    </w:p>
    <w:p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rsidR="00151AAC" w:rsidRDefault="003C1D94">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proofErr w:type="spellStart"/>
      <w:r>
        <w:rPr>
          <w:i/>
          <w:sz w:val="20"/>
          <w:szCs w:val="18"/>
        </w:rPr>
        <w:t>reportResourceRequest</w:t>
      </w:r>
      <w:proofErr w:type="spellEnd"/>
      <w:r>
        <w:rPr>
          <w:i/>
          <w:sz w:val="20"/>
          <w:szCs w:val="18"/>
        </w:rPr>
        <w:t>-UEIBR</w:t>
      </w:r>
      <w:r>
        <w:rPr>
          <w:sz w:val="20"/>
          <w:szCs w:val="18"/>
        </w:rPr>
        <w:t>, corresponding to the one-bit indication in the first PUCCH channel</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rsidR="00151AAC" w:rsidRDefault="003C1D94">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rsidR="00151AAC" w:rsidRDefault="003C1D94">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ModeA</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r>
        <w:rPr>
          <w:i/>
          <w:sz w:val="20"/>
          <w:szCs w:val="18"/>
        </w:rPr>
        <w:t xml:space="preserve"> </w:t>
      </w:r>
    </w:p>
    <w:p w:rsidR="00151AAC" w:rsidRDefault="003C1D94">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rsidR="00151AAC" w:rsidRDefault="00151AAC">
      <w:pPr>
        <w:rPr>
          <w:sz w:val="20"/>
          <w:szCs w:val="18"/>
        </w:rPr>
      </w:pPr>
    </w:p>
    <w:p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rsidR="00151AAC" w:rsidRDefault="003C1D94">
      <w:pPr>
        <w:pStyle w:val="ListParagraph"/>
        <w:numPr>
          <w:ilvl w:val="0"/>
          <w:numId w:val="15"/>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proofErr w:type="spellStart"/>
      <w:r>
        <w:rPr>
          <w:i/>
          <w:iCs/>
          <w:sz w:val="20"/>
          <w:szCs w:val="18"/>
        </w:rPr>
        <w:t>reportNotification</w:t>
      </w:r>
      <w:proofErr w:type="spellEnd"/>
      <w:r>
        <w:rPr>
          <w:i/>
          <w:iCs/>
          <w:sz w:val="20"/>
          <w:szCs w:val="18"/>
        </w:rPr>
        <w:t>-UEIBR</w:t>
      </w:r>
      <w:r>
        <w:rPr>
          <w:sz w:val="20"/>
          <w:szCs w:val="18"/>
        </w:rPr>
        <w:t>, corresponding to the one-bit indication in the first PUCCH channel</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proofErr w:type="spellStart"/>
      <w:r>
        <w:rPr>
          <w:i/>
          <w:sz w:val="20"/>
          <w:szCs w:val="18"/>
        </w:rPr>
        <w:t>SchedulingRequestId</w:t>
      </w:r>
      <w:proofErr w:type="spellEnd"/>
      <w:r>
        <w:rPr>
          <w:sz w:val="20"/>
          <w:szCs w:val="18"/>
        </w:rPr>
        <w:t xml:space="preserve">. </w:t>
      </w:r>
    </w:p>
    <w:p w:rsidR="00151AAC" w:rsidRDefault="003C1D94">
      <w:pPr>
        <w:pStyle w:val="ListParagraph"/>
        <w:numPr>
          <w:ilvl w:val="2"/>
          <w:numId w:val="15"/>
        </w:numPr>
        <w:shd w:val="clear" w:color="auto" w:fill="FFFFFF"/>
        <w:adjustRightInd w:val="0"/>
        <w:snapToGrid w:val="0"/>
        <w:spacing w:after="0" w:line="240" w:lineRule="auto"/>
        <w:jc w:val="both"/>
        <w:rPr>
          <w:sz w:val="20"/>
          <w:szCs w:val="18"/>
        </w:rPr>
      </w:pPr>
      <w:r>
        <w:rPr>
          <w:sz w:val="20"/>
          <w:szCs w:val="18"/>
        </w:rPr>
        <w:t>Note: The detailed signaling is up to RAN2.</w:t>
      </w:r>
    </w:p>
    <w:p w:rsidR="00151AAC" w:rsidRDefault="003C1D94">
      <w:pPr>
        <w:pStyle w:val="ListParagraph"/>
        <w:numPr>
          <w:ilvl w:val="0"/>
          <w:numId w:val="15"/>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proofErr w:type="spellStart"/>
      <w:r>
        <w:rPr>
          <w:i/>
          <w:sz w:val="20"/>
          <w:szCs w:val="18"/>
        </w:rPr>
        <w:t>f</w:t>
      </w:r>
      <w:r>
        <w:rPr>
          <w:i/>
          <w:iCs/>
          <w:sz w:val="20"/>
          <w:szCs w:val="18"/>
        </w:rPr>
        <w:t>irstPUCCHResourceConfig</w:t>
      </w:r>
      <w:proofErr w:type="spellEnd"/>
      <w:r>
        <w:rPr>
          <w:i/>
          <w:iCs/>
          <w:sz w:val="20"/>
          <w:szCs w:val="18"/>
        </w:rPr>
        <w:t>-</w:t>
      </w:r>
      <w:proofErr w:type="spellStart"/>
      <w:r>
        <w:rPr>
          <w:i/>
          <w:iCs/>
          <w:sz w:val="20"/>
          <w:szCs w:val="18"/>
        </w:rPr>
        <w:t>ModeB</w:t>
      </w:r>
      <w:proofErr w:type="spellEnd"/>
      <w:r>
        <w:rPr>
          <w:i/>
          <w:iCs/>
          <w:sz w:val="20"/>
          <w:szCs w:val="18"/>
        </w:rPr>
        <w:t>-UEIBR</w:t>
      </w:r>
      <w:r>
        <w:rPr>
          <w:sz w:val="20"/>
          <w:szCs w:val="18"/>
        </w:rPr>
        <w:t xml:space="preserve">, for the periodic PUCCH resource </w:t>
      </w:r>
      <w:r>
        <w:rPr>
          <w:rFonts w:hint="eastAsia"/>
          <w:sz w:val="20"/>
          <w:szCs w:val="18"/>
          <w:lang w:eastAsia="zh-CN"/>
        </w:rPr>
        <w:t>con</w:t>
      </w:r>
      <w:r>
        <w:rPr>
          <w:sz w:val="20"/>
          <w:szCs w:val="18"/>
        </w:rPr>
        <w:t>figuration.</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proofErr w:type="spellStart"/>
      <w:r>
        <w:rPr>
          <w:i/>
          <w:sz w:val="20"/>
          <w:szCs w:val="18"/>
        </w:rPr>
        <w:t>SchedulingRequestId</w:t>
      </w:r>
      <w:proofErr w:type="spellEnd"/>
      <w:r>
        <w:rPr>
          <w:sz w:val="20"/>
          <w:szCs w:val="18"/>
        </w:rPr>
        <w:t xml:space="preserve">. </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rsidR="00151AAC" w:rsidRDefault="003C1D94">
      <w:pPr>
        <w:pStyle w:val="ListParagraph"/>
        <w:numPr>
          <w:ilvl w:val="1"/>
          <w:numId w:val="15"/>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proofErr w:type="spellStart"/>
      <w:r>
        <w:rPr>
          <w:i/>
          <w:sz w:val="20"/>
          <w:szCs w:val="18"/>
        </w:rPr>
        <w:t>periodicityAndOffset</w:t>
      </w:r>
      <w:proofErr w:type="spellEnd"/>
    </w:p>
    <w:p w:rsidR="00151AAC" w:rsidRDefault="003C1D94">
      <w:pPr>
        <w:pStyle w:val="ListParagraph"/>
        <w:numPr>
          <w:ilvl w:val="2"/>
          <w:numId w:val="15"/>
        </w:numPr>
        <w:shd w:val="clear" w:color="auto" w:fill="FFFFFF"/>
        <w:adjustRightInd w:val="0"/>
        <w:snapToGrid w:val="0"/>
        <w:spacing w:after="0" w:line="240" w:lineRule="auto"/>
        <w:jc w:val="both"/>
        <w:rPr>
          <w:i/>
          <w:sz w:val="20"/>
          <w:szCs w:val="18"/>
        </w:rPr>
      </w:pPr>
      <w:r>
        <w:rPr>
          <w:i/>
          <w:sz w:val="20"/>
          <w:szCs w:val="18"/>
        </w:rPr>
        <w:t>PUCCH-</w:t>
      </w:r>
      <w:proofErr w:type="spellStart"/>
      <w:r>
        <w:rPr>
          <w:i/>
          <w:sz w:val="20"/>
          <w:szCs w:val="18"/>
        </w:rPr>
        <w:t>ResourceID</w:t>
      </w:r>
      <w:proofErr w:type="spellEnd"/>
    </w:p>
    <w:p w:rsidR="00151AAC" w:rsidRDefault="003C1D94">
      <w:pPr>
        <w:pStyle w:val="ListParagraph"/>
        <w:numPr>
          <w:ilvl w:val="0"/>
          <w:numId w:val="15"/>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rsidR="00151AAC" w:rsidRDefault="00151AAC">
      <w:pPr>
        <w:rPr>
          <w:sz w:val="20"/>
          <w:szCs w:val="18"/>
        </w:rPr>
      </w:pPr>
    </w:p>
    <w:p w:rsidR="00151AAC" w:rsidRDefault="003C1D9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rsidR="00151AAC" w:rsidRDefault="003C1D94">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rsidR="00151AAC" w:rsidRDefault="003C1D94">
      <w:pPr>
        <w:numPr>
          <w:ilvl w:val="0"/>
          <w:numId w:val="31"/>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rsidR="00151AAC" w:rsidRDefault="003C1D94">
      <w:pPr>
        <w:numPr>
          <w:ilvl w:val="1"/>
          <w:numId w:val="31"/>
        </w:numPr>
        <w:tabs>
          <w:tab w:val="left" w:pos="720"/>
        </w:tabs>
        <w:adjustRightInd w:val="0"/>
        <w:snapToGrid w:val="0"/>
        <w:jc w:val="both"/>
        <w:rPr>
          <w:color w:val="000000"/>
          <w:sz w:val="20"/>
          <w:szCs w:val="18"/>
        </w:rPr>
      </w:pPr>
      <w:r>
        <w:rPr>
          <w:color w:val="000000"/>
          <w:sz w:val="20"/>
          <w:szCs w:val="18"/>
        </w:rPr>
        <w:t>FFS: DCI format 0_3</w:t>
      </w:r>
    </w:p>
    <w:p w:rsidR="00151AAC" w:rsidRDefault="003C1D94">
      <w:pPr>
        <w:numPr>
          <w:ilvl w:val="0"/>
          <w:numId w:val="31"/>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rsidR="00151AAC" w:rsidRDefault="003C1D94">
      <w:pPr>
        <w:numPr>
          <w:ilvl w:val="1"/>
          <w:numId w:val="31"/>
        </w:numPr>
        <w:tabs>
          <w:tab w:val="left" w:pos="720"/>
        </w:tabs>
        <w:adjustRightInd w:val="0"/>
        <w:snapToGrid w:val="0"/>
        <w:jc w:val="both"/>
        <w:rPr>
          <w:color w:val="000000"/>
          <w:sz w:val="20"/>
          <w:szCs w:val="18"/>
        </w:rPr>
      </w:pPr>
      <w:r>
        <w:rPr>
          <w:color w:val="000000"/>
          <w:sz w:val="20"/>
          <w:szCs w:val="18"/>
        </w:rPr>
        <w:t>FFS: DCI format 0_3</w:t>
      </w:r>
    </w:p>
    <w:p w:rsidR="00151AAC" w:rsidRDefault="003C1D94">
      <w:pPr>
        <w:numPr>
          <w:ilvl w:val="0"/>
          <w:numId w:val="31"/>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rsidR="00151AAC" w:rsidRDefault="00151AAC">
      <w:pPr>
        <w:rPr>
          <w:sz w:val="20"/>
          <w:szCs w:val="18"/>
        </w:rPr>
      </w:pPr>
    </w:p>
    <w:p w:rsidR="00151AAC" w:rsidRDefault="003C1D94">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Mode-A, there is no RAN1 consensus on additionally supporting that the DCI format in Step-2 comprises DL-grant DCI format, and the second channel in Step-3 is PUCCH.</w:t>
      </w:r>
    </w:p>
    <w:p w:rsidR="00151AAC" w:rsidRDefault="00151AAC">
      <w:pPr>
        <w:rPr>
          <w:sz w:val="20"/>
          <w:szCs w:val="18"/>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rsidR="00151AAC" w:rsidRDefault="003C1D94">
      <w:pPr>
        <w:pStyle w:val="ListParagraph"/>
        <w:numPr>
          <w:ilvl w:val="0"/>
          <w:numId w:val="34"/>
        </w:numPr>
        <w:shd w:val="clear" w:color="auto" w:fill="FFFFFF"/>
        <w:adjustRightInd w:val="0"/>
        <w:snapToGrid w:val="0"/>
        <w:spacing w:after="0" w:line="257" w:lineRule="auto"/>
        <w:rPr>
          <w:sz w:val="20"/>
          <w:szCs w:val="18"/>
        </w:rPr>
      </w:pPr>
      <w:r>
        <w:rPr>
          <w:sz w:val="20"/>
          <w:szCs w:val="18"/>
        </w:rPr>
        <w:t>FFS: additional candidate value(s) of {5, 6, 7, 8}</w:t>
      </w:r>
    </w:p>
    <w:p w:rsidR="00151AAC" w:rsidRDefault="003C1D94">
      <w:pPr>
        <w:pStyle w:val="ListParagraph"/>
        <w:numPr>
          <w:ilvl w:val="0"/>
          <w:numId w:val="34"/>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rsidR="00151AAC" w:rsidRDefault="00151AAC">
      <w:pPr>
        <w:rPr>
          <w:sz w:val="20"/>
          <w:szCs w:val="18"/>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rsidR="00151AAC" w:rsidRDefault="003C1D94">
      <w:pPr>
        <w:pStyle w:val="ListParagraph"/>
        <w:numPr>
          <w:ilvl w:val="0"/>
          <w:numId w:val="31"/>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rsidR="00151AAC" w:rsidRDefault="003C1D94">
      <w:pPr>
        <w:rPr>
          <w:sz w:val="20"/>
          <w:szCs w:val="18"/>
        </w:rPr>
      </w:pPr>
      <w:r>
        <w:rPr>
          <w:sz w:val="20"/>
          <w:szCs w:val="18"/>
        </w:rPr>
        <w:t xml:space="preserve">Note: If there is no consensus in RAN1 on one of Options 1/2/3, Option 4 will be taken. </w:t>
      </w:r>
    </w:p>
    <w:p w:rsidR="00151AAC" w:rsidRDefault="00151AAC">
      <w:pPr>
        <w:rPr>
          <w:sz w:val="20"/>
          <w:szCs w:val="18"/>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rsidR="00151AAC" w:rsidRDefault="003C1D94">
      <w:pPr>
        <w:numPr>
          <w:ilvl w:val="0"/>
          <w:numId w:val="31"/>
        </w:numPr>
        <w:tabs>
          <w:tab w:val="left" w:pos="720"/>
        </w:tabs>
        <w:adjustRightInd w:val="0"/>
        <w:snapToGrid w:val="0"/>
        <w:jc w:val="both"/>
        <w:rPr>
          <w:sz w:val="20"/>
          <w:szCs w:val="18"/>
        </w:rPr>
      </w:pPr>
      <w:r>
        <w:rPr>
          <w:sz w:val="20"/>
          <w:szCs w:val="18"/>
        </w:rPr>
        <w:lastRenderedPageBreak/>
        <w:t>Option-1: The same Type-1 CG PUSCH can carry UL-SCH and the beam report.</w:t>
      </w:r>
    </w:p>
    <w:p w:rsidR="00151AAC" w:rsidRDefault="003C1D94">
      <w:pPr>
        <w:numPr>
          <w:ilvl w:val="0"/>
          <w:numId w:val="31"/>
        </w:numPr>
        <w:tabs>
          <w:tab w:val="left" w:pos="720"/>
        </w:tabs>
        <w:adjustRightInd w:val="0"/>
        <w:snapToGrid w:val="0"/>
        <w:jc w:val="both"/>
        <w:rPr>
          <w:sz w:val="20"/>
          <w:szCs w:val="18"/>
        </w:rPr>
      </w:pPr>
      <w:r>
        <w:rPr>
          <w:sz w:val="20"/>
          <w:szCs w:val="18"/>
        </w:rPr>
        <w:t>Option-2: The Type-1 CG PUSCH is a dedicated type-1 CG PUSCH for carrying the beam report</w:t>
      </w:r>
    </w:p>
    <w:p w:rsidR="00151AAC" w:rsidRDefault="003C1D94">
      <w:pPr>
        <w:numPr>
          <w:ilvl w:val="1"/>
          <w:numId w:val="31"/>
        </w:numPr>
        <w:tabs>
          <w:tab w:val="left" w:pos="720"/>
        </w:tabs>
        <w:adjustRightInd w:val="0"/>
        <w:snapToGrid w:val="0"/>
        <w:jc w:val="both"/>
        <w:rPr>
          <w:sz w:val="20"/>
          <w:szCs w:val="18"/>
        </w:rPr>
      </w:pPr>
      <w:r>
        <w:rPr>
          <w:sz w:val="20"/>
          <w:szCs w:val="18"/>
        </w:rPr>
        <w:t>Note: This PUSCH can NOT carry UL-SCH. This PUSCH can NOT carry any other UCI.</w:t>
      </w:r>
    </w:p>
    <w:p w:rsidR="00151AAC" w:rsidRDefault="00151AAC">
      <w:pPr>
        <w:rPr>
          <w:sz w:val="20"/>
          <w:szCs w:val="18"/>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rsidR="00151AAC" w:rsidRDefault="00151AAC">
      <w:pPr>
        <w:rPr>
          <w:sz w:val="20"/>
          <w:szCs w:val="18"/>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rsidR="00151AAC" w:rsidRDefault="003C1D94">
      <w:pPr>
        <w:numPr>
          <w:ilvl w:val="0"/>
          <w:numId w:val="31"/>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rsidR="00151AAC" w:rsidRDefault="003C1D94">
      <w:pPr>
        <w:numPr>
          <w:ilvl w:val="1"/>
          <w:numId w:val="31"/>
        </w:numPr>
        <w:snapToGrid w:val="0"/>
        <w:jc w:val="both"/>
        <w:rPr>
          <w:sz w:val="20"/>
          <w:szCs w:val="18"/>
        </w:rPr>
      </w:pPr>
      <w:r>
        <w:rPr>
          <w:sz w:val="20"/>
          <w:szCs w:val="18"/>
        </w:rPr>
        <w:t>Option-1A: Same periodicity between first PUCCH resource and pre-configured resource for second UL channel.</w:t>
      </w:r>
    </w:p>
    <w:p w:rsidR="00151AAC" w:rsidRDefault="003C1D94">
      <w:pPr>
        <w:numPr>
          <w:ilvl w:val="1"/>
          <w:numId w:val="31"/>
        </w:numPr>
        <w:snapToGrid w:val="0"/>
        <w:jc w:val="both"/>
        <w:rPr>
          <w:sz w:val="20"/>
          <w:szCs w:val="18"/>
        </w:rPr>
      </w:pPr>
      <w:r>
        <w:rPr>
          <w:sz w:val="20"/>
          <w:szCs w:val="18"/>
        </w:rPr>
        <w:t>Option-1B: No restriction in terms of periodicity.</w:t>
      </w:r>
    </w:p>
    <w:p w:rsidR="00151AAC" w:rsidRDefault="003C1D94">
      <w:pPr>
        <w:numPr>
          <w:ilvl w:val="0"/>
          <w:numId w:val="31"/>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rsidR="00151AAC" w:rsidRDefault="00151AAC">
      <w:pPr>
        <w:rPr>
          <w:sz w:val="20"/>
          <w:szCs w:val="18"/>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shd w:val="clear" w:color="auto" w:fill="FFFFFF"/>
        <w:adjustRightInd w:val="0"/>
        <w:snapToGrid w:val="0"/>
        <w:rPr>
          <w:rFonts w:eastAsia="宋体"/>
          <w:sz w:val="20"/>
          <w:szCs w:val="18"/>
        </w:rPr>
      </w:pPr>
      <w:r>
        <w:rPr>
          <w:rFonts w:eastAsia="宋体"/>
          <w:color w:val="000000"/>
          <w:sz w:val="20"/>
          <w:szCs w:val="18"/>
        </w:rPr>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rsidR="00151AAC" w:rsidRDefault="003C1D94">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rsidR="00151AAC" w:rsidRDefault="003C1D94">
      <w:pPr>
        <w:pStyle w:val="ListParagraph"/>
        <w:numPr>
          <w:ilvl w:val="0"/>
          <w:numId w:val="15"/>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rsidR="00151AAC" w:rsidRDefault="003C1D94">
      <w:pPr>
        <w:pStyle w:val="ListParagraph"/>
        <w:numPr>
          <w:ilvl w:val="0"/>
          <w:numId w:val="15"/>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rsidR="00151AAC" w:rsidRDefault="00151AAC">
      <w:pPr>
        <w:shd w:val="clear" w:color="auto" w:fill="FFFFFF"/>
        <w:adjustRightInd w:val="0"/>
        <w:snapToGrid w:val="0"/>
        <w:rPr>
          <w:rFonts w:eastAsia="宋体"/>
          <w:b/>
          <w:bCs/>
          <w:iCs/>
          <w:color w:val="000000"/>
          <w:sz w:val="20"/>
          <w:szCs w:val="18"/>
          <w:highlight w:val="yellow"/>
          <w:u w:val="single"/>
        </w:rPr>
      </w:pPr>
    </w:p>
    <w:p w:rsidR="00151AAC" w:rsidRDefault="003C1D94">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rsidR="00151AAC" w:rsidRDefault="003C1D94">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rsidR="00151AAC" w:rsidRDefault="003C1D94">
      <w:pPr>
        <w:numPr>
          <w:ilvl w:val="0"/>
          <w:numId w:val="15"/>
        </w:numPr>
        <w:adjustRightInd w:val="0"/>
        <w:snapToGrid w:val="0"/>
        <w:ind w:left="466" w:hanging="284"/>
        <w:jc w:val="both"/>
        <w:rPr>
          <w:sz w:val="20"/>
          <w:szCs w:val="18"/>
        </w:rPr>
      </w:pPr>
      <w:r>
        <w:rPr>
          <w:sz w:val="20"/>
          <w:szCs w:val="18"/>
        </w:rPr>
        <w:t>Event-1: Quality of the current beam is worse than a certain threshold.</w:t>
      </w:r>
    </w:p>
    <w:p w:rsidR="00151AAC" w:rsidRDefault="003C1D94">
      <w:pPr>
        <w:numPr>
          <w:ilvl w:val="0"/>
          <w:numId w:val="15"/>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w:t>
      </w:r>
      <w:proofErr w:type="spellStart"/>
      <w:r>
        <w:rPr>
          <w:sz w:val="20"/>
          <w:szCs w:val="18"/>
        </w:rPr>
        <w:t>th</w:t>
      </w:r>
      <w:proofErr w:type="spellEnd"/>
      <w:r>
        <w:rPr>
          <w:sz w:val="20"/>
          <w:szCs w:val="18"/>
        </w:rPr>
        <w:t xml:space="preserve"> best quality.</w:t>
      </w:r>
    </w:p>
    <w:p w:rsidR="00151AAC" w:rsidRDefault="003C1D94">
      <w:pPr>
        <w:numPr>
          <w:ilvl w:val="1"/>
          <w:numId w:val="15"/>
        </w:numPr>
        <w:adjustRightInd w:val="0"/>
        <w:snapToGrid w:val="0"/>
        <w:jc w:val="both"/>
        <w:rPr>
          <w:sz w:val="20"/>
          <w:szCs w:val="18"/>
        </w:rPr>
      </w:pPr>
      <w:r>
        <w:rPr>
          <w:sz w:val="20"/>
          <w:szCs w:val="18"/>
        </w:rPr>
        <w:t xml:space="preserve">M is RRC configured with subjective to UE capability </w:t>
      </w:r>
      <w:proofErr w:type="spellStart"/>
      <w:r>
        <w:rPr>
          <w:sz w:val="20"/>
          <w:szCs w:val="18"/>
        </w:rPr>
        <w:t>signalling</w:t>
      </w:r>
      <w:proofErr w:type="spellEnd"/>
    </w:p>
    <w:p w:rsidR="00151AAC" w:rsidRDefault="003C1D94">
      <w:pPr>
        <w:numPr>
          <w:ilvl w:val="2"/>
          <w:numId w:val="15"/>
        </w:numPr>
        <w:adjustRightInd w:val="0"/>
        <w:snapToGrid w:val="0"/>
        <w:jc w:val="both"/>
        <w:rPr>
          <w:sz w:val="20"/>
          <w:szCs w:val="18"/>
        </w:rPr>
      </w:pPr>
      <w:r>
        <w:rPr>
          <w:sz w:val="20"/>
          <w:szCs w:val="18"/>
        </w:rPr>
        <w:t xml:space="preserve">UE may only indicate a single candidate value or not support Event-7. </w:t>
      </w:r>
    </w:p>
    <w:p w:rsidR="00151AAC" w:rsidRDefault="003C1D94">
      <w:pPr>
        <w:numPr>
          <w:ilvl w:val="0"/>
          <w:numId w:val="15"/>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rsidR="00151AAC" w:rsidRDefault="003C1D94">
      <w:pPr>
        <w:numPr>
          <w:ilvl w:val="0"/>
          <w:numId w:val="15"/>
        </w:numPr>
        <w:adjustRightInd w:val="0"/>
        <w:snapToGrid w:val="0"/>
        <w:ind w:left="466" w:hanging="284"/>
        <w:jc w:val="both"/>
        <w:rPr>
          <w:sz w:val="20"/>
          <w:szCs w:val="18"/>
        </w:rPr>
      </w:pPr>
      <w:r>
        <w:rPr>
          <w:sz w:val="20"/>
          <w:szCs w:val="18"/>
        </w:rPr>
        <w:t>The additionally supported events will be lower priority compared to event 2.</w:t>
      </w:r>
    </w:p>
    <w:p w:rsidR="00151AAC" w:rsidRDefault="00151AAC">
      <w:pPr>
        <w:shd w:val="clear" w:color="auto" w:fill="FFFFFF"/>
        <w:adjustRightInd w:val="0"/>
        <w:snapToGrid w:val="0"/>
        <w:rPr>
          <w:rFonts w:eastAsia="宋体"/>
          <w:b/>
          <w:bCs/>
          <w:iCs/>
          <w:color w:val="000000"/>
          <w:sz w:val="20"/>
          <w:szCs w:val="18"/>
          <w:highlight w:val="yellow"/>
          <w:u w:val="single"/>
        </w:rPr>
      </w:pPr>
    </w:p>
    <w:p w:rsidR="00151AAC" w:rsidRDefault="003C1D94">
      <w:pPr>
        <w:rPr>
          <w:b/>
          <w:bCs/>
          <w:sz w:val="20"/>
          <w:szCs w:val="18"/>
        </w:rPr>
      </w:pPr>
      <w:r>
        <w:rPr>
          <w:b/>
          <w:bCs/>
          <w:sz w:val="20"/>
          <w:szCs w:val="18"/>
          <w:highlight w:val="green"/>
          <w:lang w:eastAsia="zh-CN"/>
        </w:rPr>
        <w:t xml:space="preserve">[118] </w:t>
      </w:r>
      <w:r>
        <w:rPr>
          <w:b/>
          <w:bCs/>
          <w:sz w:val="20"/>
          <w:szCs w:val="18"/>
          <w:highlight w:val="green"/>
        </w:rPr>
        <w:t>Agreement</w:t>
      </w:r>
    </w:p>
    <w:p w:rsidR="00151AAC" w:rsidRDefault="003C1D94">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rsidR="00151AAC" w:rsidRDefault="003C1D94">
      <w:pPr>
        <w:numPr>
          <w:ilvl w:val="0"/>
          <w:numId w:val="35"/>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rsidR="00151AAC" w:rsidRDefault="003C1D94">
      <w:pPr>
        <w:pStyle w:val="ListParagraph"/>
        <w:numPr>
          <w:ilvl w:val="0"/>
          <w:numId w:val="35"/>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rsidR="00151AAC" w:rsidRDefault="003C1D94">
      <w:pPr>
        <w:numPr>
          <w:ilvl w:val="0"/>
          <w:numId w:val="36"/>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rsidR="00151AAC" w:rsidRDefault="003C1D94">
      <w:pPr>
        <w:numPr>
          <w:ilvl w:val="0"/>
          <w:numId w:val="37"/>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rsidR="00151AAC" w:rsidRDefault="003C1D94">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rsidR="00151AAC" w:rsidRDefault="003C1D94">
      <w:pPr>
        <w:adjustRightInd w:val="0"/>
        <w:snapToGrid w:val="0"/>
        <w:rPr>
          <w:b/>
          <w:bCs/>
          <w:sz w:val="20"/>
          <w:szCs w:val="18"/>
          <w:highlight w:val="green"/>
          <w:lang w:eastAsia="zh-CN"/>
        </w:rPr>
      </w:pPr>
      <w:r>
        <w:rPr>
          <w:b/>
          <w:bCs/>
          <w:sz w:val="20"/>
          <w:szCs w:val="18"/>
          <w:highlight w:val="green"/>
          <w:lang w:eastAsia="zh-CN"/>
        </w:rPr>
        <w:t>[117] Agreement</w:t>
      </w:r>
    </w:p>
    <w:p w:rsidR="00151AAC" w:rsidRDefault="003C1D94">
      <w:pPr>
        <w:shd w:val="clear" w:color="auto" w:fill="FFFFFF"/>
        <w:snapToGrid w:val="0"/>
        <w:jc w:val="both"/>
        <w:rPr>
          <w:rFonts w:eastAsia="宋体"/>
          <w:color w:val="000000"/>
          <w:sz w:val="20"/>
          <w:szCs w:val="20"/>
        </w:rPr>
      </w:pPr>
      <w:r>
        <w:rPr>
          <w:sz w:val="20"/>
          <w:szCs w:val="20"/>
        </w:rPr>
        <w:lastRenderedPageBreak/>
        <w:t>On UE-initiated/event-driven beam reporting, regarding UL signaling content(s) of L1-RSRP report depending on Event-2, in a report instance, at least Option-3 is supported</w:t>
      </w:r>
    </w:p>
    <w:p w:rsidR="00151AAC" w:rsidRDefault="003C1D94">
      <w:pPr>
        <w:numPr>
          <w:ilvl w:val="0"/>
          <w:numId w:val="15"/>
        </w:numPr>
        <w:snapToGrid w:val="0"/>
        <w:ind w:left="466" w:hanging="284"/>
        <w:jc w:val="both"/>
        <w:rPr>
          <w:sz w:val="20"/>
          <w:szCs w:val="20"/>
        </w:rPr>
      </w:pPr>
      <w:r>
        <w:rPr>
          <w:sz w:val="20"/>
          <w:szCs w:val="20"/>
        </w:rPr>
        <w:t xml:space="preserve">Option-3: N ≥ 1 beam(s) are reported in the report instance,  </w:t>
      </w:r>
    </w:p>
    <w:p w:rsidR="00151AAC" w:rsidRDefault="003C1D94">
      <w:pPr>
        <w:numPr>
          <w:ilvl w:val="1"/>
          <w:numId w:val="15"/>
        </w:numPr>
        <w:snapToGrid w:val="0"/>
        <w:ind w:left="1334"/>
        <w:jc w:val="both"/>
        <w:rPr>
          <w:sz w:val="20"/>
          <w:szCs w:val="20"/>
        </w:rPr>
      </w:pPr>
      <w:r>
        <w:rPr>
          <w:sz w:val="20"/>
          <w:szCs w:val="20"/>
        </w:rPr>
        <w:t>At least one of N reported beam(s) should satisfy the condition of Event-2</w:t>
      </w:r>
    </w:p>
    <w:p w:rsidR="00151AAC" w:rsidRDefault="003C1D94">
      <w:pPr>
        <w:numPr>
          <w:ilvl w:val="1"/>
          <w:numId w:val="15"/>
        </w:numPr>
        <w:snapToGrid w:val="0"/>
        <w:ind w:left="1334"/>
        <w:jc w:val="both"/>
        <w:rPr>
          <w:sz w:val="20"/>
          <w:szCs w:val="20"/>
        </w:rPr>
      </w:pPr>
      <w:r>
        <w:rPr>
          <w:sz w:val="20"/>
          <w:szCs w:val="20"/>
        </w:rPr>
        <w:t xml:space="preserve">N is configured by </w:t>
      </w:r>
      <w:proofErr w:type="spellStart"/>
      <w:r>
        <w:rPr>
          <w:sz w:val="20"/>
          <w:szCs w:val="20"/>
        </w:rPr>
        <w:t>gNB</w:t>
      </w:r>
      <w:proofErr w:type="spellEnd"/>
    </w:p>
    <w:p w:rsidR="00151AAC" w:rsidRDefault="003C1D94">
      <w:pPr>
        <w:numPr>
          <w:ilvl w:val="2"/>
          <w:numId w:val="15"/>
        </w:numPr>
        <w:snapToGrid w:val="0"/>
        <w:ind w:left="1915" w:hanging="475"/>
        <w:jc w:val="both"/>
        <w:rPr>
          <w:sz w:val="20"/>
          <w:szCs w:val="20"/>
        </w:rPr>
      </w:pPr>
      <w:r>
        <w:rPr>
          <w:sz w:val="20"/>
          <w:szCs w:val="20"/>
        </w:rPr>
        <w:t xml:space="preserve">FFS: candidate value of ‘N’.  </w:t>
      </w:r>
    </w:p>
    <w:p w:rsidR="00151AAC" w:rsidRDefault="003C1D94">
      <w:pPr>
        <w:numPr>
          <w:ilvl w:val="1"/>
          <w:numId w:val="15"/>
        </w:numPr>
        <w:snapToGrid w:val="0"/>
        <w:ind w:left="1334"/>
        <w:jc w:val="both"/>
        <w:rPr>
          <w:sz w:val="20"/>
          <w:szCs w:val="20"/>
        </w:rPr>
      </w:pPr>
      <w:r>
        <w:rPr>
          <w:sz w:val="20"/>
          <w:szCs w:val="20"/>
        </w:rPr>
        <w:t xml:space="preserve">FFS: RRC can enable or disable whether current beam is always reported in addition to the N beams </w:t>
      </w:r>
    </w:p>
    <w:p w:rsidR="00151AAC" w:rsidRDefault="003C1D94">
      <w:pPr>
        <w:numPr>
          <w:ilvl w:val="0"/>
          <w:numId w:val="15"/>
        </w:numPr>
        <w:snapToGrid w:val="0"/>
        <w:ind w:left="466" w:hanging="284"/>
        <w:jc w:val="both"/>
        <w:rPr>
          <w:sz w:val="20"/>
          <w:szCs w:val="20"/>
        </w:rPr>
      </w:pPr>
      <w:r>
        <w:rPr>
          <w:sz w:val="20"/>
          <w:szCs w:val="20"/>
        </w:rPr>
        <w:t xml:space="preserve">FFS: Option-1/1a/1b/2.  </w:t>
      </w:r>
    </w:p>
    <w:p w:rsidR="00151AAC" w:rsidRDefault="003C1D94">
      <w:pPr>
        <w:numPr>
          <w:ilvl w:val="0"/>
          <w:numId w:val="15"/>
        </w:numPr>
        <w:snapToGrid w:val="0"/>
        <w:ind w:left="466" w:hanging="284"/>
        <w:jc w:val="both"/>
        <w:rPr>
          <w:sz w:val="20"/>
          <w:szCs w:val="20"/>
        </w:rPr>
      </w:pPr>
      <w:r>
        <w:rPr>
          <w:sz w:val="20"/>
          <w:szCs w:val="20"/>
        </w:rPr>
        <w:t>Above applies at least for the single CC case</w:t>
      </w:r>
    </w:p>
    <w:p w:rsidR="00151AAC" w:rsidRDefault="00151AAC">
      <w:pPr>
        <w:rPr>
          <w:szCs w:val="20"/>
        </w:rPr>
      </w:pPr>
    </w:p>
    <w:p w:rsidR="00151AAC" w:rsidRDefault="003C1D94">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rsidR="00151AAC" w:rsidRDefault="003C1D9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rsidR="00151AAC" w:rsidRDefault="003C1D94">
      <w:pPr>
        <w:pStyle w:val="ListParagraph"/>
        <w:numPr>
          <w:ilvl w:val="1"/>
          <w:numId w:val="17"/>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rsidR="00151AAC" w:rsidRDefault="003C1D94">
      <w:pPr>
        <w:pStyle w:val="ListParagraph"/>
        <w:numPr>
          <w:ilvl w:val="0"/>
          <w:numId w:val="17"/>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FFS: details on the dedicated RRC signaling</w:t>
      </w:r>
    </w:p>
    <w:p w:rsidR="00151AAC" w:rsidRDefault="003C1D94">
      <w:pPr>
        <w:pStyle w:val="ListParagraph"/>
        <w:numPr>
          <w:ilvl w:val="0"/>
          <w:numId w:val="17"/>
        </w:numPr>
        <w:shd w:val="clear" w:color="auto" w:fill="FFFFFF"/>
        <w:snapToGrid w:val="0"/>
        <w:spacing w:after="0" w:line="240" w:lineRule="auto"/>
        <w:rPr>
          <w:sz w:val="20"/>
          <w:szCs w:val="20"/>
        </w:rPr>
      </w:pPr>
      <w:r>
        <w:rPr>
          <w:sz w:val="20"/>
          <w:szCs w:val="20"/>
        </w:rPr>
        <w:t>Above applies at least for the single CC case.</w:t>
      </w:r>
    </w:p>
    <w:p w:rsidR="00151AAC" w:rsidRDefault="00151AAC">
      <w:pPr>
        <w:rPr>
          <w:szCs w:val="20"/>
        </w:rPr>
      </w:pPr>
    </w:p>
    <w:p w:rsidR="00151AAC" w:rsidRDefault="003C1D94">
      <w:pPr>
        <w:shd w:val="clear" w:color="auto" w:fill="FFFFFF"/>
        <w:snapToGrid w:val="0"/>
        <w:jc w:val="both"/>
        <w:rPr>
          <w:rFonts w:eastAsia="宋体"/>
          <w:bCs/>
          <w:color w:val="000000"/>
          <w:szCs w:val="20"/>
        </w:rPr>
      </w:pPr>
      <w:r>
        <w:rPr>
          <w:b/>
          <w:bCs/>
          <w:sz w:val="20"/>
          <w:szCs w:val="18"/>
          <w:highlight w:val="green"/>
          <w:lang w:eastAsia="zh-CN"/>
        </w:rPr>
        <w:t>[117] Agreement</w:t>
      </w:r>
    </w:p>
    <w:p w:rsidR="00151AAC" w:rsidRDefault="003C1D94">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 xml:space="preserve">Scheme-2: the RS for current beam is the SSB which is </w:t>
      </w:r>
      <w:proofErr w:type="spellStart"/>
      <w:r>
        <w:rPr>
          <w:rFonts w:eastAsia="宋体"/>
          <w:color w:val="000000" w:themeColor="text1"/>
          <w:sz w:val="20"/>
          <w:szCs w:val="20"/>
        </w:rPr>
        <w:t>QCLed</w:t>
      </w:r>
      <w:proofErr w:type="spellEnd"/>
      <w:r>
        <w:rPr>
          <w:rFonts w:eastAsia="宋体"/>
          <w:color w:val="000000" w:themeColor="text1"/>
          <w:sz w:val="20"/>
          <w:szCs w:val="20"/>
        </w:rPr>
        <w:t xml:space="preserve"> with the QCL RS in the indicated TCI state.</w:t>
      </w:r>
    </w:p>
    <w:p w:rsidR="00151AAC" w:rsidRDefault="003C1D9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rsidR="00151AAC" w:rsidRDefault="003C1D9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rsidR="00151AAC" w:rsidRDefault="003C1D94">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t>
      </w:r>
      <w:proofErr w:type="spellStart"/>
      <w:r>
        <w:rPr>
          <w:rFonts w:eastAsia="宋体"/>
          <w:color w:val="000000"/>
          <w:sz w:val="20"/>
          <w:szCs w:val="20"/>
        </w:rPr>
        <w:t>w.r.t.</w:t>
      </w:r>
      <w:proofErr w:type="spellEnd"/>
      <w:r>
        <w:rPr>
          <w:rFonts w:eastAsia="宋体"/>
          <w:color w:val="000000"/>
          <w:sz w:val="20"/>
          <w:szCs w:val="20"/>
        </w:rPr>
        <w:t xml:space="preserve"> QCL-</w:t>
      </w:r>
      <w:proofErr w:type="spellStart"/>
      <w:r>
        <w:rPr>
          <w:rFonts w:eastAsia="宋体"/>
          <w:color w:val="000000"/>
          <w:sz w:val="20"/>
          <w:szCs w:val="20"/>
        </w:rPr>
        <w:t>TypeD</w:t>
      </w:r>
      <w:proofErr w:type="spellEnd"/>
      <w:r>
        <w:rPr>
          <w:rFonts w:eastAsia="宋体"/>
          <w:color w:val="000000"/>
          <w:sz w:val="20"/>
          <w:szCs w:val="20"/>
        </w:rPr>
        <w:t xml:space="preserve">, if there are two QCL RSs in the indicated TCI state. </w:t>
      </w:r>
    </w:p>
    <w:p w:rsidR="00151AAC" w:rsidRDefault="00151AAC">
      <w:pPr>
        <w:rPr>
          <w:szCs w:val="20"/>
        </w:rPr>
      </w:pPr>
    </w:p>
    <w:p w:rsidR="00151AAC" w:rsidRDefault="003C1D94">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rsidR="00151AAC" w:rsidRDefault="003C1D94">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rsidR="00151AAC" w:rsidRDefault="003C1D94">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rsidR="00151AAC" w:rsidRDefault="003C1D94">
      <w:pPr>
        <w:numPr>
          <w:ilvl w:val="0"/>
          <w:numId w:val="14"/>
        </w:numPr>
        <w:shd w:val="clear" w:color="auto" w:fill="FFFFFF"/>
        <w:snapToGrid w:val="0"/>
        <w:rPr>
          <w:rFonts w:eastAsia="宋体"/>
          <w:sz w:val="20"/>
          <w:szCs w:val="20"/>
        </w:rPr>
      </w:pPr>
      <w:r>
        <w:rPr>
          <w:rFonts w:eastAsia="宋体"/>
          <w:sz w:val="20"/>
          <w:szCs w:val="20"/>
        </w:rPr>
        <w:t>FFS: Option-3b/3c</w:t>
      </w:r>
    </w:p>
    <w:p w:rsidR="00151AAC" w:rsidRDefault="003C1D94">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rsidR="00151AAC" w:rsidRDefault="003C1D94">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5" w:name="OLE_LINK21"/>
      <w:r>
        <w:rPr>
          <w:rFonts w:eastAsia="PMingLiU"/>
          <w:color w:val="FF0000"/>
          <w:sz w:val="20"/>
          <w:szCs w:val="20"/>
          <w:lang w:eastAsia="zh-TW"/>
        </w:rPr>
        <w:t xml:space="preserve">configured subset of the </w:t>
      </w:r>
      <w:bookmarkStart w:id="16" w:name="OLE_LINK20"/>
      <w:r>
        <w:rPr>
          <w:rFonts w:eastAsia="PMingLiU"/>
          <w:color w:val="FF0000"/>
          <w:sz w:val="20"/>
          <w:szCs w:val="20"/>
          <w:lang w:eastAsia="zh-TW"/>
        </w:rPr>
        <w:t>legacy RRC-configured TCI state list</w:t>
      </w:r>
      <w:bookmarkEnd w:id="15"/>
      <w:bookmarkEnd w:id="16"/>
    </w:p>
    <w:p w:rsidR="00151AAC" w:rsidRDefault="00151AAC">
      <w:pPr>
        <w:rPr>
          <w:szCs w:val="20"/>
        </w:rPr>
      </w:pPr>
    </w:p>
    <w:p w:rsidR="00151AAC" w:rsidRDefault="003C1D94">
      <w:pPr>
        <w:shd w:val="clear" w:color="auto" w:fill="FFFFFF"/>
        <w:snapToGrid w:val="0"/>
        <w:jc w:val="both"/>
        <w:rPr>
          <w:b/>
          <w:bCs/>
          <w:sz w:val="20"/>
          <w:szCs w:val="20"/>
          <w:lang w:eastAsia="zh-CN"/>
        </w:rPr>
      </w:pPr>
      <w:r>
        <w:rPr>
          <w:b/>
          <w:bCs/>
          <w:sz w:val="20"/>
          <w:szCs w:val="20"/>
          <w:highlight w:val="green"/>
          <w:lang w:eastAsia="zh-CN"/>
        </w:rPr>
        <w:t>[117] Agreement</w:t>
      </w:r>
    </w:p>
    <w:p w:rsidR="00151AAC" w:rsidRDefault="003C1D94">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rsidR="00151AAC" w:rsidRDefault="003C1D94">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rsidR="00151AAC" w:rsidRDefault="003C1D94">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rsidR="00151AAC" w:rsidRDefault="003C1D94">
      <w:pPr>
        <w:numPr>
          <w:ilvl w:val="3"/>
          <w:numId w:val="14"/>
        </w:numPr>
        <w:snapToGrid w:val="0"/>
        <w:spacing w:line="256" w:lineRule="auto"/>
        <w:jc w:val="both"/>
        <w:rPr>
          <w:sz w:val="20"/>
          <w:szCs w:val="20"/>
        </w:rPr>
      </w:pPr>
      <w:r>
        <w:rPr>
          <w:sz w:val="20"/>
          <w:szCs w:val="20"/>
        </w:rPr>
        <w:t>Note: The reported current beam is NOT counted in the N reported beams.</w:t>
      </w:r>
    </w:p>
    <w:p w:rsidR="00151AAC" w:rsidRDefault="003C1D94">
      <w:pPr>
        <w:numPr>
          <w:ilvl w:val="2"/>
          <w:numId w:val="14"/>
        </w:numPr>
        <w:snapToGrid w:val="0"/>
        <w:spacing w:line="256" w:lineRule="auto"/>
        <w:ind w:left="1420" w:hanging="475"/>
        <w:jc w:val="both"/>
        <w:rPr>
          <w:sz w:val="20"/>
          <w:szCs w:val="20"/>
        </w:rPr>
      </w:pPr>
      <w:r>
        <w:rPr>
          <w:sz w:val="20"/>
          <w:szCs w:val="20"/>
        </w:rPr>
        <w:t>When disabled by RRC, N beams are reported.</w:t>
      </w:r>
    </w:p>
    <w:p w:rsidR="00151AAC" w:rsidRDefault="00151AAC">
      <w:pPr>
        <w:rPr>
          <w:szCs w:val="20"/>
        </w:rPr>
      </w:pPr>
    </w:p>
    <w:p w:rsidR="00151AAC" w:rsidRDefault="003C1D94">
      <w:pPr>
        <w:shd w:val="clear" w:color="auto" w:fill="FFFFFF"/>
        <w:snapToGrid w:val="0"/>
        <w:jc w:val="both"/>
        <w:rPr>
          <w:b/>
          <w:bCs/>
          <w:sz w:val="20"/>
          <w:szCs w:val="20"/>
          <w:lang w:eastAsia="zh-CN"/>
        </w:rPr>
      </w:pPr>
      <w:r>
        <w:rPr>
          <w:b/>
          <w:bCs/>
          <w:sz w:val="20"/>
          <w:szCs w:val="20"/>
          <w:highlight w:val="green"/>
          <w:lang w:eastAsia="zh-CN"/>
        </w:rPr>
        <w:t>[117] Agreement</w:t>
      </w:r>
    </w:p>
    <w:p w:rsidR="00151AAC" w:rsidRDefault="003C1D94">
      <w:pPr>
        <w:shd w:val="clear" w:color="auto" w:fill="FFFFFF"/>
        <w:snapToGrid w:val="0"/>
        <w:jc w:val="both"/>
        <w:rPr>
          <w:sz w:val="20"/>
          <w:szCs w:val="20"/>
        </w:rPr>
      </w:pPr>
      <w:r>
        <w:rPr>
          <w:rFonts w:eastAsia="Times New Roman"/>
          <w:sz w:val="20"/>
          <w:szCs w:val="20"/>
          <w:lang w:eastAsia="zh-CN"/>
        </w:rPr>
        <w:lastRenderedPageBreak/>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rsidR="00151AAC" w:rsidRDefault="003C1D94">
      <w:pPr>
        <w:pStyle w:val="ListParagraph"/>
        <w:numPr>
          <w:ilvl w:val="0"/>
          <w:numId w:val="15"/>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rsidR="00151AAC" w:rsidRDefault="003C1D94">
      <w:pPr>
        <w:pStyle w:val="ListParagraph"/>
        <w:numPr>
          <w:ilvl w:val="1"/>
          <w:numId w:val="15"/>
        </w:numPr>
        <w:shd w:val="clear" w:color="auto" w:fill="FFFFFF"/>
        <w:snapToGrid w:val="0"/>
        <w:spacing w:after="0"/>
        <w:rPr>
          <w:sz w:val="20"/>
          <w:szCs w:val="20"/>
        </w:rPr>
      </w:pPr>
      <w:r>
        <w:rPr>
          <w:sz w:val="20"/>
          <w:szCs w:val="20"/>
        </w:rPr>
        <w:t>FFS: DCI format 0_3</w:t>
      </w:r>
    </w:p>
    <w:p w:rsidR="00151AAC" w:rsidRDefault="003C1D94">
      <w:pPr>
        <w:pStyle w:val="ListParagraph"/>
        <w:numPr>
          <w:ilvl w:val="0"/>
          <w:numId w:val="15"/>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rsidR="00151AAC" w:rsidRDefault="003C1D94">
      <w:pPr>
        <w:pStyle w:val="ListParagraph"/>
        <w:numPr>
          <w:ilvl w:val="0"/>
          <w:numId w:val="15"/>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rsidR="00151AAC" w:rsidRDefault="003C1D94">
      <w:pPr>
        <w:pStyle w:val="ListParagraph"/>
        <w:numPr>
          <w:ilvl w:val="2"/>
          <w:numId w:val="15"/>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rsidR="00151AAC" w:rsidRDefault="003C1D94">
      <w:pPr>
        <w:pStyle w:val="ListParagraph"/>
        <w:numPr>
          <w:ilvl w:val="3"/>
          <w:numId w:val="15"/>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rsidR="00151AAC" w:rsidRDefault="003C1D94">
      <w:pPr>
        <w:pStyle w:val="ListParagraph"/>
        <w:numPr>
          <w:ilvl w:val="2"/>
          <w:numId w:val="15"/>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rsidR="00151AAC" w:rsidRDefault="003C1D94">
      <w:pPr>
        <w:pStyle w:val="ListParagraph"/>
        <w:numPr>
          <w:ilvl w:val="3"/>
          <w:numId w:val="15"/>
        </w:numPr>
        <w:shd w:val="clear" w:color="auto" w:fill="FFFFFF"/>
        <w:snapToGrid w:val="0"/>
        <w:spacing w:after="0"/>
        <w:jc w:val="both"/>
        <w:rPr>
          <w:sz w:val="20"/>
          <w:szCs w:val="20"/>
        </w:rPr>
      </w:pPr>
      <w:r>
        <w:rPr>
          <w:sz w:val="20"/>
          <w:szCs w:val="20"/>
        </w:rPr>
        <w:t>FFS: DCI format 1_3</w:t>
      </w:r>
    </w:p>
    <w:p w:rsidR="00151AAC" w:rsidRDefault="003C1D94">
      <w:pPr>
        <w:rPr>
          <w:szCs w:val="20"/>
        </w:rPr>
      </w:pPr>
      <w:r>
        <w:rPr>
          <w:szCs w:val="20"/>
        </w:rPr>
        <w:t xml:space="preserve"> </w:t>
      </w:r>
    </w:p>
    <w:p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151AAC" w:rsidRDefault="003C1D94">
      <w:pPr>
        <w:shd w:val="clear" w:color="auto" w:fill="FFFFFF"/>
        <w:snapToGrid w:val="0"/>
        <w:rPr>
          <w:rFonts w:eastAsia="宋体"/>
          <w:sz w:val="20"/>
          <w:szCs w:val="20"/>
        </w:rPr>
      </w:pPr>
      <w:r>
        <w:rPr>
          <w:rFonts w:eastAsia="宋体"/>
          <w:sz w:val="20"/>
          <w:szCs w:val="20"/>
        </w:rPr>
        <w:t>Regarding the triggering event determination for Event 2:</w:t>
      </w:r>
    </w:p>
    <w:p w:rsidR="00151AAC" w:rsidRDefault="003C1D94">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rsidR="00151AAC" w:rsidRDefault="003C1D94">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rsidR="00151AAC" w:rsidRDefault="003C1D94">
      <w:pPr>
        <w:snapToGrid w:val="0"/>
        <w:rPr>
          <w:sz w:val="20"/>
          <w:szCs w:val="20"/>
        </w:rPr>
      </w:pPr>
      <w:r>
        <w:rPr>
          <w:rFonts w:hint="eastAsia"/>
          <w:sz w:val="20"/>
          <w:szCs w:val="20"/>
        </w:rPr>
        <w:t>A</w:t>
      </w:r>
      <w:r>
        <w:rPr>
          <w:sz w:val="20"/>
          <w:szCs w:val="20"/>
        </w:rPr>
        <w:t>bove feature is subject to UE capability.</w:t>
      </w:r>
    </w:p>
    <w:p w:rsidR="00151AAC" w:rsidRDefault="003C1D94">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rsidR="00151AAC" w:rsidRDefault="003C1D94">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rsidR="00151AAC" w:rsidRDefault="00151AAC">
      <w:pPr>
        <w:rPr>
          <w:sz w:val="20"/>
          <w:szCs w:val="20"/>
        </w:rPr>
      </w:pPr>
    </w:p>
    <w:p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151AAC" w:rsidRDefault="003C1D94">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rsidR="00151AAC" w:rsidRDefault="003C1D94">
      <w:pPr>
        <w:numPr>
          <w:ilvl w:val="0"/>
          <w:numId w:val="15"/>
        </w:numPr>
        <w:snapToGrid w:val="0"/>
        <w:ind w:left="466" w:hanging="284"/>
        <w:jc w:val="both"/>
        <w:rPr>
          <w:sz w:val="20"/>
          <w:szCs w:val="20"/>
          <w:lang w:eastAsia="zh-CN"/>
        </w:rPr>
      </w:pPr>
      <w:r>
        <w:rPr>
          <w:sz w:val="20"/>
          <w:szCs w:val="20"/>
          <w:lang w:eastAsia="zh-CN"/>
        </w:rPr>
        <w:t>Event-1: Quality of the current beam is worse than a certain threshold.</w:t>
      </w:r>
    </w:p>
    <w:p w:rsidR="00151AAC" w:rsidRDefault="003C1D94">
      <w:pPr>
        <w:numPr>
          <w:ilvl w:val="0"/>
          <w:numId w:val="15"/>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rsidR="00151AAC" w:rsidRDefault="003C1D94">
      <w:pPr>
        <w:numPr>
          <w:ilvl w:val="0"/>
          <w:numId w:val="15"/>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rsidR="00151AAC" w:rsidRDefault="00151AAC">
      <w:pPr>
        <w:snapToGrid w:val="0"/>
        <w:jc w:val="both"/>
        <w:rPr>
          <w:rFonts w:cs="Times"/>
          <w:sz w:val="18"/>
          <w:szCs w:val="18"/>
          <w:lang w:eastAsia="zh-CN"/>
        </w:rPr>
      </w:pPr>
    </w:p>
    <w:p w:rsidR="00151AAC" w:rsidRDefault="003C1D9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rsidR="00151AAC" w:rsidRDefault="003C1D94">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rsidR="00151AAC" w:rsidRDefault="003C1D94">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rsidR="00151AAC" w:rsidRDefault="003C1D94">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Others are not precluded.</w:t>
      </w:r>
    </w:p>
    <w:p w:rsidR="00151AAC" w:rsidRDefault="003C1D94">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rsidR="00151AAC" w:rsidRDefault="00151AAC">
      <w:pPr>
        <w:rPr>
          <w:sz w:val="20"/>
          <w:szCs w:val="20"/>
        </w:rPr>
      </w:pPr>
    </w:p>
    <w:p w:rsidR="00151AAC" w:rsidRDefault="003C1D94">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rsidR="00151AAC" w:rsidRDefault="003C1D94">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rsidR="00151AAC" w:rsidRDefault="003C1D94">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lastRenderedPageBreak/>
        <w:t>Option-4: No further enhancement (i.e., in such case, Scheme-2 is used)</w:t>
      </w:r>
    </w:p>
    <w:p w:rsidR="00151AAC" w:rsidRDefault="003C1D94">
      <w:pPr>
        <w:numPr>
          <w:ilvl w:val="0"/>
          <w:numId w:val="14"/>
        </w:numPr>
        <w:shd w:val="clear" w:color="auto" w:fill="FFFFFF"/>
        <w:snapToGrid w:val="0"/>
        <w:jc w:val="both"/>
        <w:rPr>
          <w:rFonts w:eastAsia="宋体"/>
          <w:sz w:val="20"/>
          <w:szCs w:val="20"/>
        </w:rPr>
      </w:pPr>
      <w:r>
        <w:rPr>
          <w:rFonts w:eastAsia="宋体"/>
          <w:sz w:val="20"/>
          <w:szCs w:val="20"/>
        </w:rPr>
        <w:t>Others are not precluded.</w:t>
      </w:r>
    </w:p>
    <w:p w:rsidR="00151AAC" w:rsidRDefault="00151AAC">
      <w:pPr>
        <w:adjustRightInd w:val="0"/>
        <w:snapToGrid w:val="0"/>
        <w:rPr>
          <w:b/>
          <w:bCs/>
          <w:sz w:val="20"/>
          <w:szCs w:val="18"/>
          <w:highlight w:val="green"/>
          <w:lang w:eastAsia="zh-CN"/>
        </w:rPr>
      </w:pPr>
    </w:p>
    <w:p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rsidR="00151AAC" w:rsidRDefault="003C1D94">
      <w:pPr>
        <w:adjustRightInd w:val="0"/>
        <w:snapToGrid w:val="0"/>
        <w:rPr>
          <w:b/>
          <w:bCs/>
          <w:sz w:val="20"/>
          <w:szCs w:val="18"/>
          <w:highlight w:val="green"/>
          <w:lang w:eastAsia="zh-CN"/>
        </w:rPr>
      </w:pPr>
      <w:r>
        <w:rPr>
          <w:b/>
          <w:bCs/>
          <w:sz w:val="20"/>
          <w:szCs w:val="18"/>
          <w:highlight w:val="green"/>
          <w:lang w:eastAsia="zh-CN"/>
        </w:rPr>
        <w:t>[116b] Agreement</w:t>
      </w:r>
    </w:p>
    <w:p w:rsidR="00151AAC" w:rsidRDefault="003C1D9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rsidR="00151AAC" w:rsidRDefault="003C1D94">
      <w:pPr>
        <w:numPr>
          <w:ilvl w:val="0"/>
          <w:numId w:val="38"/>
        </w:numPr>
        <w:snapToGrid w:val="0"/>
        <w:rPr>
          <w:sz w:val="20"/>
          <w:szCs w:val="18"/>
        </w:rPr>
      </w:pPr>
      <w:bookmarkStart w:id="17" w:name="OLE_LINK25"/>
      <w:r>
        <w:rPr>
          <w:sz w:val="20"/>
          <w:szCs w:val="18"/>
        </w:rPr>
        <w:t xml:space="preserve">Mode A (dynamically scheduling UCI by </w:t>
      </w:r>
      <w:proofErr w:type="spellStart"/>
      <w:r>
        <w:rPr>
          <w:sz w:val="20"/>
          <w:szCs w:val="18"/>
        </w:rPr>
        <w:t>gNB</w:t>
      </w:r>
      <w:proofErr w:type="spellEnd"/>
      <w:r>
        <w:rPr>
          <w:sz w:val="20"/>
          <w:szCs w:val="18"/>
        </w:rPr>
        <w:t>):</w:t>
      </w:r>
    </w:p>
    <w:p w:rsidR="00151AAC" w:rsidRDefault="003C1D94">
      <w:pPr>
        <w:numPr>
          <w:ilvl w:val="1"/>
          <w:numId w:val="38"/>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rsidR="00151AAC" w:rsidRDefault="003C1D94">
      <w:pPr>
        <w:numPr>
          <w:ilvl w:val="2"/>
          <w:numId w:val="38"/>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rsidR="00151AAC" w:rsidRDefault="003C1D94">
      <w:pPr>
        <w:numPr>
          <w:ilvl w:val="1"/>
          <w:numId w:val="38"/>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rsidR="00151AAC" w:rsidRDefault="003C1D94">
      <w:pPr>
        <w:numPr>
          <w:ilvl w:val="1"/>
          <w:numId w:val="38"/>
        </w:numPr>
        <w:snapToGrid w:val="0"/>
        <w:rPr>
          <w:sz w:val="20"/>
          <w:szCs w:val="18"/>
        </w:rPr>
      </w:pPr>
      <w:r>
        <w:rPr>
          <w:color w:val="000000"/>
          <w:sz w:val="20"/>
          <w:szCs w:val="18"/>
        </w:rPr>
        <w:t xml:space="preserve">Step 3: Beam report is transmitted </w:t>
      </w:r>
      <w:r>
        <w:rPr>
          <w:sz w:val="20"/>
          <w:szCs w:val="18"/>
        </w:rPr>
        <w:t>in second UL channel.</w:t>
      </w:r>
    </w:p>
    <w:p w:rsidR="00151AAC" w:rsidRDefault="003C1D94">
      <w:pPr>
        <w:numPr>
          <w:ilvl w:val="2"/>
          <w:numId w:val="38"/>
        </w:numPr>
        <w:snapToGrid w:val="0"/>
        <w:rPr>
          <w:sz w:val="20"/>
          <w:szCs w:val="18"/>
        </w:rPr>
      </w:pPr>
      <w:r>
        <w:rPr>
          <w:sz w:val="20"/>
          <w:szCs w:val="18"/>
        </w:rPr>
        <w:t>FFS: Details on the second UL channel, e.g., whether the second UL channel is PUCCH, PUSCH or both</w:t>
      </w:r>
    </w:p>
    <w:p w:rsidR="00151AAC" w:rsidRDefault="003C1D94">
      <w:pPr>
        <w:numPr>
          <w:ilvl w:val="1"/>
          <w:numId w:val="38"/>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rsidR="00151AAC" w:rsidRDefault="003C1D94">
      <w:pPr>
        <w:numPr>
          <w:ilvl w:val="1"/>
          <w:numId w:val="38"/>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rsidR="00151AAC" w:rsidRDefault="003C1D94">
      <w:pPr>
        <w:numPr>
          <w:ilvl w:val="0"/>
          <w:numId w:val="38"/>
        </w:numPr>
        <w:snapToGrid w:val="0"/>
        <w:jc w:val="both"/>
        <w:rPr>
          <w:sz w:val="20"/>
          <w:szCs w:val="18"/>
        </w:rPr>
      </w:pPr>
      <w:r>
        <w:rPr>
          <w:sz w:val="20"/>
          <w:szCs w:val="18"/>
        </w:rPr>
        <w:t>Mode B (UCI in pre-configured resource(s) for second UL channel):</w:t>
      </w:r>
    </w:p>
    <w:p w:rsidR="00151AAC" w:rsidRDefault="003C1D94">
      <w:pPr>
        <w:numPr>
          <w:ilvl w:val="1"/>
          <w:numId w:val="38"/>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rsidR="00151AAC" w:rsidRDefault="003C1D94">
      <w:pPr>
        <w:numPr>
          <w:ilvl w:val="2"/>
          <w:numId w:val="38"/>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rsidR="00151AAC" w:rsidRDefault="003C1D94">
      <w:pPr>
        <w:numPr>
          <w:ilvl w:val="1"/>
          <w:numId w:val="38"/>
        </w:numPr>
        <w:snapToGrid w:val="0"/>
        <w:jc w:val="both"/>
        <w:rPr>
          <w:sz w:val="20"/>
          <w:szCs w:val="18"/>
        </w:rPr>
      </w:pPr>
      <w:r>
        <w:rPr>
          <w:sz w:val="20"/>
          <w:szCs w:val="18"/>
        </w:rPr>
        <w:t xml:space="preserve">Step 2: UE transmits the beam report in the second UL channel. </w:t>
      </w:r>
    </w:p>
    <w:p w:rsidR="00151AAC" w:rsidRDefault="003C1D94">
      <w:pPr>
        <w:numPr>
          <w:ilvl w:val="2"/>
          <w:numId w:val="38"/>
        </w:numPr>
        <w:snapToGrid w:val="0"/>
        <w:rPr>
          <w:sz w:val="20"/>
          <w:szCs w:val="18"/>
        </w:rPr>
      </w:pPr>
      <w:r>
        <w:rPr>
          <w:sz w:val="20"/>
          <w:szCs w:val="18"/>
        </w:rPr>
        <w:t>FFS: Details on the second UL channel, e.g., whether the second UL channel is PUCCH, PUSCH or both</w:t>
      </w:r>
    </w:p>
    <w:p w:rsidR="00151AAC" w:rsidRDefault="003C1D94">
      <w:pPr>
        <w:numPr>
          <w:ilvl w:val="1"/>
          <w:numId w:val="38"/>
        </w:numPr>
        <w:snapToGrid w:val="0"/>
        <w:jc w:val="both"/>
        <w:rPr>
          <w:sz w:val="20"/>
          <w:szCs w:val="18"/>
        </w:rPr>
      </w:pPr>
      <w:r>
        <w:rPr>
          <w:sz w:val="20"/>
          <w:szCs w:val="18"/>
        </w:rPr>
        <w:t xml:space="preserve">The notification in Step1 is in a separate reporting instance from the beam report in Step 2. </w:t>
      </w:r>
    </w:p>
    <w:bookmarkEnd w:id="17"/>
    <w:p w:rsidR="00151AAC" w:rsidRDefault="003C1D94">
      <w:pPr>
        <w:snapToGrid w:val="0"/>
        <w:rPr>
          <w:sz w:val="20"/>
          <w:szCs w:val="18"/>
        </w:rPr>
      </w:pPr>
      <w:r>
        <w:rPr>
          <w:sz w:val="20"/>
          <w:szCs w:val="18"/>
        </w:rPr>
        <w:t>FFS: Whether UE receives acknowledge information with response to each step for all modes</w:t>
      </w:r>
    </w:p>
    <w:p w:rsidR="00151AAC" w:rsidRDefault="003C1D9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rsidR="00151AAC" w:rsidRDefault="003C1D94">
      <w:pPr>
        <w:numPr>
          <w:ilvl w:val="0"/>
          <w:numId w:val="38"/>
        </w:numPr>
        <w:shd w:val="clear" w:color="auto" w:fill="FFFFFF"/>
        <w:snapToGrid w:val="0"/>
        <w:rPr>
          <w:rFonts w:eastAsia="Times New Roman"/>
          <w:sz w:val="20"/>
          <w:szCs w:val="18"/>
          <w:lang w:eastAsia="zh-CN"/>
        </w:rPr>
      </w:pPr>
      <w:r>
        <w:rPr>
          <w:rFonts w:eastAsia="Times New Roman"/>
          <w:sz w:val="20"/>
          <w:szCs w:val="18"/>
          <w:lang w:eastAsia="zh-CN"/>
        </w:rPr>
        <w:t>FFS: Details.</w:t>
      </w:r>
    </w:p>
    <w:p w:rsidR="00151AAC" w:rsidRDefault="00151AAC">
      <w:pPr>
        <w:adjustRightInd w:val="0"/>
        <w:snapToGrid w:val="0"/>
        <w:rPr>
          <w:sz w:val="20"/>
          <w:szCs w:val="18"/>
          <w:lang w:eastAsia="zh-TW"/>
        </w:rPr>
      </w:pPr>
    </w:p>
    <w:p w:rsidR="00151AAC" w:rsidRDefault="003C1D9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rsidR="00151AAC" w:rsidRDefault="003C1D9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At least L1-RSRP is supported as quality metrics used for Event-2 </w:t>
      </w:r>
    </w:p>
    <w:p w:rsidR="00151AAC" w:rsidRDefault="003C1D94">
      <w:pPr>
        <w:numPr>
          <w:ilvl w:val="1"/>
          <w:numId w:val="15"/>
        </w:numPr>
        <w:snapToGrid w:val="0"/>
        <w:jc w:val="both"/>
        <w:rPr>
          <w:sz w:val="20"/>
          <w:szCs w:val="18"/>
          <w:lang w:eastAsia="zh-CN"/>
        </w:rPr>
      </w:pPr>
      <w:r>
        <w:rPr>
          <w:sz w:val="20"/>
          <w:szCs w:val="18"/>
          <w:lang w:eastAsia="zh-CN"/>
        </w:rPr>
        <w:t>FFS: How the L1-RSRP is used to determine the triggering event (e.g. timer, counter, filter coefficient)</w:t>
      </w:r>
    </w:p>
    <w:p w:rsidR="00151AAC" w:rsidRDefault="003C1D94">
      <w:pPr>
        <w:numPr>
          <w:ilvl w:val="1"/>
          <w:numId w:val="15"/>
        </w:numPr>
        <w:snapToGrid w:val="0"/>
        <w:jc w:val="both"/>
        <w:rPr>
          <w:sz w:val="20"/>
          <w:szCs w:val="18"/>
          <w:lang w:eastAsia="zh-CN"/>
        </w:rPr>
      </w:pPr>
      <w:r>
        <w:rPr>
          <w:sz w:val="20"/>
          <w:szCs w:val="18"/>
          <w:lang w:eastAsia="zh-CN"/>
        </w:rPr>
        <w:t xml:space="preserve">FFS: Whether the network controls how the L1-RSRP is used to determine the triggering event </w:t>
      </w:r>
    </w:p>
    <w:p w:rsidR="00151AAC" w:rsidRDefault="003C1D94">
      <w:pPr>
        <w:numPr>
          <w:ilvl w:val="0"/>
          <w:numId w:val="15"/>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rsidR="00151AAC" w:rsidRDefault="003C1D94">
      <w:pPr>
        <w:numPr>
          <w:ilvl w:val="1"/>
          <w:numId w:val="15"/>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rsidR="00151AAC" w:rsidRDefault="003C1D94">
      <w:pPr>
        <w:numPr>
          <w:ilvl w:val="1"/>
          <w:numId w:val="15"/>
        </w:numPr>
        <w:snapToGrid w:val="0"/>
        <w:jc w:val="both"/>
        <w:rPr>
          <w:sz w:val="20"/>
          <w:szCs w:val="18"/>
          <w:lang w:eastAsia="zh-CN"/>
        </w:rPr>
      </w:pPr>
      <w:r>
        <w:rPr>
          <w:sz w:val="20"/>
          <w:szCs w:val="18"/>
          <w:lang w:eastAsia="zh-CN"/>
        </w:rPr>
        <w:t>Option-3b (implicit manner): The RS(s) for new beam(s) are implicitly derived from QCL RS(s) of activated TCI state(s).</w:t>
      </w:r>
    </w:p>
    <w:p w:rsidR="00151AAC" w:rsidRDefault="003C1D94">
      <w:pPr>
        <w:numPr>
          <w:ilvl w:val="1"/>
          <w:numId w:val="15"/>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Note-1: ‘New/current beam’ is for discussion purpose. </w:t>
      </w:r>
    </w:p>
    <w:p w:rsidR="00151AAC" w:rsidRDefault="003C1D94">
      <w:pPr>
        <w:numPr>
          <w:ilvl w:val="0"/>
          <w:numId w:val="15"/>
        </w:numPr>
        <w:snapToGrid w:val="0"/>
        <w:ind w:left="466" w:hanging="284"/>
        <w:jc w:val="both"/>
        <w:rPr>
          <w:sz w:val="20"/>
          <w:szCs w:val="18"/>
          <w:lang w:eastAsia="zh-CN"/>
        </w:rPr>
      </w:pPr>
      <w:r>
        <w:rPr>
          <w:sz w:val="20"/>
          <w:szCs w:val="18"/>
          <w:lang w:eastAsia="zh-CN"/>
        </w:rPr>
        <w:t>Note-2: Other trigger events/quality metrics (e.g., L1-SINR) are not precluded.</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Note-3: For above implicit manner(s), if there are two QCL RSs in a TCI state, the measurement RS is derived from RS </w:t>
      </w:r>
      <w:proofErr w:type="spellStart"/>
      <w:r>
        <w:rPr>
          <w:sz w:val="20"/>
          <w:szCs w:val="18"/>
          <w:lang w:eastAsia="zh-CN"/>
        </w:rPr>
        <w:t>w.r.t.</w:t>
      </w:r>
      <w:proofErr w:type="spellEnd"/>
      <w:r>
        <w:rPr>
          <w:sz w:val="20"/>
          <w:szCs w:val="18"/>
          <w:lang w:eastAsia="zh-CN"/>
        </w:rPr>
        <w:t xml:space="preserve"> QCL-</w:t>
      </w:r>
      <w:proofErr w:type="spellStart"/>
      <w:r>
        <w:rPr>
          <w:sz w:val="20"/>
          <w:szCs w:val="18"/>
          <w:lang w:eastAsia="zh-CN"/>
        </w:rPr>
        <w:t>TypeD</w:t>
      </w:r>
      <w:proofErr w:type="spellEnd"/>
      <w:r>
        <w:rPr>
          <w:sz w:val="20"/>
          <w:szCs w:val="18"/>
          <w:lang w:eastAsia="zh-CN"/>
        </w:rPr>
        <w:t>, if applicable.</w:t>
      </w:r>
    </w:p>
    <w:p w:rsidR="00151AAC" w:rsidRDefault="00151AAC">
      <w:pPr>
        <w:rPr>
          <w:sz w:val="20"/>
          <w:szCs w:val="18"/>
        </w:rPr>
      </w:pPr>
    </w:p>
    <w:p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151AAC" w:rsidRDefault="003C1D9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rsidR="00151AAC" w:rsidRDefault="00151AAC">
      <w:pPr>
        <w:adjustRightInd w:val="0"/>
        <w:snapToGrid w:val="0"/>
        <w:rPr>
          <w:sz w:val="20"/>
          <w:szCs w:val="18"/>
          <w:lang w:eastAsia="zh-TW"/>
        </w:rPr>
      </w:pPr>
    </w:p>
    <w:p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151AAC" w:rsidRDefault="003C1D9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rsidR="00151AAC" w:rsidRDefault="003C1D94">
      <w:pPr>
        <w:numPr>
          <w:ilvl w:val="0"/>
          <w:numId w:val="15"/>
        </w:numPr>
        <w:snapToGrid w:val="0"/>
        <w:ind w:left="466" w:hanging="284"/>
        <w:jc w:val="both"/>
        <w:rPr>
          <w:sz w:val="20"/>
          <w:szCs w:val="18"/>
          <w:lang w:eastAsia="zh-CN"/>
        </w:rPr>
      </w:pPr>
      <w:r>
        <w:rPr>
          <w:sz w:val="20"/>
          <w:szCs w:val="18"/>
          <w:lang w:eastAsia="zh-CN"/>
        </w:rPr>
        <w:t>Regarding RS measurement for the current beam for Event-2, Option-2a is supported:</w:t>
      </w:r>
    </w:p>
    <w:p w:rsidR="00151AAC" w:rsidRDefault="003C1D94">
      <w:pPr>
        <w:numPr>
          <w:ilvl w:val="1"/>
          <w:numId w:val="15"/>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rsidR="00151AAC" w:rsidRDefault="003C1D94">
      <w:pPr>
        <w:numPr>
          <w:ilvl w:val="2"/>
          <w:numId w:val="39"/>
        </w:numPr>
        <w:tabs>
          <w:tab w:val="left" w:pos="1530"/>
        </w:tabs>
        <w:snapToGrid w:val="0"/>
        <w:ind w:left="1530" w:hanging="270"/>
        <w:jc w:val="both"/>
        <w:rPr>
          <w:sz w:val="20"/>
          <w:szCs w:val="18"/>
          <w:lang w:eastAsia="zh-CN"/>
        </w:rPr>
      </w:pPr>
      <w:r>
        <w:rPr>
          <w:sz w:val="20"/>
          <w:szCs w:val="18"/>
          <w:lang w:eastAsia="zh-CN"/>
        </w:rPr>
        <w:lastRenderedPageBreak/>
        <w:t xml:space="preserve">FFS: The RS for current beam can be either the QCL RS in the indicated TCI state or the SSB which is </w:t>
      </w:r>
      <w:proofErr w:type="spellStart"/>
      <w:r>
        <w:rPr>
          <w:sz w:val="20"/>
          <w:szCs w:val="18"/>
          <w:lang w:eastAsia="zh-CN"/>
        </w:rPr>
        <w:t>QCLed</w:t>
      </w:r>
      <w:proofErr w:type="spellEnd"/>
      <w:r>
        <w:rPr>
          <w:sz w:val="20"/>
          <w:szCs w:val="18"/>
          <w:lang w:eastAsia="zh-CN"/>
        </w:rPr>
        <w:t xml:space="preserve"> with the QCL RS in the indicated TCI state.</w:t>
      </w:r>
    </w:p>
    <w:p w:rsidR="00151AAC" w:rsidRDefault="003C1D94">
      <w:pPr>
        <w:numPr>
          <w:ilvl w:val="1"/>
          <w:numId w:val="15"/>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rsidR="00151AAC" w:rsidRDefault="003C1D94">
      <w:pPr>
        <w:numPr>
          <w:ilvl w:val="2"/>
          <w:numId w:val="39"/>
        </w:numPr>
        <w:tabs>
          <w:tab w:val="left" w:pos="1530"/>
        </w:tabs>
        <w:snapToGrid w:val="0"/>
        <w:ind w:left="1530" w:hanging="270"/>
        <w:jc w:val="both"/>
        <w:rPr>
          <w:sz w:val="20"/>
          <w:szCs w:val="18"/>
          <w:lang w:eastAsia="zh-CN"/>
        </w:rPr>
      </w:pPr>
      <w:r>
        <w:rPr>
          <w:sz w:val="20"/>
          <w:szCs w:val="18"/>
          <w:lang w:eastAsia="zh-CN"/>
        </w:rPr>
        <w:t>Note: SSB or CSI-RS can be configured</w:t>
      </w:r>
    </w:p>
    <w:p w:rsidR="00151AAC" w:rsidRDefault="00151AAC">
      <w:pPr>
        <w:contextualSpacing/>
        <w:jc w:val="both"/>
        <w:rPr>
          <w:color w:val="000000"/>
          <w:sz w:val="20"/>
          <w:szCs w:val="18"/>
          <w:lang w:eastAsia="zh-CN"/>
        </w:rPr>
      </w:pPr>
    </w:p>
    <w:p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151AAC" w:rsidRDefault="003C1D9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rsidR="00151AAC" w:rsidRDefault="003C1D94">
      <w:pPr>
        <w:numPr>
          <w:ilvl w:val="0"/>
          <w:numId w:val="15"/>
        </w:numPr>
        <w:snapToGrid w:val="0"/>
        <w:ind w:left="466" w:hanging="284"/>
        <w:jc w:val="both"/>
        <w:rPr>
          <w:sz w:val="20"/>
          <w:szCs w:val="18"/>
          <w:lang w:eastAsia="zh-CN"/>
        </w:rPr>
      </w:pPr>
      <w:r>
        <w:rPr>
          <w:sz w:val="20"/>
          <w:szCs w:val="18"/>
          <w:lang w:eastAsia="zh-CN"/>
        </w:rPr>
        <w:t>Event-1: Quality of the current beam is worse than a certain threshold.</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Event-3: Quality of a new beam is better than a certain threshold. </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rsidR="00151AAC" w:rsidRDefault="003C1D94">
      <w:pPr>
        <w:numPr>
          <w:ilvl w:val="0"/>
          <w:numId w:val="15"/>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Event-6: When the current beam is not in the best K&gt;1 </w:t>
      </w:r>
      <w:proofErr w:type="gramStart"/>
      <w:r>
        <w:rPr>
          <w:sz w:val="20"/>
          <w:szCs w:val="18"/>
          <w:lang w:eastAsia="zh-CN"/>
        </w:rPr>
        <w:t>beams</w:t>
      </w:r>
      <w:proofErr w:type="gramEnd"/>
      <w:r>
        <w:rPr>
          <w:sz w:val="20"/>
          <w:szCs w:val="18"/>
          <w:lang w:eastAsia="zh-CN"/>
        </w:rPr>
        <w:t xml:space="preserve"> (out of configured beams for measurement and reporting).</w:t>
      </w:r>
    </w:p>
    <w:p w:rsidR="00151AAC" w:rsidRDefault="003C1D94">
      <w:pPr>
        <w:numPr>
          <w:ilvl w:val="0"/>
          <w:numId w:val="15"/>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rsidR="00151AAC" w:rsidRDefault="003C1D94">
      <w:pPr>
        <w:numPr>
          <w:ilvl w:val="0"/>
          <w:numId w:val="15"/>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Event-8: Quality of M&gt;1 new </w:t>
      </w:r>
      <w:proofErr w:type="gramStart"/>
      <w:r>
        <w:rPr>
          <w:sz w:val="20"/>
          <w:szCs w:val="18"/>
          <w:lang w:eastAsia="zh-CN"/>
        </w:rPr>
        <w:t>beams</w:t>
      </w:r>
      <w:proofErr w:type="gramEnd"/>
      <w:r>
        <w:rPr>
          <w:sz w:val="20"/>
          <w:szCs w:val="18"/>
          <w:lang w:eastAsia="zh-CN"/>
        </w:rPr>
        <w:t>, such as L1-RSRP, become a threshold value better than the current beam.</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rsidR="00151AAC" w:rsidRDefault="00151AAC">
      <w:pPr>
        <w:rPr>
          <w:sz w:val="20"/>
          <w:szCs w:val="18"/>
        </w:rPr>
      </w:pPr>
    </w:p>
    <w:p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rsidR="00151AAC" w:rsidRDefault="003C1D94">
      <w:pPr>
        <w:snapToGrid w:val="0"/>
        <w:jc w:val="both"/>
        <w:rPr>
          <w:sz w:val="20"/>
          <w:szCs w:val="18"/>
          <w:lang w:eastAsia="zh-CN"/>
        </w:rPr>
      </w:pPr>
      <w:r>
        <w:rPr>
          <w:sz w:val="20"/>
          <w:szCs w:val="18"/>
          <w:lang w:eastAsia="zh-CN"/>
        </w:rPr>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rsidR="00151AAC" w:rsidRDefault="003C1D94">
      <w:pPr>
        <w:numPr>
          <w:ilvl w:val="0"/>
          <w:numId w:val="15"/>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151AAC" w:rsidRDefault="003C1D94">
      <w:pPr>
        <w:pStyle w:val="ListParagraph"/>
        <w:numPr>
          <w:ilvl w:val="1"/>
          <w:numId w:val="15"/>
        </w:numPr>
        <w:snapToGrid w:val="0"/>
        <w:spacing w:after="0" w:line="240" w:lineRule="auto"/>
        <w:jc w:val="both"/>
        <w:rPr>
          <w:sz w:val="20"/>
          <w:szCs w:val="18"/>
        </w:rPr>
      </w:pPr>
      <w:r>
        <w:rPr>
          <w:sz w:val="20"/>
          <w:szCs w:val="18"/>
        </w:rPr>
        <w:t>The N beam(s) should satisfy the condition of Event-2</w:t>
      </w:r>
    </w:p>
    <w:p w:rsidR="00151AAC" w:rsidRDefault="003C1D94">
      <w:pPr>
        <w:pStyle w:val="ListParagraph"/>
        <w:numPr>
          <w:ilvl w:val="1"/>
          <w:numId w:val="15"/>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rsidR="00151AAC" w:rsidRDefault="003C1D94">
      <w:pPr>
        <w:numPr>
          <w:ilvl w:val="0"/>
          <w:numId w:val="15"/>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151AAC" w:rsidRDefault="003C1D94">
      <w:pPr>
        <w:numPr>
          <w:ilvl w:val="1"/>
          <w:numId w:val="15"/>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rsidR="00151AAC" w:rsidRDefault="003C1D94">
      <w:pPr>
        <w:pStyle w:val="ListParagraph"/>
        <w:numPr>
          <w:ilvl w:val="1"/>
          <w:numId w:val="15"/>
        </w:numPr>
        <w:snapToGrid w:val="0"/>
        <w:spacing w:after="0" w:line="240" w:lineRule="auto"/>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Whether the indication of payload size should be provided additionally.</w:t>
      </w:r>
    </w:p>
    <w:p w:rsidR="00151AAC" w:rsidRDefault="003C1D94">
      <w:pPr>
        <w:pStyle w:val="ListParagraph"/>
        <w:numPr>
          <w:ilvl w:val="1"/>
          <w:numId w:val="15"/>
        </w:numPr>
        <w:snapToGrid w:val="0"/>
        <w:spacing w:after="0" w:line="240" w:lineRule="auto"/>
        <w:jc w:val="both"/>
        <w:rPr>
          <w:sz w:val="20"/>
          <w:szCs w:val="18"/>
        </w:rPr>
      </w:pPr>
      <w:r>
        <w:rPr>
          <w:sz w:val="20"/>
          <w:szCs w:val="18"/>
          <w:lang w:eastAsia="zh-CN"/>
        </w:rPr>
        <w:t>FFS: Details on how value of N is determined by the UE</w:t>
      </w:r>
    </w:p>
    <w:p w:rsidR="00151AAC" w:rsidRDefault="003C1D94">
      <w:pPr>
        <w:numPr>
          <w:ilvl w:val="0"/>
          <w:numId w:val="15"/>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rsidR="00151AAC" w:rsidRDefault="003C1D94">
      <w:pPr>
        <w:numPr>
          <w:ilvl w:val="1"/>
          <w:numId w:val="15"/>
        </w:numPr>
        <w:snapToGrid w:val="0"/>
        <w:jc w:val="both"/>
        <w:rPr>
          <w:sz w:val="20"/>
          <w:szCs w:val="18"/>
        </w:rPr>
      </w:pPr>
      <w:r>
        <w:rPr>
          <w:sz w:val="20"/>
          <w:szCs w:val="18"/>
        </w:rPr>
        <w:t>The N beam(s) should satisfy the condition of Event-2</w:t>
      </w:r>
    </w:p>
    <w:p w:rsidR="00151AAC" w:rsidRDefault="003C1D94">
      <w:pPr>
        <w:numPr>
          <w:ilvl w:val="1"/>
          <w:numId w:val="15"/>
        </w:numPr>
        <w:snapToGrid w:val="0"/>
        <w:jc w:val="both"/>
        <w:rPr>
          <w:sz w:val="20"/>
          <w:szCs w:val="18"/>
        </w:rPr>
      </w:pPr>
      <w:proofErr w:type="spellStart"/>
      <w:r>
        <w:rPr>
          <w:sz w:val="20"/>
          <w:szCs w:val="18"/>
          <w:lang w:eastAsia="zh-CN"/>
        </w:rPr>
        <w:t>N</w:t>
      </w:r>
      <w:r>
        <w:rPr>
          <w:sz w:val="20"/>
          <w:szCs w:val="18"/>
          <w:vertAlign w:val="subscript"/>
          <w:lang w:eastAsia="zh-CN"/>
        </w:rPr>
        <w:t>max</w:t>
      </w:r>
      <w:proofErr w:type="spellEnd"/>
      <w:r>
        <w:rPr>
          <w:sz w:val="20"/>
          <w:szCs w:val="18"/>
        </w:rPr>
        <w:t xml:space="preserve"> is configured by </w:t>
      </w:r>
      <w:proofErr w:type="spellStart"/>
      <w:r>
        <w:rPr>
          <w:sz w:val="20"/>
          <w:szCs w:val="18"/>
        </w:rPr>
        <w:t>gNB</w:t>
      </w:r>
      <w:proofErr w:type="spellEnd"/>
      <w:r>
        <w:rPr>
          <w:sz w:val="20"/>
          <w:szCs w:val="18"/>
        </w:rPr>
        <w:t xml:space="preserve"> </w:t>
      </w:r>
    </w:p>
    <w:p w:rsidR="00151AAC" w:rsidRDefault="003C1D94">
      <w:pPr>
        <w:numPr>
          <w:ilvl w:val="1"/>
          <w:numId w:val="15"/>
        </w:numPr>
        <w:snapToGrid w:val="0"/>
        <w:jc w:val="both"/>
        <w:rPr>
          <w:sz w:val="20"/>
          <w:szCs w:val="18"/>
        </w:rPr>
      </w:pPr>
      <w:r>
        <w:rPr>
          <w:sz w:val="20"/>
          <w:szCs w:val="18"/>
        </w:rPr>
        <w:t>Payload size does not vary as a function of N</w:t>
      </w:r>
    </w:p>
    <w:p w:rsidR="00151AAC" w:rsidRDefault="003C1D94">
      <w:pPr>
        <w:numPr>
          <w:ilvl w:val="1"/>
          <w:numId w:val="15"/>
        </w:numPr>
        <w:snapToGrid w:val="0"/>
        <w:jc w:val="both"/>
        <w:rPr>
          <w:sz w:val="20"/>
          <w:szCs w:val="18"/>
        </w:rPr>
      </w:pPr>
      <w:r>
        <w:rPr>
          <w:sz w:val="20"/>
          <w:szCs w:val="18"/>
          <w:lang w:eastAsia="zh-CN"/>
        </w:rPr>
        <w:t xml:space="preserve">FFS: Zero-padding can be provided if N is less than </w:t>
      </w:r>
      <w:proofErr w:type="spellStart"/>
      <w:r>
        <w:rPr>
          <w:sz w:val="20"/>
          <w:szCs w:val="18"/>
          <w:lang w:eastAsia="zh-CN"/>
        </w:rPr>
        <w:t>N</w:t>
      </w:r>
      <w:r>
        <w:rPr>
          <w:sz w:val="20"/>
          <w:szCs w:val="18"/>
          <w:vertAlign w:val="subscript"/>
          <w:lang w:eastAsia="zh-CN"/>
        </w:rPr>
        <w:t>max</w:t>
      </w:r>
      <w:proofErr w:type="spellEnd"/>
      <w:r>
        <w:rPr>
          <w:sz w:val="20"/>
          <w:szCs w:val="18"/>
          <w:lang w:eastAsia="zh-CN"/>
        </w:rPr>
        <w:t>.</w:t>
      </w:r>
    </w:p>
    <w:p w:rsidR="00151AAC" w:rsidRDefault="003C1D94">
      <w:pPr>
        <w:numPr>
          <w:ilvl w:val="0"/>
          <w:numId w:val="15"/>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rsidR="00151AAC" w:rsidRDefault="003C1D94">
      <w:pPr>
        <w:numPr>
          <w:ilvl w:val="1"/>
          <w:numId w:val="15"/>
        </w:numPr>
        <w:snapToGrid w:val="0"/>
        <w:jc w:val="both"/>
        <w:rPr>
          <w:sz w:val="20"/>
          <w:szCs w:val="18"/>
        </w:rPr>
      </w:pPr>
      <w:r>
        <w:rPr>
          <w:sz w:val="20"/>
          <w:szCs w:val="18"/>
          <w:lang w:eastAsia="zh-CN"/>
        </w:rPr>
        <w:t xml:space="preserve">The reported beam </w:t>
      </w:r>
      <w:r>
        <w:rPr>
          <w:sz w:val="20"/>
          <w:szCs w:val="18"/>
        </w:rPr>
        <w:t>should satisfy the condition of Event-2</w:t>
      </w:r>
    </w:p>
    <w:p w:rsidR="00151AAC" w:rsidRDefault="003C1D94">
      <w:pPr>
        <w:numPr>
          <w:ilvl w:val="0"/>
          <w:numId w:val="15"/>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rsidR="00151AAC" w:rsidRDefault="003C1D94">
      <w:pPr>
        <w:numPr>
          <w:ilvl w:val="1"/>
          <w:numId w:val="15"/>
        </w:numPr>
        <w:snapToGrid w:val="0"/>
        <w:jc w:val="both"/>
        <w:rPr>
          <w:sz w:val="20"/>
          <w:szCs w:val="18"/>
          <w:lang w:eastAsia="zh-CN"/>
        </w:rPr>
      </w:pPr>
      <w:r>
        <w:rPr>
          <w:sz w:val="20"/>
          <w:szCs w:val="18"/>
          <w:lang w:eastAsia="zh-CN"/>
        </w:rPr>
        <w:t>At least one of N reported beam(s) should satisfy the condition of Event-2</w:t>
      </w:r>
    </w:p>
    <w:p w:rsidR="00151AAC" w:rsidRDefault="003C1D94">
      <w:pPr>
        <w:numPr>
          <w:ilvl w:val="1"/>
          <w:numId w:val="15"/>
        </w:numPr>
        <w:snapToGrid w:val="0"/>
        <w:jc w:val="both"/>
        <w:rPr>
          <w:sz w:val="20"/>
          <w:szCs w:val="18"/>
          <w:lang w:eastAsia="zh-CN"/>
        </w:rPr>
      </w:pPr>
      <w:r>
        <w:rPr>
          <w:sz w:val="20"/>
          <w:szCs w:val="18"/>
          <w:lang w:eastAsia="zh-CN"/>
        </w:rPr>
        <w:t xml:space="preserve">N is configured by </w:t>
      </w:r>
      <w:proofErr w:type="spellStart"/>
      <w:r>
        <w:rPr>
          <w:sz w:val="20"/>
          <w:szCs w:val="18"/>
          <w:lang w:eastAsia="zh-CN"/>
        </w:rPr>
        <w:t>gNB</w:t>
      </w:r>
      <w:proofErr w:type="spellEnd"/>
      <w:r>
        <w:rPr>
          <w:sz w:val="20"/>
          <w:szCs w:val="18"/>
          <w:lang w:eastAsia="zh-CN"/>
        </w:rPr>
        <w:t xml:space="preserve"> </w:t>
      </w:r>
    </w:p>
    <w:p w:rsidR="00151AAC" w:rsidRDefault="003C1D94">
      <w:pPr>
        <w:numPr>
          <w:ilvl w:val="0"/>
          <w:numId w:val="15"/>
        </w:numPr>
        <w:snapToGrid w:val="0"/>
        <w:ind w:left="466" w:hanging="284"/>
        <w:jc w:val="both"/>
        <w:rPr>
          <w:sz w:val="20"/>
          <w:szCs w:val="18"/>
          <w:lang w:eastAsia="zh-CN"/>
        </w:rPr>
      </w:pPr>
      <w:r>
        <w:rPr>
          <w:sz w:val="20"/>
          <w:szCs w:val="18"/>
          <w:lang w:eastAsia="zh-CN"/>
        </w:rPr>
        <w:t>Other options are not precluded.</w:t>
      </w:r>
    </w:p>
    <w:p w:rsidR="00151AAC" w:rsidRDefault="003C1D94">
      <w:pPr>
        <w:numPr>
          <w:ilvl w:val="0"/>
          <w:numId w:val="15"/>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rsidR="00151AAC" w:rsidRDefault="003C1D94">
      <w:pPr>
        <w:numPr>
          <w:ilvl w:val="0"/>
          <w:numId w:val="15"/>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rsidR="00151AAC" w:rsidRDefault="003C1D94">
      <w:pPr>
        <w:numPr>
          <w:ilvl w:val="0"/>
          <w:numId w:val="15"/>
        </w:numPr>
        <w:snapToGrid w:val="0"/>
        <w:ind w:left="466" w:hanging="284"/>
        <w:jc w:val="both"/>
        <w:rPr>
          <w:sz w:val="20"/>
          <w:szCs w:val="18"/>
          <w:lang w:eastAsia="zh-CN"/>
        </w:rPr>
      </w:pPr>
      <w:r>
        <w:rPr>
          <w:sz w:val="20"/>
          <w:szCs w:val="18"/>
          <w:lang w:eastAsia="zh-CN"/>
        </w:rPr>
        <w:t>The selected option shall satisfy Event-2.</w:t>
      </w:r>
    </w:p>
    <w:p w:rsidR="00151AAC" w:rsidRDefault="003C1D94">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rsidR="00151AAC" w:rsidRDefault="003C1D9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rsidR="00151AAC" w:rsidRDefault="003C1D9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rsidR="00151AAC" w:rsidRDefault="003C1D94">
      <w:pPr>
        <w:numPr>
          <w:ilvl w:val="0"/>
          <w:numId w:val="40"/>
        </w:numPr>
        <w:snapToGrid w:val="0"/>
        <w:rPr>
          <w:rFonts w:eastAsia="MS Mincho"/>
          <w:sz w:val="20"/>
          <w:szCs w:val="20"/>
          <w:lang w:eastAsia="ja-JP"/>
        </w:rPr>
      </w:pPr>
      <w:r>
        <w:rPr>
          <w:rFonts w:eastAsia="MS Mincho"/>
          <w:sz w:val="20"/>
          <w:szCs w:val="20"/>
          <w:lang w:eastAsia="ja-JP"/>
        </w:rPr>
        <w:t>Trigger-event detection for beam reporting by UE</w:t>
      </w:r>
    </w:p>
    <w:p w:rsidR="00151AAC" w:rsidRDefault="003C1D94">
      <w:pPr>
        <w:numPr>
          <w:ilvl w:val="1"/>
          <w:numId w:val="40"/>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rsidR="00151AAC" w:rsidRDefault="003C1D94">
      <w:pPr>
        <w:numPr>
          <w:ilvl w:val="1"/>
          <w:numId w:val="40"/>
        </w:numPr>
        <w:snapToGrid w:val="0"/>
        <w:rPr>
          <w:rFonts w:eastAsia="MS Mincho"/>
          <w:sz w:val="20"/>
          <w:szCs w:val="20"/>
          <w:lang w:eastAsia="ja-JP"/>
        </w:rPr>
      </w:pPr>
      <w:r>
        <w:rPr>
          <w:rFonts w:eastAsia="MS Mincho"/>
          <w:sz w:val="20"/>
          <w:szCs w:val="20"/>
          <w:lang w:eastAsia="ja-JP"/>
        </w:rPr>
        <w:t>FFS: Trigger condition for declaring beam-reporting event</w:t>
      </w:r>
    </w:p>
    <w:p w:rsidR="00151AAC" w:rsidRDefault="003C1D94">
      <w:pPr>
        <w:numPr>
          <w:ilvl w:val="0"/>
          <w:numId w:val="40"/>
        </w:numPr>
        <w:snapToGrid w:val="0"/>
        <w:rPr>
          <w:rFonts w:eastAsia="MS Mincho"/>
          <w:sz w:val="20"/>
          <w:szCs w:val="20"/>
          <w:lang w:eastAsia="ja-JP"/>
        </w:rPr>
      </w:pPr>
      <w:r>
        <w:rPr>
          <w:rFonts w:eastAsia="MS Mincho"/>
          <w:sz w:val="20"/>
          <w:szCs w:val="20"/>
          <w:lang w:eastAsia="ja-JP"/>
        </w:rPr>
        <w:lastRenderedPageBreak/>
        <w:t>Beam-report transmission by UE</w:t>
      </w:r>
    </w:p>
    <w:p w:rsidR="00151AAC" w:rsidRDefault="003C1D94">
      <w:pPr>
        <w:numPr>
          <w:ilvl w:val="1"/>
          <w:numId w:val="40"/>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rsidR="00151AAC" w:rsidRDefault="003C1D94">
      <w:pPr>
        <w:numPr>
          <w:ilvl w:val="1"/>
          <w:numId w:val="40"/>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rsidR="00151AAC" w:rsidRDefault="003C1D94">
      <w:pPr>
        <w:numPr>
          <w:ilvl w:val="2"/>
          <w:numId w:val="40"/>
        </w:numPr>
        <w:snapToGrid w:val="0"/>
        <w:rPr>
          <w:rFonts w:eastAsia="MS Mincho"/>
          <w:sz w:val="20"/>
          <w:szCs w:val="20"/>
          <w:lang w:eastAsia="ja-JP"/>
        </w:rPr>
      </w:pPr>
      <w:r>
        <w:rPr>
          <w:rFonts w:eastAsia="MS Mincho"/>
          <w:sz w:val="20"/>
          <w:szCs w:val="20"/>
          <w:lang w:eastAsia="ja-JP"/>
        </w:rPr>
        <w:t>MAC-CE</w:t>
      </w:r>
    </w:p>
    <w:p w:rsidR="00151AAC" w:rsidRDefault="003C1D94">
      <w:pPr>
        <w:numPr>
          <w:ilvl w:val="2"/>
          <w:numId w:val="40"/>
        </w:numPr>
        <w:snapToGrid w:val="0"/>
        <w:rPr>
          <w:rFonts w:eastAsia="MS Mincho"/>
          <w:sz w:val="20"/>
          <w:szCs w:val="20"/>
          <w:lang w:eastAsia="ja-JP"/>
        </w:rPr>
      </w:pPr>
      <w:r>
        <w:rPr>
          <w:rFonts w:eastAsia="MS Mincho"/>
          <w:sz w:val="20"/>
          <w:szCs w:val="20"/>
          <w:lang w:eastAsia="ja-JP"/>
        </w:rPr>
        <w:t>UCI</w:t>
      </w:r>
    </w:p>
    <w:p w:rsidR="00151AAC" w:rsidRDefault="003C1D94">
      <w:pPr>
        <w:numPr>
          <w:ilvl w:val="2"/>
          <w:numId w:val="40"/>
        </w:numPr>
        <w:snapToGrid w:val="0"/>
        <w:rPr>
          <w:rFonts w:eastAsia="MS Mincho"/>
          <w:sz w:val="20"/>
          <w:szCs w:val="20"/>
          <w:lang w:eastAsia="ja-JP"/>
        </w:rPr>
      </w:pPr>
      <w:r>
        <w:rPr>
          <w:rFonts w:eastAsia="MS Mincho"/>
          <w:sz w:val="20"/>
          <w:szCs w:val="20"/>
          <w:lang w:eastAsia="ja-JP"/>
        </w:rPr>
        <w:t>Others are not precluded.</w:t>
      </w:r>
    </w:p>
    <w:p w:rsidR="00151AAC" w:rsidRDefault="003C1D9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rsidR="00151AAC" w:rsidRDefault="003C1D94">
      <w:pPr>
        <w:numPr>
          <w:ilvl w:val="0"/>
          <w:numId w:val="40"/>
        </w:numPr>
        <w:snapToGrid w:val="0"/>
        <w:rPr>
          <w:rFonts w:eastAsia="MS Mincho"/>
          <w:sz w:val="20"/>
          <w:szCs w:val="20"/>
          <w:lang w:eastAsia="ja-JP"/>
        </w:rPr>
      </w:pPr>
      <w:r>
        <w:rPr>
          <w:color w:val="000000"/>
          <w:sz w:val="20"/>
          <w:szCs w:val="20"/>
          <w:lang w:eastAsia="zh-CN"/>
        </w:rPr>
        <w:t>UE requesting UL resource(s) for the beam report</w:t>
      </w:r>
    </w:p>
    <w:p w:rsidR="00151AAC" w:rsidRDefault="003C1D94">
      <w:pPr>
        <w:numPr>
          <w:ilvl w:val="0"/>
          <w:numId w:val="40"/>
        </w:numPr>
        <w:snapToGrid w:val="0"/>
        <w:rPr>
          <w:rFonts w:eastAsia="MS Mincho"/>
          <w:sz w:val="20"/>
          <w:szCs w:val="20"/>
          <w:lang w:eastAsia="ja-JP"/>
        </w:rPr>
      </w:pPr>
      <w:r>
        <w:rPr>
          <w:color w:val="000000"/>
          <w:sz w:val="20"/>
          <w:szCs w:val="20"/>
          <w:lang w:eastAsia="zh-CN"/>
        </w:rPr>
        <w:t>UE notifying transmission of beam report</w:t>
      </w:r>
    </w:p>
    <w:p w:rsidR="00151AAC" w:rsidRDefault="003C1D94">
      <w:pPr>
        <w:numPr>
          <w:ilvl w:val="0"/>
          <w:numId w:val="40"/>
        </w:numPr>
        <w:snapToGrid w:val="0"/>
        <w:rPr>
          <w:rFonts w:eastAsia="MS Mincho"/>
          <w:sz w:val="20"/>
          <w:szCs w:val="20"/>
          <w:lang w:eastAsia="ja-JP"/>
        </w:rPr>
      </w:pPr>
      <w:proofErr w:type="spellStart"/>
      <w:r>
        <w:rPr>
          <w:color w:val="000000"/>
          <w:sz w:val="20"/>
          <w:szCs w:val="20"/>
          <w:lang w:eastAsia="zh-CN"/>
        </w:rPr>
        <w:t>gNB</w:t>
      </w:r>
      <w:proofErr w:type="spellEnd"/>
      <w:r>
        <w:rPr>
          <w:color w:val="000000"/>
          <w:sz w:val="20"/>
          <w:szCs w:val="20"/>
          <w:lang w:eastAsia="zh-CN"/>
        </w:rPr>
        <w:t xml:space="preserve"> preconfigured resources</w:t>
      </w:r>
    </w:p>
    <w:p w:rsidR="00151AAC" w:rsidRDefault="003C1D94">
      <w:pPr>
        <w:snapToGrid w:val="0"/>
        <w:rPr>
          <w:rFonts w:eastAsia="MS Mincho"/>
          <w:sz w:val="20"/>
          <w:szCs w:val="20"/>
          <w:lang w:eastAsia="ja-JP"/>
        </w:rPr>
      </w:pPr>
      <w:r>
        <w:rPr>
          <w:rFonts w:eastAsia="Times New Roman"/>
          <w:sz w:val="20"/>
          <w:szCs w:val="20"/>
        </w:rPr>
        <w:t>Other procedure(s) as required</w:t>
      </w:r>
    </w:p>
    <w:p w:rsidR="00151AAC" w:rsidRDefault="00151AAC">
      <w:pPr>
        <w:snapToGrid w:val="0"/>
        <w:jc w:val="both"/>
        <w:rPr>
          <w:color w:val="000000" w:themeColor="text1"/>
          <w:sz w:val="18"/>
          <w:szCs w:val="18"/>
        </w:rPr>
      </w:pPr>
    </w:p>
    <w:p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rsidR="00151AAC" w:rsidRDefault="003C1D94">
      <w:pPr>
        <w:numPr>
          <w:ilvl w:val="0"/>
          <w:numId w:val="15"/>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Others are not precluded.</w:t>
      </w:r>
    </w:p>
    <w:p w:rsidR="00151AAC" w:rsidRDefault="003C1D94">
      <w:pPr>
        <w:numPr>
          <w:ilvl w:val="0"/>
          <w:numId w:val="15"/>
        </w:numPr>
        <w:snapToGrid w:val="0"/>
        <w:jc w:val="both"/>
        <w:rPr>
          <w:rFonts w:cs="Times"/>
          <w:color w:val="000000"/>
          <w:sz w:val="20"/>
          <w:szCs w:val="20"/>
          <w:lang w:eastAsia="zh-CN"/>
        </w:rPr>
      </w:pPr>
      <w:r>
        <w:rPr>
          <w:rFonts w:cs="Times"/>
          <w:color w:val="000000"/>
          <w:sz w:val="20"/>
          <w:szCs w:val="20"/>
          <w:lang w:eastAsia="zh-CN"/>
        </w:rPr>
        <w:t>Note: Companies are encouraged to provide details on procedure (e.g. how it is used) related to their preferred event</w:t>
      </w:r>
    </w:p>
    <w:p w:rsidR="00151AAC" w:rsidRDefault="00151AAC">
      <w:pPr>
        <w:rPr>
          <w:rFonts w:cs="Times"/>
          <w:sz w:val="20"/>
          <w:szCs w:val="20"/>
        </w:rPr>
      </w:pPr>
    </w:p>
    <w:p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rsidR="00151AAC" w:rsidRDefault="00151AAC">
      <w:pPr>
        <w:rPr>
          <w:rFonts w:cs="Times"/>
          <w:sz w:val="20"/>
          <w:szCs w:val="20"/>
        </w:rPr>
      </w:pPr>
    </w:p>
    <w:p w:rsidR="00151AAC" w:rsidRDefault="003C1D9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rsidR="00151AAC" w:rsidRDefault="003C1D9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rsidR="00151AAC" w:rsidRDefault="003C1D94">
      <w:pPr>
        <w:numPr>
          <w:ilvl w:val="0"/>
          <w:numId w:val="15"/>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rsidR="00151AAC" w:rsidRDefault="003C1D94">
      <w:pPr>
        <w:numPr>
          <w:ilvl w:val="1"/>
          <w:numId w:val="15"/>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rsidR="00151AAC" w:rsidRDefault="00151AAC">
      <w:pPr>
        <w:snapToGrid w:val="0"/>
        <w:jc w:val="both"/>
        <w:rPr>
          <w:rFonts w:cs="Times"/>
          <w:color w:val="000000"/>
          <w:sz w:val="20"/>
          <w:szCs w:val="20"/>
          <w:lang w:eastAsia="zh-CN"/>
        </w:rPr>
      </w:pPr>
    </w:p>
    <w:p w:rsidR="00151AAC" w:rsidRDefault="003C1D94">
      <w:pPr>
        <w:rPr>
          <w:rFonts w:cs="Times"/>
          <w:color w:val="000000"/>
          <w:sz w:val="20"/>
          <w:szCs w:val="20"/>
          <w:lang w:eastAsia="zh-CN"/>
        </w:rPr>
      </w:pPr>
      <w:r>
        <w:rPr>
          <w:rFonts w:cs="Times"/>
          <w:color w:val="000000"/>
          <w:sz w:val="20"/>
          <w:szCs w:val="20"/>
          <w:lang w:eastAsia="zh-CN"/>
        </w:rPr>
        <w:br w:type="page"/>
      </w:r>
    </w:p>
    <w:p w:rsidR="00151AAC" w:rsidRDefault="003C1D9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rFonts w:ascii="Arial" w:hAnsi="Arial" w:cs="Arial"/>
                <w:sz w:val="16"/>
                <w:szCs w:val="16"/>
              </w:rPr>
            </w:pPr>
            <w:hyperlink r:id="rId15" w:history="1">
              <w:r w:rsidR="003C1D94">
                <w:rPr>
                  <w:rStyle w:val="Hyperlink"/>
                  <w:rFonts w:ascii="Arial" w:hAnsi="Arial" w:cs="Arial"/>
                  <w:b/>
                  <w:bCs/>
                  <w:color w:val="0000FF"/>
                  <w:sz w:val="16"/>
                  <w:szCs w:val="16"/>
                </w:rPr>
                <w:t>R1-2500942</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Offline summary for Rel-19 MIMO UEIBM (9.2.1) pre-RAN1#120</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Moderator (ZTE)</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rFonts w:ascii="Arial" w:hAnsi="Arial" w:cs="Arial"/>
                <w:b/>
                <w:bCs/>
                <w:color w:val="0000FF"/>
                <w:sz w:val="16"/>
                <w:szCs w:val="16"/>
                <w:u w:val="single"/>
              </w:rPr>
            </w:pPr>
            <w:hyperlink r:id="rId16" w:history="1">
              <w:r w:rsidR="003C1D94">
                <w:rPr>
                  <w:rStyle w:val="Hyperlink"/>
                  <w:rFonts w:ascii="Arial" w:hAnsi="Arial" w:cs="Arial"/>
                  <w:b/>
                  <w:bCs/>
                  <w:color w:val="0000FF"/>
                  <w:sz w:val="16"/>
                  <w:szCs w:val="16"/>
                </w:rPr>
                <w:t>R1-2500056</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FUTUREWEI</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17" w:history="1">
              <w:r w:rsidR="003C1D94">
                <w:rPr>
                  <w:rStyle w:val="Hyperlink"/>
                  <w:rFonts w:ascii="Arial" w:hAnsi="Arial" w:cs="Arial"/>
                  <w:b/>
                  <w:bCs/>
                  <w:color w:val="0000FF"/>
                  <w:sz w:val="16"/>
                  <w:szCs w:val="16"/>
                </w:rPr>
                <w:t>R1-2500097</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18" w:history="1">
              <w:r w:rsidR="003C1D94">
                <w:rPr>
                  <w:rStyle w:val="Hyperlink"/>
                  <w:rFonts w:ascii="Arial" w:hAnsi="Arial" w:cs="Arial"/>
                  <w:b/>
                  <w:bCs/>
                  <w:color w:val="0000FF"/>
                  <w:sz w:val="16"/>
                  <w:szCs w:val="16"/>
                </w:rPr>
                <w:t>R1-2500104</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MediaTek Inc.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19" w:history="1">
              <w:r w:rsidR="003C1D94">
                <w:rPr>
                  <w:rStyle w:val="Hyperlink"/>
                  <w:rFonts w:ascii="Arial" w:hAnsi="Arial" w:cs="Arial"/>
                  <w:b/>
                  <w:bCs/>
                  <w:color w:val="0000FF"/>
                  <w:sz w:val="16"/>
                  <w:szCs w:val="16"/>
                </w:rPr>
                <w:t>R1-2500115</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Remaining Details on Rel-19 UE/Event-Driven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0" w:history="1">
              <w:r w:rsidR="003C1D94">
                <w:rPr>
                  <w:rStyle w:val="Hyperlink"/>
                  <w:rFonts w:ascii="Arial" w:hAnsi="Arial" w:cs="Arial"/>
                  <w:b/>
                  <w:bCs/>
                  <w:color w:val="0000FF"/>
                  <w:sz w:val="16"/>
                  <w:szCs w:val="16"/>
                </w:rPr>
                <w:t>R1-2500163</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1" w:history="1">
              <w:r w:rsidR="003C1D94">
                <w:rPr>
                  <w:rStyle w:val="Hyperlink"/>
                  <w:rFonts w:ascii="Arial" w:hAnsi="Arial" w:cs="Arial"/>
                  <w:b/>
                  <w:bCs/>
                  <w:color w:val="0000FF"/>
                  <w:sz w:val="16"/>
                  <w:szCs w:val="16"/>
                </w:rPr>
                <w:t>R1-2500217</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Views on enhancement for Rel-19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CATT</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2" w:history="1">
              <w:r w:rsidR="003C1D94">
                <w:rPr>
                  <w:rStyle w:val="Hyperlink"/>
                  <w:rFonts w:ascii="Arial" w:hAnsi="Arial" w:cs="Arial"/>
                  <w:b/>
                  <w:bCs/>
                  <w:color w:val="0000FF"/>
                  <w:sz w:val="16"/>
                  <w:szCs w:val="16"/>
                </w:rPr>
                <w:t>R1-2500240</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TCL</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3" w:history="1">
              <w:r w:rsidR="003C1D94">
                <w:rPr>
                  <w:rStyle w:val="Hyperlink"/>
                  <w:rFonts w:ascii="Arial" w:hAnsi="Arial" w:cs="Arial"/>
                  <w:b/>
                  <w:bCs/>
                  <w:color w:val="0000FF"/>
                  <w:sz w:val="16"/>
                  <w:szCs w:val="16"/>
                </w:rPr>
                <w:t>R1-2500241</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4" w:history="1">
              <w:r w:rsidR="003C1D94">
                <w:rPr>
                  <w:rStyle w:val="Hyperlink"/>
                  <w:rFonts w:ascii="Arial" w:hAnsi="Arial" w:cs="Arial"/>
                  <w:b/>
                  <w:bCs/>
                  <w:color w:val="0000FF"/>
                  <w:sz w:val="16"/>
                  <w:szCs w:val="16"/>
                </w:rPr>
                <w:t>R1-2500279</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CMCC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5" w:history="1">
              <w:r w:rsidR="003C1D94">
                <w:rPr>
                  <w:rStyle w:val="Hyperlink"/>
                  <w:rFonts w:ascii="Arial" w:hAnsi="Arial" w:cs="Arial"/>
                  <w:b/>
                  <w:bCs/>
                  <w:color w:val="0000FF"/>
                  <w:sz w:val="16"/>
                  <w:szCs w:val="16"/>
                </w:rPr>
                <w:t>R1-2500342</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vivo</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6" w:history="1">
              <w:r w:rsidR="003C1D94">
                <w:rPr>
                  <w:rStyle w:val="Hyperlink"/>
                  <w:rFonts w:ascii="Arial" w:hAnsi="Arial" w:cs="Arial"/>
                  <w:b/>
                  <w:bCs/>
                  <w:color w:val="0000FF"/>
                  <w:sz w:val="16"/>
                  <w:szCs w:val="16"/>
                </w:rPr>
                <w:t>R1-2500377</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China Telecom Corporation Ltd.</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7" w:history="1">
              <w:r w:rsidR="003C1D94">
                <w:rPr>
                  <w:rStyle w:val="Hyperlink"/>
                  <w:rFonts w:ascii="Arial" w:hAnsi="Arial" w:cs="Arial"/>
                  <w:b/>
                  <w:bCs/>
                  <w:color w:val="0000FF"/>
                  <w:sz w:val="16"/>
                  <w:szCs w:val="16"/>
                </w:rPr>
                <w:t>R1-2500470</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OPPO</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8" w:history="1">
              <w:r w:rsidR="003C1D94">
                <w:rPr>
                  <w:rStyle w:val="Hyperlink"/>
                  <w:rFonts w:ascii="Arial" w:hAnsi="Arial" w:cs="Arial"/>
                  <w:b/>
                  <w:bCs/>
                  <w:color w:val="0000FF"/>
                  <w:sz w:val="16"/>
                  <w:szCs w:val="16"/>
                </w:rPr>
                <w:t>R1-2500513</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proofErr w:type="spellStart"/>
            <w:r>
              <w:rPr>
                <w:rFonts w:ascii="Arial" w:hAnsi="Arial" w:cs="Arial"/>
                <w:sz w:val="16"/>
                <w:szCs w:val="16"/>
              </w:rPr>
              <w:t>Ofinno</w:t>
            </w:r>
            <w:proofErr w:type="spellEnd"/>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29" w:history="1">
              <w:r w:rsidR="003C1D94">
                <w:rPr>
                  <w:rStyle w:val="Hyperlink"/>
                  <w:rFonts w:ascii="Arial" w:hAnsi="Arial" w:cs="Arial"/>
                  <w:b/>
                  <w:bCs/>
                  <w:color w:val="0000FF"/>
                  <w:sz w:val="16"/>
                  <w:szCs w:val="16"/>
                </w:rPr>
                <w:t>R1-2500569</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LG Electronics</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0" w:history="1">
              <w:r w:rsidR="003C1D94">
                <w:rPr>
                  <w:rStyle w:val="Hyperlink"/>
                  <w:rFonts w:ascii="Arial" w:hAnsi="Arial" w:cs="Arial"/>
                  <w:b/>
                  <w:bCs/>
                  <w:color w:val="0000FF"/>
                  <w:sz w:val="16"/>
                  <w:szCs w:val="16"/>
                </w:rPr>
                <w:t>R1-2500592</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NEC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1" w:history="1">
              <w:r w:rsidR="003C1D94">
                <w:rPr>
                  <w:rStyle w:val="Hyperlink"/>
                  <w:rFonts w:ascii="Arial" w:hAnsi="Arial" w:cs="Arial"/>
                  <w:b/>
                  <w:bCs/>
                  <w:color w:val="0000FF"/>
                  <w:sz w:val="16"/>
                  <w:szCs w:val="16"/>
                </w:rPr>
                <w:t>R1-2500645</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Sony</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2" w:history="1">
              <w:r w:rsidR="003C1D94">
                <w:rPr>
                  <w:rStyle w:val="Hyperlink"/>
                  <w:rFonts w:ascii="Arial" w:hAnsi="Arial" w:cs="Arial"/>
                  <w:b/>
                  <w:bCs/>
                  <w:color w:val="0000FF"/>
                  <w:sz w:val="16"/>
                  <w:szCs w:val="16"/>
                </w:rPr>
                <w:t>R1-2500671</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3" w:history="1">
              <w:r w:rsidR="003C1D94">
                <w:rPr>
                  <w:rStyle w:val="Hyperlink"/>
                  <w:rFonts w:ascii="Arial" w:hAnsi="Arial" w:cs="Arial"/>
                  <w:b/>
                  <w:bCs/>
                  <w:color w:val="0000FF"/>
                  <w:sz w:val="16"/>
                  <w:szCs w:val="16"/>
                </w:rPr>
                <w:t>R1-2500699</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Lenovo</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4" w:history="1">
              <w:r w:rsidR="003C1D94">
                <w:rPr>
                  <w:rStyle w:val="Hyperlink"/>
                  <w:rFonts w:ascii="Arial" w:hAnsi="Arial" w:cs="Arial"/>
                  <w:b/>
                  <w:bCs/>
                  <w:color w:val="0000FF"/>
                  <w:sz w:val="16"/>
                  <w:szCs w:val="16"/>
                </w:rPr>
                <w:t>R1-2500725</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Xiaomi</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5" w:history="1">
              <w:r w:rsidR="003C1D94">
                <w:rPr>
                  <w:rStyle w:val="Hyperlink"/>
                  <w:rFonts w:ascii="Arial" w:hAnsi="Arial" w:cs="Arial"/>
                  <w:b/>
                  <w:bCs/>
                  <w:color w:val="0000FF"/>
                  <w:sz w:val="16"/>
                  <w:szCs w:val="16"/>
                </w:rPr>
                <w:t>R1-2500771</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Apple</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6" w:history="1">
              <w:r w:rsidR="003C1D94">
                <w:rPr>
                  <w:rStyle w:val="Hyperlink"/>
                  <w:rFonts w:ascii="Arial" w:hAnsi="Arial" w:cs="Arial"/>
                  <w:b/>
                  <w:bCs/>
                  <w:color w:val="0000FF"/>
                  <w:sz w:val="16"/>
                  <w:szCs w:val="16"/>
                </w:rPr>
                <w:t>R1-2500839</w:t>
              </w:r>
            </w:hyperlink>
          </w:p>
        </w:tc>
        <w:tc>
          <w:tcPr>
            <w:tcW w:w="567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Samsung</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7" w:history="1">
              <w:r w:rsidR="003C1D94">
                <w:rPr>
                  <w:rStyle w:val="Hyperlink"/>
                  <w:rFonts w:ascii="Arial" w:hAnsi="Arial" w:cs="Arial"/>
                  <w:b/>
                  <w:bCs/>
                  <w:color w:val="0000FF"/>
                  <w:sz w:val="16"/>
                  <w:szCs w:val="16"/>
                </w:rPr>
                <w:t>R1-2500896</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Nokia</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8" w:history="1">
              <w:r w:rsidR="003C1D94">
                <w:rPr>
                  <w:rStyle w:val="Hyperlink"/>
                  <w:rFonts w:ascii="Arial" w:hAnsi="Arial" w:cs="Arial"/>
                  <w:b/>
                  <w:bCs/>
                  <w:color w:val="0000FF"/>
                  <w:sz w:val="16"/>
                  <w:szCs w:val="16"/>
                </w:rPr>
                <w:t>R1-2500905</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ETRI</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39" w:history="1">
              <w:r w:rsidR="003C1D94">
                <w:rPr>
                  <w:rStyle w:val="Hyperlink"/>
                  <w:rFonts w:ascii="Arial" w:hAnsi="Arial" w:cs="Arial"/>
                  <w:b/>
                  <w:bCs/>
                  <w:color w:val="0000FF"/>
                  <w:sz w:val="16"/>
                  <w:szCs w:val="16"/>
                </w:rPr>
                <w:t>R1-2500930</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Fujitsu</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0" w:history="1">
              <w:r w:rsidR="003C1D94">
                <w:rPr>
                  <w:rStyle w:val="Hyperlink"/>
                  <w:rFonts w:ascii="Arial" w:hAnsi="Arial" w:cs="Arial"/>
                  <w:b/>
                  <w:bCs/>
                  <w:color w:val="0000FF"/>
                  <w:sz w:val="16"/>
                  <w:szCs w:val="16"/>
                </w:rPr>
                <w:t>R1-2500963</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1" w:history="1">
              <w:r w:rsidR="003C1D94">
                <w:rPr>
                  <w:rStyle w:val="Hyperlink"/>
                  <w:rFonts w:ascii="Arial" w:hAnsi="Arial" w:cs="Arial"/>
                  <w:b/>
                  <w:bCs/>
                  <w:color w:val="0000FF"/>
                  <w:sz w:val="16"/>
                  <w:szCs w:val="16"/>
                </w:rPr>
                <w:t>R1-2500977</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Panasonic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2" w:history="1">
              <w:r w:rsidR="003C1D94">
                <w:rPr>
                  <w:rStyle w:val="Hyperlink"/>
                  <w:rFonts w:ascii="Arial" w:hAnsi="Arial" w:cs="Arial"/>
                  <w:b/>
                  <w:bCs/>
                  <w:color w:val="0000FF"/>
                  <w:sz w:val="16"/>
                  <w:szCs w:val="16"/>
                </w:rPr>
                <w:t>R1-2501084</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Meta</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3" w:history="1">
              <w:r w:rsidR="003C1D94">
                <w:rPr>
                  <w:rStyle w:val="Hyperlink"/>
                  <w:rFonts w:ascii="Arial" w:hAnsi="Arial" w:cs="Arial"/>
                  <w:b/>
                  <w:bCs/>
                  <w:color w:val="0000FF"/>
                  <w:sz w:val="16"/>
                  <w:szCs w:val="16"/>
                </w:rPr>
                <w:t>R1-2501087</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Hyundai Motor Company</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4" w:history="1">
              <w:r w:rsidR="003C1D94">
                <w:rPr>
                  <w:rStyle w:val="Hyperlink"/>
                  <w:rFonts w:ascii="Arial" w:hAnsi="Arial" w:cs="Arial"/>
                  <w:b/>
                  <w:bCs/>
                  <w:color w:val="0000FF"/>
                  <w:sz w:val="16"/>
                  <w:szCs w:val="16"/>
                </w:rPr>
                <w:t>R1-2501105</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HONOR</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5" w:history="1">
              <w:r w:rsidR="003C1D94">
                <w:rPr>
                  <w:rStyle w:val="Hyperlink"/>
                  <w:rFonts w:ascii="Arial" w:hAnsi="Arial" w:cs="Arial"/>
                  <w:b/>
                  <w:bCs/>
                  <w:color w:val="0000FF"/>
                  <w:sz w:val="16"/>
                  <w:szCs w:val="16"/>
                </w:rPr>
                <w:t>R1-2501127</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Sharp</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sz w:val="18"/>
                <w:szCs w:val="18"/>
              </w:rPr>
            </w:pPr>
            <w:hyperlink r:id="rId46" w:history="1">
              <w:r w:rsidR="003C1D94">
                <w:rPr>
                  <w:rStyle w:val="Hyperlink"/>
                  <w:rFonts w:ascii="Arial" w:hAnsi="Arial" w:cs="Arial"/>
                  <w:b/>
                  <w:bCs/>
                  <w:color w:val="0000FF"/>
                  <w:sz w:val="16"/>
                  <w:szCs w:val="16"/>
                </w:rPr>
                <w:t>R1-2501149</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sz w:val="18"/>
                <w:szCs w:val="18"/>
              </w:rPr>
            </w:pPr>
            <w:r>
              <w:rPr>
                <w:rFonts w:ascii="Arial" w:hAnsi="Arial" w:cs="Arial"/>
                <w:sz w:val="16"/>
                <w:szCs w:val="16"/>
              </w:rPr>
              <w:t>Qualcomm Incorporated</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47" w:history="1">
              <w:r w:rsidR="003C1D94">
                <w:rPr>
                  <w:rStyle w:val="Hyperlink"/>
                  <w:rFonts w:ascii="Arial" w:hAnsi="Arial" w:cs="Arial"/>
                  <w:b/>
                  <w:bCs/>
                  <w:color w:val="0000FF"/>
                  <w:sz w:val="16"/>
                  <w:szCs w:val="16"/>
                </w:rPr>
                <w:t>R1-2501195</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NTT DOCOMO, INC.</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48" w:history="1">
              <w:r w:rsidR="003C1D94">
                <w:rPr>
                  <w:rStyle w:val="Hyperlink"/>
                  <w:rFonts w:ascii="Arial" w:hAnsi="Arial" w:cs="Arial"/>
                  <w:b/>
                  <w:bCs/>
                  <w:color w:val="0000FF"/>
                  <w:sz w:val="16"/>
                  <w:szCs w:val="16"/>
                </w:rPr>
                <w:t>R1-2501230</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ITRI</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49" w:history="1">
              <w:r w:rsidR="003C1D94">
                <w:rPr>
                  <w:rStyle w:val="Hyperlink"/>
                  <w:rFonts w:ascii="Arial" w:hAnsi="Arial" w:cs="Arial"/>
                  <w:b/>
                  <w:bCs/>
                  <w:color w:val="0000FF"/>
                  <w:sz w:val="16"/>
                  <w:szCs w:val="16"/>
                </w:rPr>
                <w:t>R1-2501236</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proofErr w:type="spellStart"/>
            <w:r>
              <w:rPr>
                <w:rFonts w:ascii="Arial" w:hAnsi="Arial" w:cs="Arial"/>
                <w:sz w:val="16"/>
                <w:szCs w:val="16"/>
              </w:rPr>
              <w:t>ASUSTeK</w:t>
            </w:r>
            <w:proofErr w:type="spellEnd"/>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50" w:history="1">
              <w:r w:rsidR="003C1D94">
                <w:rPr>
                  <w:rStyle w:val="Hyperlink"/>
                  <w:rFonts w:ascii="Arial" w:hAnsi="Arial" w:cs="Arial"/>
                  <w:b/>
                  <w:bCs/>
                  <w:color w:val="0000FF"/>
                  <w:sz w:val="16"/>
                  <w:szCs w:val="16"/>
                </w:rPr>
                <w:t>R1-2501245</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Ericsson</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51" w:history="1">
              <w:r w:rsidR="003C1D94">
                <w:rPr>
                  <w:rStyle w:val="Hyperlink"/>
                  <w:rFonts w:ascii="Arial" w:hAnsi="Arial" w:cs="Arial"/>
                  <w:b/>
                  <w:bCs/>
                  <w:color w:val="0000FF"/>
                  <w:sz w:val="16"/>
                  <w:szCs w:val="16"/>
                </w:rPr>
                <w:t>R1-2501264</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KT Corp.</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52" w:history="1">
              <w:r w:rsidR="003C1D94">
                <w:rPr>
                  <w:rStyle w:val="Hyperlink"/>
                  <w:rFonts w:ascii="Arial" w:hAnsi="Arial" w:cs="Arial"/>
                  <w:b/>
                  <w:bCs/>
                  <w:color w:val="0000FF"/>
                  <w:sz w:val="16"/>
                  <w:szCs w:val="16"/>
                </w:rPr>
                <w:t>R1-2501309</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NICT</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rPr>
                <w:rFonts w:ascii="Arial" w:hAnsi="Arial" w:cs="Arial"/>
                <w:b/>
                <w:bCs/>
                <w:color w:val="0000FF"/>
                <w:sz w:val="16"/>
                <w:szCs w:val="16"/>
                <w:u w:val="single"/>
              </w:rPr>
            </w:pPr>
            <w:hyperlink r:id="rId53" w:history="1">
              <w:r w:rsidR="003C1D94">
                <w:rPr>
                  <w:rStyle w:val="Hyperlink"/>
                  <w:rFonts w:ascii="Arial" w:hAnsi="Arial" w:cs="Arial"/>
                  <w:b/>
                  <w:bCs/>
                  <w:color w:val="0000FF"/>
                  <w:sz w:val="16"/>
                  <w:szCs w:val="16"/>
                </w:rPr>
                <w:t>R1-2501334</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Google</w:t>
            </w:r>
          </w:p>
        </w:tc>
      </w:tr>
      <w:tr w:rsidR="00151AAC">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3C1D94">
            <w:pPr>
              <w:snapToGrid w:val="0"/>
              <w:rPr>
                <w:rFonts w:eastAsia="Times New Roman"/>
                <w:bCs/>
                <w:sz w:val="18"/>
                <w:szCs w:val="18"/>
              </w:rPr>
            </w:pPr>
            <w:r>
              <w:rPr>
                <w:rFonts w:eastAsia="Times New Roman"/>
                <w:bCs/>
                <w:sz w:val="18"/>
                <w:szCs w:val="18"/>
              </w:rPr>
              <w:t>40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rsidR="00151AAC" w:rsidRDefault="00023E8C">
            <w:pPr>
              <w:snapToGrid w:val="0"/>
            </w:pPr>
            <w:hyperlink r:id="rId54" w:history="1">
              <w:r w:rsidR="003C1D94">
                <w:rPr>
                  <w:rStyle w:val="Hyperlink"/>
                  <w:rFonts w:ascii="Arial" w:hAnsi="Arial" w:cs="Arial"/>
                  <w:b/>
                  <w:bCs/>
                  <w:color w:val="0000FF"/>
                  <w:sz w:val="16"/>
                  <w:szCs w:val="16"/>
                </w:rPr>
                <w:t>R1-2501341</w:t>
              </w:r>
            </w:hyperlink>
          </w:p>
        </w:tc>
        <w:tc>
          <w:tcPr>
            <w:tcW w:w="567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rsidR="00151AAC" w:rsidRDefault="003C1D94">
            <w:pPr>
              <w:snapToGrid w:val="0"/>
              <w:rPr>
                <w:rFonts w:ascii="Arial" w:hAnsi="Arial" w:cs="Arial"/>
                <w:sz w:val="16"/>
                <w:szCs w:val="16"/>
              </w:rPr>
            </w:pPr>
            <w:r>
              <w:rPr>
                <w:rFonts w:ascii="Arial" w:hAnsi="Arial" w:cs="Arial"/>
                <w:sz w:val="16"/>
                <w:szCs w:val="16"/>
              </w:rPr>
              <w:t>KDDI Corporation</w:t>
            </w:r>
          </w:p>
        </w:tc>
      </w:tr>
    </w:tbl>
    <w:p w:rsidR="00151AAC" w:rsidRDefault="00151AAC"/>
    <w:sectPr w:rsidR="00151AAC">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E8C" w:rsidRDefault="00023E8C" w:rsidP="00DD0640">
      <w:r>
        <w:separator/>
      </w:r>
    </w:p>
  </w:endnote>
  <w:endnote w:type="continuationSeparator" w:id="0">
    <w:p w:rsidR="00023E8C" w:rsidRDefault="00023E8C" w:rsidP="00DD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E8C" w:rsidRDefault="00023E8C" w:rsidP="00DD0640">
      <w:r>
        <w:separator/>
      </w:r>
    </w:p>
  </w:footnote>
  <w:footnote w:type="continuationSeparator" w:id="0">
    <w:p w:rsidR="00023E8C" w:rsidRDefault="00023E8C" w:rsidP="00DD0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311E60"/>
    <w:multiLevelType w:val="multilevel"/>
    <w:tmpl w:val="24311E6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9EE44F0"/>
    <w:multiLevelType w:val="multilevel"/>
    <w:tmpl w:val="29EE44F0"/>
    <w:lvl w:ilvl="0">
      <w:start w:val="1"/>
      <w:numFmt w:val="bullet"/>
      <w:lvlText w:val="•"/>
      <w:lvlJc w:val="left"/>
      <w:pPr>
        <w:ind w:left="527" w:hanging="480"/>
      </w:pPr>
      <w:rPr>
        <w:rFonts w:ascii="Calibri" w:hAnsi="Calibri" w:hint="default"/>
      </w:rPr>
    </w:lvl>
    <w:lvl w:ilvl="1">
      <w:start w:val="1"/>
      <w:numFmt w:val="bullet"/>
      <w:lvlText w:val=""/>
      <w:lvlJc w:val="left"/>
      <w:pPr>
        <w:ind w:left="1007" w:hanging="480"/>
      </w:pPr>
      <w:rPr>
        <w:rFonts w:ascii="Wingdings" w:hAnsi="Wingdings" w:hint="default"/>
      </w:rPr>
    </w:lvl>
    <w:lvl w:ilvl="2">
      <w:start w:val="1"/>
      <w:numFmt w:val="bullet"/>
      <w:lvlText w:val=""/>
      <w:lvlJc w:val="left"/>
      <w:pPr>
        <w:ind w:left="1487" w:hanging="480"/>
      </w:pPr>
      <w:rPr>
        <w:rFonts w:ascii="Wingdings" w:hAnsi="Wingdings" w:hint="default"/>
      </w:rPr>
    </w:lvl>
    <w:lvl w:ilvl="3">
      <w:start w:val="1"/>
      <w:numFmt w:val="bullet"/>
      <w:lvlText w:val=""/>
      <w:lvlJc w:val="left"/>
      <w:pPr>
        <w:ind w:left="1967" w:hanging="480"/>
      </w:pPr>
      <w:rPr>
        <w:rFonts w:ascii="Wingdings" w:hAnsi="Wingdings" w:hint="default"/>
      </w:rPr>
    </w:lvl>
    <w:lvl w:ilvl="4">
      <w:start w:val="1"/>
      <w:numFmt w:val="bullet"/>
      <w:lvlText w:val=""/>
      <w:lvlJc w:val="left"/>
      <w:pPr>
        <w:ind w:left="2447" w:hanging="480"/>
      </w:pPr>
      <w:rPr>
        <w:rFonts w:ascii="Wingdings" w:hAnsi="Wingdings" w:hint="default"/>
      </w:rPr>
    </w:lvl>
    <w:lvl w:ilvl="5">
      <w:start w:val="1"/>
      <w:numFmt w:val="bullet"/>
      <w:lvlText w:val=""/>
      <w:lvlJc w:val="left"/>
      <w:pPr>
        <w:ind w:left="2927" w:hanging="480"/>
      </w:pPr>
      <w:rPr>
        <w:rFonts w:ascii="Wingdings" w:hAnsi="Wingdings" w:hint="default"/>
      </w:rPr>
    </w:lvl>
    <w:lvl w:ilvl="6">
      <w:start w:val="1"/>
      <w:numFmt w:val="bullet"/>
      <w:lvlText w:val=""/>
      <w:lvlJc w:val="left"/>
      <w:pPr>
        <w:ind w:left="3407" w:hanging="480"/>
      </w:pPr>
      <w:rPr>
        <w:rFonts w:ascii="Wingdings" w:hAnsi="Wingdings" w:hint="default"/>
      </w:rPr>
    </w:lvl>
    <w:lvl w:ilvl="7">
      <w:start w:val="1"/>
      <w:numFmt w:val="bullet"/>
      <w:lvlText w:val=""/>
      <w:lvlJc w:val="left"/>
      <w:pPr>
        <w:ind w:left="3887" w:hanging="480"/>
      </w:pPr>
      <w:rPr>
        <w:rFonts w:ascii="Wingdings" w:hAnsi="Wingdings" w:hint="default"/>
      </w:rPr>
    </w:lvl>
    <w:lvl w:ilvl="8">
      <w:start w:val="1"/>
      <w:numFmt w:val="bullet"/>
      <w:lvlText w:val=""/>
      <w:lvlJc w:val="left"/>
      <w:pPr>
        <w:ind w:left="4367" w:hanging="480"/>
      </w:pPr>
      <w:rPr>
        <w:rFonts w:ascii="Wingdings" w:hAnsi="Wingding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2E06C43"/>
    <w:multiLevelType w:val="multilevel"/>
    <w:tmpl w:val="32E06C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CDD2812"/>
    <w:multiLevelType w:val="multilevel"/>
    <w:tmpl w:val="3CDD281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D2868D4"/>
    <w:multiLevelType w:val="multilevel"/>
    <w:tmpl w:val="3D2868D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445A7062"/>
    <w:multiLevelType w:val="multilevel"/>
    <w:tmpl w:val="445A70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0"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4"/>
  </w:num>
  <w:num w:numId="7">
    <w:abstractNumId w:val="18"/>
  </w:num>
  <w:num w:numId="8">
    <w:abstractNumId w:val="5"/>
  </w:num>
  <w:num w:numId="9">
    <w:abstractNumId w:val="33"/>
  </w:num>
  <w:num w:numId="10">
    <w:abstractNumId w:val="25"/>
  </w:num>
  <w:num w:numId="11">
    <w:abstractNumId w:val="26"/>
  </w:num>
  <w:num w:numId="12">
    <w:abstractNumId w:val="38"/>
  </w:num>
  <w:num w:numId="13">
    <w:abstractNumId w:val="9"/>
  </w:num>
  <w:num w:numId="14">
    <w:abstractNumId w:val="29"/>
  </w:num>
  <w:num w:numId="15">
    <w:abstractNumId w:val="24"/>
  </w:num>
  <w:num w:numId="16">
    <w:abstractNumId w:val="17"/>
  </w:num>
  <w:num w:numId="17">
    <w:abstractNumId w:val="8"/>
  </w:num>
  <w:num w:numId="18">
    <w:abstractNumId w:val="39"/>
  </w:num>
  <w:num w:numId="19">
    <w:abstractNumId w:val="27"/>
  </w:num>
  <w:num w:numId="20">
    <w:abstractNumId w:val="10"/>
  </w:num>
  <w:num w:numId="21">
    <w:abstractNumId w:val="21"/>
  </w:num>
  <w:num w:numId="22">
    <w:abstractNumId w:val="22"/>
  </w:num>
  <w:num w:numId="23">
    <w:abstractNumId w:val="20"/>
  </w:num>
  <w:num w:numId="24">
    <w:abstractNumId w:val="23"/>
  </w:num>
  <w:num w:numId="25">
    <w:abstractNumId w:val="14"/>
  </w:num>
  <w:num w:numId="26">
    <w:abstractNumId w:val="31"/>
  </w:num>
  <w:num w:numId="27">
    <w:abstractNumId w:val="12"/>
  </w:num>
  <w:num w:numId="28">
    <w:abstractNumId w:val="16"/>
  </w:num>
  <w:num w:numId="29">
    <w:abstractNumId w:val="11"/>
  </w:num>
  <w:num w:numId="30">
    <w:abstractNumId w:val="6"/>
  </w:num>
  <w:num w:numId="31">
    <w:abstractNumId w:val="28"/>
  </w:num>
  <w:num w:numId="32">
    <w:abstractNumId w:val="32"/>
  </w:num>
  <w:num w:numId="33">
    <w:abstractNumId w:val="13"/>
  </w:num>
  <w:num w:numId="34">
    <w:abstractNumId w:val="35"/>
  </w:num>
  <w:num w:numId="35">
    <w:abstractNumId w:val="19"/>
  </w:num>
  <w:num w:numId="36">
    <w:abstractNumId w:val="30"/>
  </w:num>
  <w:num w:numId="37">
    <w:abstractNumId w:val="37"/>
  </w:num>
  <w:num w:numId="38">
    <w:abstractNumId w:val="36"/>
  </w:num>
  <w:num w:numId="39">
    <w:abstractNumId w:val="15"/>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E20"/>
    <w:rsid w:val="00000F9F"/>
    <w:rsid w:val="000011F0"/>
    <w:rsid w:val="0000151C"/>
    <w:rsid w:val="00001E9A"/>
    <w:rsid w:val="00002AC3"/>
    <w:rsid w:val="00002D5F"/>
    <w:rsid w:val="00003043"/>
    <w:rsid w:val="000031EA"/>
    <w:rsid w:val="0000397A"/>
    <w:rsid w:val="00003E04"/>
    <w:rsid w:val="000047A2"/>
    <w:rsid w:val="00004866"/>
    <w:rsid w:val="000052BA"/>
    <w:rsid w:val="0000580B"/>
    <w:rsid w:val="00005A49"/>
    <w:rsid w:val="00006513"/>
    <w:rsid w:val="000069F8"/>
    <w:rsid w:val="00006C99"/>
    <w:rsid w:val="000076F7"/>
    <w:rsid w:val="00007F91"/>
    <w:rsid w:val="00010654"/>
    <w:rsid w:val="00010BF8"/>
    <w:rsid w:val="00011D19"/>
    <w:rsid w:val="00011E86"/>
    <w:rsid w:val="00012B4E"/>
    <w:rsid w:val="00013F55"/>
    <w:rsid w:val="000142E7"/>
    <w:rsid w:val="00014998"/>
    <w:rsid w:val="00014F34"/>
    <w:rsid w:val="00015488"/>
    <w:rsid w:val="0001565D"/>
    <w:rsid w:val="0001591C"/>
    <w:rsid w:val="00015993"/>
    <w:rsid w:val="0001675E"/>
    <w:rsid w:val="00016AAA"/>
    <w:rsid w:val="00016DCB"/>
    <w:rsid w:val="00016FD1"/>
    <w:rsid w:val="00017474"/>
    <w:rsid w:val="00017763"/>
    <w:rsid w:val="00020CCE"/>
    <w:rsid w:val="00020DA4"/>
    <w:rsid w:val="00021115"/>
    <w:rsid w:val="000219B2"/>
    <w:rsid w:val="00021AFE"/>
    <w:rsid w:val="00022271"/>
    <w:rsid w:val="00022443"/>
    <w:rsid w:val="000237B3"/>
    <w:rsid w:val="00023A26"/>
    <w:rsid w:val="00023C80"/>
    <w:rsid w:val="00023E8C"/>
    <w:rsid w:val="00024274"/>
    <w:rsid w:val="000245BA"/>
    <w:rsid w:val="00024E5C"/>
    <w:rsid w:val="0002557F"/>
    <w:rsid w:val="0002574E"/>
    <w:rsid w:val="00025EF5"/>
    <w:rsid w:val="0002632F"/>
    <w:rsid w:val="000265E8"/>
    <w:rsid w:val="00026772"/>
    <w:rsid w:val="0002686E"/>
    <w:rsid w:val="00026B46"/>
    <w:rsid w:val="0002740E"/>
    <w:rsid w:val="0003060C"/>
    <w:rsid w:val="00031729"/>
    <w:rsid w:val="00031E29"/>
    <w:rsid w:val="0003208A"/>
    <w:rsid w:val="0003223A"/>
    <w:rsid w:val="0003232A"/>
    <w:rsid w:val="0003236A"/>
    <w:rsid w:val="0003284D"/>
    <w:rsid w:val="0003323F"/>
    <w:rsid w:val="000333E1"/>
    <w:rsid w:val="00033B76"/>
    <w:rsid w:val="000343FA"/>
    <w:rsid w:val="0003475B"/>
    <w:rsid w:val="00034D74"/>
    <w:rsid w:val="00034E03"/>
    <w:rsid w:val="00034E7E"/>
    <w:rsid w:val="00035792"/>
    <w:rsid w:val="00036282"/>
    <w:rsid w:val="00036549"/>
    <w:rsid w:val="0003654B"/>
    <w:rsid w:val="000368EC"/>
    <w:rsid w:val="00036AA3"/>
    <w:rsid w:val="00036DAB"/>
    <w:rsid w:val="000372A3"/>
    <w:rsid w:val="00040565"/>
    <w:rsid w:val="00040997"/>
    <w:rsid w:val="00040F57"/>
    <w:rsid w:val="00041130"/>
    <w:rsid w:val="00041AFA"/>
    <w:rsid w:val="000427BD"/>
    <w:rsid w:val="00042AB6"/>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5057F"/>
    <w:rsid w:val="00050967"/>
    <w:rsid w:val="00051086"/>
    <w:rsid w:val="00051095"/>
    <w:rsid w:val="00051163"/>
    <w:rsid w:val="00051432"/>
    <w:rsid w:val="00051549"/>
    <w:rsid w:val="0005157C"/>
    <w:rsid w:val="0005181B"/>
    <w:rsid w:val="0005209F"/>
    <w:rsid w:val="000526C0"/>
    <w:rsid w:val="00052DC1"/>
    <w:rsid w:val="000531D4"/>
    <w:rsid w:val="00053AC6"/>
    <w:rsid w:val="00053BB0"/>
    <w:rsid w:val="00053C63"/>
    <w:rsid w:val="000540A2"/>
    <w:rsid w:val="000542C1"/>
    <w:rsid w:val="000546E1"/>
    <w:rsid w:val="00054EC6"/>
    <w:rsid w:val="0005517F"/>
    <w:rsid w:val="0005552B"/>
    <w:rsid w:val="000557E8"/>
    <w:rsid w:val="00055DF6"/>
    <w:rsid w:val="000560A5"/>
    <w:rsid w:val="00056783"/>
    <w:rsid w:val="000568AB"/>
    <w:rsid w:val="00056A0C"/>
    <w:rsid w:val="00056DEA"/>
    <w:rsid w:val="00056F8D"/>
    <w:rsid w:val="0005703A"/>
    <w:rsid w:val="0005791F"/>
    <w:rsid w:val="00057CB2"/>
    <w:rsid w:val="00057DFD"/>
    <w:rsid w:val="00060555"/>
    <w:rsid w:val="00060B38"/>
    <w:rsid w:val="000618C3"/>
    <w:rsid w:val="000619AA"/>
    <w:rsid w:val="00061E10"/>
    <w:rsid w:val="00061E97"/>
    <w:rsid w:val="000628CD"/>
    <w:rsid w:val="00062939"/>
    <w:rsid w:val="0006294A"/>
    <w:rsid w:val="00062DA7"/>
    <w:rsid w:val="00063A09"/>
    <w:rsid w:val="00063E9F"/>
    <w:rsid w:val="00064DB9"/>
    <w:rsid w:val="0006514E"/>
    <w:rsid w:val="000660B4"/>
    <w:rsid w:val="00066375"/>
    <w:rsid w:val="000663FD"/>
    <w:rsid w:val="00067624"/>
    <w:rsid w:val="000677AE"/>
    <w:rsid w:val="00067B57"/>
    <w:rsid w:val="00067BCD"/>
    <w:rsid w:val="00071846"/>
    <w:rsid w:val="00071A54"/>
    <w:rsid w:val="00071B8C"/>
    <w:rsid w:val="00071B96"/>
    <w:rsid w:val="00071BB9"/>
    <w:rsid w:val="000721BA"/>
    <w:rsid w:val="00072693"/>
    <w:rsid w:val="000733DA"/>
    <w:rsid w:val="00073ADB"/>
    <w:rsid w:val="00073BBB"/>
    <w:rsid w:val="00073F44"/>
    <w:rsid w:val="00074511"/>
    <w:rsid w:val="000746F3"/>
    <w:rsid w:val="0007497B"/>
    <w:rsid w:val="00074AC5"/>
    <w:rsid w:val="00074C4F"/>
    <w:rsid w:val="0007574A"/>
    <w:rsid w:val="00075C7D"/>
    <w:rsid w:val="000762B5"/>
    <w:rsid w:val="00076B04"/>
    <w:rsid w:val="00076CA5"/>
    <w:rsid w:val="000770E8"/>
    <w:rsid w:val="0008001B"/>
    <w:rsid w:val="00080482"/>
    <w:rsid w:val="00080BA3"/>
    <w:rsid w:val="00081C3E"/>
    <w:rsid w:val="00081D85"/>
    <w:rsid w:val="0008247B"/>
    <w:rsid w:val="000830A9"/>
    <w:rsid w:val="00083516"/>
    <w:rsid w:val="00083A60"/>
    <w:rsid w:val="00083AA1"/>
    <w:rsid w:val="0008428E"/>
    <w:rsid w:val="0008453C"/>
    <w:rsid w:val="000845F2"/>
    <w:rsid w:val="00084EA4"/>
    <w:rsid w:val="00085F5D"/>
    <w:rsid w:val="000869EC"/>
    <w:rsid w:val="00086F05"/>
    <w:rsid w:val="000873B9"/>
    <w:rsid w:val="000877CF"/>
    <w:rsid w:val="00087941"/>
    <w:rsid w:val="000879E1"/>
    <w:rsid w:val="00087B2E"/>
    <w:rsid w:val="00087BEF"/>
    <w:rsid w:val="00087C81"/>
    <w:rsid w:val="00087CD1"/>
    <w:rsid w:val="000900F3"/>
    <w:rsid w:val="00090157"/>
    <w:rsid w:val="000902F9"/>
    <w:rsid w:val="000904FE"/>
    <w:rsid w:val="00090775"/>
    <w:rsid w:val="00090869"/>
    <w:rsid w:val="00090873"/>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A6C"/>
    <w:rsid w:val="00093D8E"/>
    <w:rsid w:val="00094046"/>
    <w:rsid w:val="00094FF7"/>
    <w:rsid w:val="00095724"/>
    <w:rsid w:val="000959A0"/>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300F"/>
    <w:rsid w:val="000B33FC"/>
    <w:rsid w:val="000B353A"/>
    <w:rsid w:val="000B3884"/>
    <w:rsid w:val="000B3CB8"/>
    <w:rsid w:val="000B491B"/>
    <w:rsid w:val="000B5611"/>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EB4"/>
    <w:rsid w:val="000C3000"/>
    <w:rsid w:val="000C34E0"/>
    <w:rsid w:val="000C37BD"/>
    <w:rsid w:val="000C3A18"/>
    <w:rsid w:val="000C3AF6"/>
    <w:rsid w:val="000C3EF2"/>
    <w:rsid w:val="000C47DA"/>
    <w:rsid w:val="000C4B18"/>
    <w:rsid w:val="000C575B"/>
    <w:rsid w:val="000C5DC7"/>
    <w:rsid w:val="000C6A45"/>
    <w:rsid w:val="000C6A8E"/>
    <w:rsid w:val="000C77D9"/>
    <w:rsid w:val="000C7B72"/>
    <w:rsid w:val="000C7BEB"/>
    <w:rsid w:val="000D0394"/>
    <w:rsid w:val="000D0D2A"/>
    <w:rsid w:val="000D0F51"/>
    <w:rsid w:val="000D1C81"/>
    <w:rsid w:val="000D1CA8"/>
    <w:rsid w:val="000D2127"/>
    <w:rsid w:val="000D212C"/>
    <w:rsid w:val="000D247D"/>
    <w:rsid w:val="000D2FEE"/>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DBD"/>
    <w:rsid w:val="000E3E3D"/>
    <w:rsid w:val="000E40A6"/>
    <w:rsid w:val="000E46BC"/>
    <w:rsid w:val="000E4D28"/>
    <w:rsid w:val="000E4E41"/>
    <w:rsid w:val="000E52C2"/>
    <w:rsid w:val="000E58EB"/>
    <w:rsid w:val="000E5ACC"/>
    <w:rsid w:val="000E5D3A"/>
    <w:rsid w:val="000E6108"/>
    <w:rsid w:val="000E612A"/>
    <w:rsid w:val="000E646F"/>
    <w:rsid w:val="000E763F"/>
    <w:rsid w:val="000E783B"/>
    <w:rsid w:val="000E7CF7"/>
    <w:rsid w:val="000F08C9"/>
    <w:rsid w:val="000F0FDD"/>
    <w:rsid w:val="000F1073"/>
    <w:rsid w:val="000F1703"/>
    <w:rsid w:val="000F19C1"/>
    <w:rsid w:val="000F1DFF"/>
    <w:rsid w:val="000F2251"/>
    <w:rsid w:val="000F23EF"/>
    <w:rsid w:val="000F284E"/>
    <w:rsid w:val="000F3F2A"/>
    <w:rsid w:val="000F3F7D"/>
    <w:rsid w:val="000F422B"/>
    <w:rsid w:val="000F4BEE"/>
    <w:rsid w:val="000F629A"/>
    <w:rsid w:val="000F6322"/>
    <w:rsid w:val="000F63CF"/>
    <w:rsid w:val="000F776B"/>
    <w:rsid w:val="000F78E1"/>
    <w:rsid w:val="001000B3"/>
    <w:rsid w:val="001001FD"/>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CC"/>
    <w:rsid w:val="0010622C"/>
    <w:rsid w:val="00106521"/>
    <w:rsid w:val="00106BD0"/>
    <w:rsid w:val="00107315"/>
    <w:rsid w:val="00107DEE"/>
    <w:rsid w:val="00110A42"/>
    <w:rsid w:val="0011129C"/>
    <w:rsid w:val="00112260"/>
    <w:rsid w:val="00112489"/>
    <w:rsid w:val="00112850"/>
    <w:rsid w:val="0011354A"/>
    <w:rsid w:val="001137B5"/>
    <w:rsid w:val="00113ACB"/>
    <w:rsid w:val="00114334"/>
    <w:rsid w:val="001151F4"/>
    <w:rsid w:val="00115201"/>
    <w:rsid w:val="00115B38"/>
    <w:rsid w:val="00115BFB"/>
    <w:rsid w:val="00115C14"/>
    <w:rsid w:val="00115D5E"/>
    <w:rsid w:val="00115EA4"/>
    <w:rsid w:val="0011734E"/>
    <w:rsid w:val="00117846"/>
    <w:rsid w:val="00117AD3"/>
    <w:rsid w:val="00117D83"/>
    <w:rsid w:val="00120380"/>
    <w:rsid w:val="001204BD"/>
    <w:rsid w:val="001208F2"/>
    <w:rsid w:val="0012295C"/>
    <w:rsid w:val="001230C3"/>
    <w:rsid w:val="0012313E"/>
    <w:rsid w:val="001232F1"/>
    <w:rsid w:val="00123597"/>
    <w:rsid w:val="001237D9"/>
    <w:rsid w:val="00123E21"/>
    <w:rsid w:val="0012493D"/>
    <w:rsid w:val="00124CE4"/>
    <w:rsid w:val="00125152"/>
    <w:rsid w:val="001257B7"/>
    <w:rsid w:val="0012580C"/>
    <w:rsid w:val="00125FA2"/>
    <w:rsid w:val="0012608B"/>
    <w:rsid w:val="001261C1"/>
    <w:rsid w:val="00126611"/>
    <w:rsid w:val="00127CE4"/>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F"/>
    <w:rsid w:val="0013714B"/>
    <w:rsid w:val="0013734C"/>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50137"/>
    <w:rsid w:val="00150620"/>
    <w:rsid w:val="0015071B"/>
    <w:rsid w:val="00150A55"/>
    <w:rsid w:val="0015138C"/>
    <w:rsid w:val="00151927"/>
    <w:rsid w:val="00151AAC"/>
    <w:rsid w:val="00151FB4"/>
    <w:rsid w:val="00152863"/>
    <w:rsid w:val="00152BED"/>
    <w:rsid w:val="00152FFC"/>
    <w:rsid w:val="001536E3"/>
    <w:rsid w:val="00154A52"/>
    <w:rsid w:val="00155809"/>
    <w:rsid w:val="00156E81"/>
    <w:rsid w:val="001572C3"/>
    <w:rsid w:val="00157332"/>
    <w:rsid w:val="00157389"/>
    <w:rsid w:val="001579F2"/>
    <w:rsid w:val="00157AC1"/>
    <w:rsid w:val="00157C57"/>
    <w:rsid w:val="00157DAA"/>
    <w:rsid w:val="001614F8"/>
    <w:rsid w:val="001616D4"/>
    <w:rsid w:val="00161818"/>
    <w:rsid w:val="0016191E"/>
    <w:rsid w:val="00161B78"/>
    <w:rsid w:val="00161C0A"/>
    <w:rsid w:val="00161D03"/>
    <w:rsid w:val="00161F4B"/>
    <w:rsid w:val="0016209C"/>
    <w:rsid w:val="00162B05"/>
    <w:rsid w:val="00162D8B"/>
    <w:rsid w:val="001630B7"/>
    <w:rsid w:val="001633F2"/>
    <w:rsid w:val="001637F4"/>
    <w:rsid w:val="00163FEA"/>
    <w:rsid w:val="0016412F"/>
    <w:rsid w:val="0016554D"/>
    <w:rsid w:val="00165F84"/>
    <w:rsid w:val="00166639"/>
    <w:rsid w:val="00166888"/>
    <w:rsid w:val="001669B9"/>
    <w:rsid w:val="00166D5C"/>
    <w:rsid w:val="001670EE"/>
    <w:rsid w:val="00167991"/>
    <w:rsid w:val="00170EEF"/>
    <w:rsid w:val="00171330"/>
    <w:rsid w:val="001717E9"/>
    <w:rsid w:val="00171BF4"/>
    <w:rsid w:val="00171F76"/>
    <w:rsid w:val="00171FCF"/>
    <w:rsid w:val="001728B6"/>
    <w:rsid w:val="001729C0"/>
    <w:rsid w:val="00172BDF"/>
    <w:rsid w:val="00172EBA"/>
    <w:rsid w:val="001730AF"/>
    <w:rsid w:val="001730C8"/>
    <w:rsid w:val="00173C2E"/>
    <w:rsid w:val="0017472D"/>
    <w:rsid w:val="00174C4B"/>
    <w:rsid w:val="00174C75"/>
    <w:rsid w:val="00175634"/>
    <w:rsid w:val="0017564D"/>
    <w:rsid w:val="00175837"/>
    <w:rsid w:val="00175B3E"/>
    <w:rsid w:val="00175BD9"/>
    <w:rsid w:val="001762C7"/>
    <w:rsid w:val="001764CD"/>
    <w:rsid w:val="0017674B"/>
    <w:rsid w:val="00176966"/>
    <w:rsid w:val="00177719"/>
    <w:rsid w:val="00177AE1"/>
    <w:rsid w:val="001807C3"/>
    <w:rsid w:val="00180887"/>
    <w:rsid w:val="00181578"/>
    <w:rsid w:val="00181907"/>
    <w:rsid w:val="00181A89"/>
    <w:rsid w:val="001824C7"/>
    <w:rsid w:val="001828D7"/>
    <w:rsid w:val="00182E7D"/>
    <w:rsid w:val="00182F03"/>
    <w:rsid w:val="00183287"/>
    <w:rsid w:val="001832D4"/>
    <w:rsid w:val="00183589"/>
    <w:rsid w:val="00183B67"/>
    <w:rsid w:val="00183D3B"/>
    <w:rsid w:val="001840A5"/>
    <w:rsid w:val="001842A9"/>
    <w:rsid w:val="00184779"/>
    <w:rsid w:val="00184819"/>
    <w:rsid w:val="00184CBA"/>
    <w:rsid w:val="001853E6"/>
    <w:rsid w:val="0018598E"/>
    <w:rsid w:val="00185AF4"/>
    <w:rsid w:val="00185B75"/>
    <w:rsid w:val="00186188"/>
    <w:rsid w:val="0018639B"/>
    <w:rsid w:val="0018672E"/>
    <w:rsid w:val="00186D48"/>
    <w:rsid w:val="00187C97"/>
    <w:rsid w:val="00187E07"/>
    <w:rsid w:val="00190095"/>
    <w:rsid w:val="001900EB"/>
    <w:rsid w:val="00191224"/>
    <w:rsid w:val="001913C2"/>
    <w:rsid w:val="0019151F"/>
    <w:rsid w:val="0019169D"/>
    <w:rsid w:val="00191F75"/>
    <w:rsid w:val="001927A5"/>
    <w:rsid w:val="001927C7"/>
    <w:rsid w:val="00192C84"/>
    <w:rsid w:val="00192DA5"/>
    <w:rsid w:val="0019305E"/>
    <w:rsid w:val="001930E5"/>
    <w:rsid w:val="00193B3F"/>
    <w:rsid w:val="00193D08"/>
    <w:rsid w:val="00193DCC"/>
    <w:rsid w:val="00193F6A"/>
    <w:rsid w:val="00194463"/>
    <w:rsid w:val="0019475D"/>
    <w:rsid w:val="00194B48"/>
    <w:rsid w:val="00195106"/>
    <w:rsid w:val="00195666"/>
    <w:rsid w:val="00195744"/>
    <w:rsid w:val="00195BAA"/>
    <w:rsid w:val="00195BD4"/>
    <w:rsid w:val="00195F89"/>
    <w:rsid w:val="00196D51"/>
    <w:rsid w:val="0019770B"/>
    <w:rsid w:val="0019794E"/>
    <w:rsid w:val="001A03CA"/>
    <w:rsid w:val="001A0F33"/>
    <w:rsid w:val="001A18EB"/>
    <w:rsid w:val="001A1BF2"/>
    <w:rsid w:val="001A1F4D"/>
    <w:rsid w:val="001A20D2"/>
    <w:rsid w:val="001A358D"/>
    <w:rsid w:val="001A391D"/>
    <w:rsid w:val="001A3DA7"/>
    <w:rsid w:val="001A40B6"/>
    <w:rsid w:val="001A439D"/>
    <w:rsid w:val="001A46AB"/>
    <w:rsid w:val="001A46F8"/>
    <w:rsid w:val="001A57F8"/>
    <w:rsid w:val="001A5850"/>
    <w:rsid w:val="001A5859"/>
    <w:rsid w:val="001A59CA"/>
    <w:rsid w:val="001A613E"/>
    <w:rsid w:val="001A6D1C"/>
    <w:rsid w:val="001A70F9"/>
    <w:rsid w:val="001A73F9"/>
    <w:rsid w:val="001A7712"/>
    <w:rsid w:val="001A7787"/>
    <w:rsid w:val="001A7E06"/>
    <w:rsid w:val="001A7E0C"/>
    <w:rsid w:val="001B08CB"/>
    <w:rsid w:val="001B0B7E"/>
    <w:rsid w:val="001B1A0A"/>
    <w:rsid w:val="001B1DD8"/>
    <w:rsid w:val="001B1E29"/>
    <w:rsid w:val="001B2956"/>
    <w:rsid w:val="001B2DAF"/>
    <w:rsid w:val="001B3159"/>
    <w:rsid w:val="001B34D1"/>
    <w:rsid w:val="001B37A3"/>
    <w:rsid w:val="001B3D51"/>
    <w:rsid w:val="001B3F28"/>
    <w:rsid w:val="001B3F8B"/>
    <w:rsid w:val="001B4EEE"/>
    <w:rsid w:val="001B4F2C"/>
    <w:rsid w:val="001B5253"/>
    <w:rsid w:val="001B53D7"/>
    <w:rsid w:val="001B54F0"/>
    <w:rsid w:val="001B5FE9"/>
    <w:rsid w:val="001B650D"/>
    <w:rsid w:val="001B657C"/>
    <w:rsid w:val="001B66F0"/>
    <w:rsid w:val="001B6725"/>
    <w:rsid w:val="001B6B4D"/>
    <w:rsid w:val="001B741B"/>
    <w:rsid w:val="001C0641"/>
    <w:rsid w:val="001C0678"/>
    <w:rsid w:val="001C0A19"/>
    <w:rsid w:val="001C0EAB"/>
    <w:rsid w:val="001C0F81"/>
    <w:rsid w:val="001C114D"/>
    <w:rsid w:val="001C1753"/>
    <w:rsid w:val="001C2685"/>
    <w:rsid w:val="001C2799"/>
    <w:rsid w:val="001C2AD9"/>
    <w:rsid w:val="001C2CB7"/>
    <w:rsid w:val="001C32D9"/>
    <w:rsid w:val="001C38D0"/>
    <w:rsid w:val="001C3919"/>
    <w:rsid w:val="001C3D08"/>
    <w:rsid w:val="001C4514"/>
    <w:rsid w:val="001C53AB"/>
    <w:rsid w:val="001C569A"/>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47F2"/>
    <w:rsid w:val="001E4BD1"/>
    <w:rsid w:val="001E5238"/>
    <w:rsid w:val="001E5351"/>
    <w:rsid w:val="001E583E"/>
    <w:rsid w:val="001E5B67"/>
    <w:rsid w:val="001E6555"/>
    <w:rsid w:val="001E6635"/>
    <w:rsid w:val="001E6B8F"/>
    <w:rsid w:val="001E7163"/>
    <w:rsid w:val="001F02CA"/>
    <w:rsid w:val="001F12D4"/>
    <w:rsid w:val="001F1A0E"/>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CCB"/>
    <w:rsid w:val="002011FB"/>
    <w:rsid w:val="00201439"/>
    <w:rsid w:val="00202335"/>
    <w:rsid w:val="002027BC"/>
    <w:rsid w:val="00202922"/>
    <w:rsid w:val="00203895"/>
    <w:rsid w:val="002038D8"/>
    <w:rsid w:val="0020398A"/>
    <w:rsid w:val="00203C7B"/>
    <w:rsid w:val="00205B9C"/>
    <w:rsid w:val="00206E50"/>
    <w:rsid w:val="00207125"/>
    <w:rsid w:val="00207590"/>
    <w:rsid w:val="00207EFE"/>
    <w:rsid w:val="0021015B"/>
    <w:rsid w:val="0021042C"/>
    <w:rsid w:val="002107A3"/>
    <w:rsid w:val="00210AAF"/>
    <w:rsid w:val="00210C17"/>
    <w:rsid w:val="00210C90"/>
    <w:rsid w:val="00210D97"/>
    <w:rsid w:val="0021106B"/>
    <w:rsid w:val="002113F8"/>
    <w:rsid w:val="002115A4"/>
    <w:rsid w:val="002117E7"/>
    <w:rsid w:val="00211AC2"/>
    <w:rsid w:val="00211F27"/>
    <w:rsid w:val="0021228C"/>
    <w:rsid w:val="00212822"/>
    <w:rsid w:val="00212E9D"/>
    <w:rsid w:val="00213B61"/>
    <w:rsid w:val="00214540"/>
    <w:rsid w:val="0021497D"/>
    <w:rsid w:val="00214B15"/>
    <w:rsid w:val="0021507D"/>
    <w:rsid w:val="00215E90"/>
    <w:rsid w:val="002161F2"/>
    <w:rsid w:val="002164A2"/>
    <w:rsid w:val="00216FFC"/>
    <w:rsid w:val="00220585"/>
    <w:rsid w:val="00220B5A"/>
    <w:rsid w:val="00220C43"/>
    <w:rsid w:val="00220D5D"/>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C38"/>
    <w:rsid w:val="00233592"/>
    <w:rsid w:val="002335E0"/>
    <w:rsid w:val="00234564"/>
    <w:rsid w:val="00234A14"/>
    <w:rsid w:val="0023502A"/>
    <w:rsid w:val="002358F0"/>
    <w:rsid w:val="00235CF4"/>
    <w:rsid w:val="00235FF0"/>
    <w:rsid w:val="002367FC"/>
    <w:rsid w:val="0023693D"/>
    <w:rsid w:val="00236D06"/>
    <w:rsid w:val="00237223"/>
    <w:rsid w:val="0023724C"/>
    <w:rsid w:val="0023780D"/>
    <w:rsid w:val="00237C8C"/>
    <w:rsid w:val="00240154"/>
    <w:rsid w:val="002406BF"/>
    <w:rsid w:val="0024076A"/>
    <w:rsid w:val="00240A75"/>
    <w:rsid w:val="00241766"/>
    <w:rsid w:val="00241767"/>
    <w:rsid w:val="002419F0"/>
    <w:rsid w:val="00241C1F"/>
    <w:rsid w:val="00241D49"/>
    <w:rsid w:val="002421F9"/>
    <w:rsid w:val="00242738"/>
    <w:rsid w:val="00242AFE"/>
    <w:rsid w:val="00243015"/>
    <w:rsid w:val="002441FD"/>
    <w:rsid w:val="002446E4"/>
    <w:rsid w:val="002450AC"/>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64B"/>
    <w:rsid w:val="00255E80"/>
    <w:rsid w:val="00255FB6"/>
    <w:rsid w:val="00255FC9"/>
    <w:rsid w:val="0025618A"/>
    <w:rsid w:val="002563E5"/>
    <w:rsid w:val="002563ED"/>
    <w:rsid w:val="00256DAD"/>
    <w:rsid w:val="00257557"/>
    <w:rsid w:val="002576F7"/>
    <w:rsid w:val="002578A4"/>
    <w:rsid w:val="00257CC3"/>
    <w:rsid w:val="00257EDB"/>
    <w:rsid w:val="00260272"/>
    <w:rsid w:val="00260FA1"/>
    <w:rsid w:val="00261220"/>
    <w:rsid w:val="0026176A"/>
    <w:rsid w:val="00261D1A"/>
    <w:rsid w:val="002620FF"/>
    <w:rsid w:val="0026223F"/>
    <w:rsid w:val="00262F83"/>
    <w:rsid w:val="0026302F"/>
    <w:rsid w:val="00263D6A"/>
    <w:rsid w:val="00263DA0"/>
    <w:rsid w:val="00264351"/>
    <w:rsid w:val="00264361"/>
    <w:rsid w:val="0026460D"/>
    <w:rsid w:val="0026514C"/>
    <w:rsid w:val="002660CF"/>
    <w:rsid w:val="00266129"/>
    <w:rsid w:val="00266150"/>
    <w:rsid w:val="002663DB"/>
    <w:rsid w:val="00266A54"/>
    <w:rsid w:val="00267056"/>
    <w:rsid w:val="00267161"/>
    <w:rsid w:val="0026752B"/>
    <w:rsid w:val="00267B6D"/>
    <w:rsid w:val="00267EAC"/>
    <w:rsid w:val="00267FCE"/>
    <w:rsid w:val="002717D6"/>
    <w:rsid w:val="00271A0C"/>
    <w:rsid w:val="00271D6D"/>
    <w:rsid w:val="00272B22"/>
    <w:rsid w:val="00272E79"/>
    <w:rsid w:val="00273157"/>
    <w:rsid w:val="002733D7"/>
    <w:rsid w:val="00273600"/>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2494"/>
    <w:rsid w:val="0028269D"/>
    <w:rsid w:val="002826F1"/>
    <w:rsid w:val="00282AB3"/>
    <w:rsid w:val="00282BD2"/>
    <w:rsid w:val="00282D47"/>
    <w:rsid w:val="00282D6D"/>
    <w:rsid w:val="0028338E"/>
    <w:rsid w:val="00283628"/>
    <w:rsid w:val="00283702"/>
    <w:rsid w:val="00283C8C"/>
    <w:rsid w:val="00284410"/>
    <w:rsid w:val="002845F6"/>
    <w:rsid w:val="0028480D"/>
    <w:rsid w:val="00284C2B"/>
    <w:rsid w:val="00284DD0"/>
    <w:rsid w:val="00284F0D"/>
    <w:rsid w:val="0028622B"/>
    <w:rsid w:val="0028633D"/>
    <w:rsid w:val="0028647E"/>
    <w:rsid w:val="00286969"/>
    <w:rsid w:val="00286C6A"/>
    <w:rsid w:val="002873B0"/>
    <w:rsid w:val="002873E9"/>
    <w:rsid w:val="00287ABE"/>
    <w:rsid w:val="0029009E"/>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2FF3"/>
    <w:rsid w:val="002A3FBF"/>
    <w:rsid w:val="002A4128"/>
    <w:rsid w:val="002A4254"/>
    <w:rsid w:val="002A431D"/>
    <w:rsid w:val="002A44B9"/>
    <w:rsid w:val="002A5125"/>
    <w:rsid w:val="002A51EB"/>
    <w:rsid w:val="002A5DF0"/>
    <w:rsid w:val="002A6649"/>
    <w:rsid w:val="002A6EDB"/>
    <w:rsid w:val="002A71A4"/>
    <w:rsid w:val="002A7419"/>
    <w:rsid w:val="002B0416"/>
    <w:rsid w:val="002B0825"/>
    <w:rsid w:val="002B161F"/>
    <w:rsid w:val="002B16AE"/>
    <w:rsid w:val="002B1B4A"/>
    <w:rsid w:val="002B23A1"/>
    <w:rsid w:val="002B2816"/>
    <w:rsid w:val="002B32BC"/>
    <w:rsid w:val="002B3985"/>
    <w:rsid w:val="002B3B6A"/>
    <w:rsid w:val="002B43C6"/>
    <w:rsid w:val="002B44E3"/>
    <w:rsid w:val="002B5ABC"/>
    <w:rsid w:val="002B5AED"/>
    <w:rsid w:val="002B5D0D"/>
    <w:rsid w:val="002B7151"/>
    <w:rsid w:val="002B7248"/>
    <w:rsid w:val="002B7571"/>
    <w:rsid w:val="002B7581"/>
    <w:rsid w:val="002B7AA7"/>
    <w:rsid w:val="002B7F70"/>
    <w:rsid w:val="002C0829"/>
    <w:rsid w:val="002C0E8A"/>
    <w:rsid w:val="002C116F"/>
    <w:rsid w:val="002C1662"/>
    <w:rsid w:val="002C1DC7"/>
    <w:rsid w:val="002C1EEC"/>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74"/>
    <w:rsid w:val="002D38F8"/>
    <w:rsid w:val="002D3B49"/>
    <w:rsid w:val="002D41DE"/>
    <w:rsid w:val="002D440A"/>
    <w:rsid w:val="002D467E"/>
    <w:rsid w:val="002D46ED"/>
    <w:rsid w:val="002D5186"/>
    <w:rsid w:val="002D52B9"/>
    <w:rsid w:val="002D54BE"/>
    <w:rsid w:val="002D5599"/>
    <w:rsid w:val="002D5772"/>
    <w:rsid w:val="002D5777"/>
    <w:rsid w:val="002D5910"/>
    <w:rsid w:val="002D5FCD"/>
    <w:rsid w:val="002D635C"/>
    <w:rsid w:val="002D665F"/>
    <w:rsid w:val="002D6D17"/>
    <w:rsid w:val="002D719B"/>
    <w:rsid w:val="002D78F6"/>
    <w:rsid w:val="002D7B8A"/>
    <w:rsid w:val="002D7E27"/>
    <w:rsid w:val="002E030B"/>
    <w:rsid w:val="002E04EB"/>
    <w:rsid w:val="002E0FEC"/>
    <w:rsid w:val="002E1499"/>
    <w:rsid w:val="002E1B94"/>
    <w:rsid w:val="002E214B"/>
    <w:rsid w:val="002E29B6"/>
    <w:rsid w:val="002E3212"/>
    <w:rsid w:val="002E34DB"/>
    <w:rsid w:val="002E3F89"/>
    <w:rsid w:val="002E4383"/>
    <w:rsid w:val="002E4574"/>
    <w:rsid w:val="002E49FD"/>
    <w:rsid w:val="002E4B30"/>
    <w:rsid w:val="002E550C"/>
    <w:rsid w:val="002E5C64"/>
    <w:rsid w:val="002E64A1"/>
    <w:rsid w:val="002E665E"/>
    <w:rsid w:val="002E7422"/>
    <w:rsid w:val="002E790F"/>
    <w:rsid w:val="002E7C0C"/>
    <w:rsid w:val="002F014B"/>
    <w:rsid w:val="002F0154"/>
    <w:rsid w:val="002F0771"/>
    <w:rsid w:val="002F0D9A"/>
    <w:rsid w:val="002F0DC9"/>
    <w:rsid w:val="002F10A0"/>
    <w:rsid w:val="002F1162"/>
    <w:rsid w:val="002F1936"/>
    <w:rsid w:val="002F1D39"/>
    <w:rsid w:val="002F212A"/>
    <w:rsid w:val="002F2B46"/>
    <w:rsid w:val="002F2DE8"/>
    <w:rsid w:val="002F3584"/>
    <w:rsid w:val="002F3591"/>
    <w:rsid w:val="002F371D"/>
    <w:rsid w:val="002F3A2B"/>
    <w:rsid w:val="002F4B0D"/>
    <w:rsid w:val="002F4EE6"/>
    <w:rsid w:val="002F5F9F"/>
    <w:rsid w:val="002F6C34"/>
    <w:rsid w:val="002F715F"/>
    <w:rsid w:val="002F719C"/>
    <w:rsid w:val="002F719D"/>
    <w:rsid w:val="002F72AF"/>
    <w:rsid w:val="002F7527"/>
    <w:rsid w:val="002F75B1"/>
    <w:rsid w:val="002F75E3"/>
    <w:rsid w:val="002F7893"/>
    <w:rsid w:val="002F7D3A"/>
    <w:rsid w:val="002F7DA9"/>
    <w:rsid w:val="002F7E5F"/>
    <w:rsid w:val="00300226"/>
    <w:rsid w:val="0030053B"/>
    <w:rsid w:val="0030075C"/>
    <w:rsid w:val="00300ADE"/>
    <w:rsid w:val="00300B7A"/>
    <w:rsid w:val="00300E2C"/>
    <w:rsid w:val="00301311"/>
    <w:rsid w:val="00301D2B"/>
    <w:rsid w:val="0030225B"/>
    <w:rsid w:val="003024DD"/>
    <w:rsid w:val="00302FEF"/>
    <w:rsid w:val="003038ED"/>
    <w:rsid w:val="00303C56"/>
    <w:rsid w:val="003043C2"/>
    <w:rsid w:val="00304AE9"/>
    <w:rsid w:val="00304C1D"/>
    <w:rsid w:val="00305B5E"/>
    <w:rsid w:val="00306063"/>
    <w:rsid w:val="00306797"/>
    <w:rsid w:val="003067E5"/>
    <w:rsid w:val="00306A72"/>
    <w:rsid w:val="00306C15"/>
    <w:rsid w:val="00310269"/>
    <w:rsid w:val="003102E8"/>
    <w:rsid w:val="00310E83"/>
    <w:rsid w:val="00310F19"/>
    <w:rsid w:val="00311112"/>
    <w:rsid w:val="00311326"/>
    <w:rsid w:val="00311CDE"/>
    <w:rsid w:val="00311ED0"/>
    <w:rsid w:val="00312706"/>
    <w:rsid w:val="003129EE"/>
    <w:rsid w:val="003135DF"/>
    <w:rsid w:val="00313C4C"/>
    <w:rsid w:val="00313C74"/>
    <w:rsid w:val="00313CEF"/>
    <w:rsid w:val="0031491E"/>
    <w:rsid w:val="00314C35"/>
    <w:rsid w:val="00314CAC"/>
    <w:rsid w:val="00315CE0"/>
    <w:rsid w:val="00315E6A"/>
    <w:rsid w:val="00316276"/>
    <w:rsid w:val="00316771"/>
    <w:rsid w:val="00316863"/>
    <w:rsid w:val="003172F0"/>
    <w:rsid w:val="0031744C"/>
    <w:rsid w:val="003177DB"/>
    <w:rsid w:val="00317B2D"/>
    <w:rsid w:val="00317BC9"/>
    <w:rsid w:val="00317C59"/>
    <w:rsid w:val="00320059"/>
    <w:rsid w:val="003204A1"/>
    <w:rsid w:val="0032055F"/>
    <w:rsid w:val="00321827"/>
    <w:rsid w:val="00321CFC"/>
    <w:rsid w:val="00321DFD"/>
    <w:rsid w:val="003222E2"/>
    <w:rsid w:val="00322B58"/>
    <w:rsid w:val="00322DD8"/>
    <w:rsid w:val="00322DF7"/>
    <w:rsid w:val="00322EBC"/>
    <w:rsid w:val="0032372B"/>
    <w:rsid w:val="0032381D"/>
    <w:rsid w:val="00323BE6"/>
    <w:rsid w:val="0032431D"/>
    <w:rsid w:val="0032496E"/>
    <w:rsid w:val="00324A38"/>
    <w:rsid w:val="00324A63"/>
    <w:rsid w:val="00324D15"/>
    <w:rsid w:val="00324F7B"/>
    <w:rsid w:val="00325140"/>
    <w:rsid w:val="003259FA"/>
    <w:rsid w:val="00325C0A"/>
    <w:rsid w:val="00326E68"/>
    <w:rsid w:val="003275B9"/>
    <w:rsid w:val="00327666"/>
    <w:rsid w:val="0032767E"/>
    <w:rsid w:val="00327A09"/>
    <w:rsid w:val="00327A4C"/>
    <w:rsid w:val="003308D4"/>
    <w:rsid w:val="00330975"/>
    <w:rsid w:val="0033098B"/>
    <w:rsid w:val="003309A2"/>
    <w:rsid w:val="00330D9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D39"/>
    <w:rsid w:val="00340E1C"/>
    <w:rsid w:val="003416D2"/>
    <w:rsid w:val="003422F1"/>
    <w:rsid w:val="0034230E"/>
    <w:rsid w:val="00343013"/>
    <w:rsid w:val="003437C1"/>
    <w:rsid w:val="00343F07"/>
    <w:rsid w:val="00344810"/>
    <w:rsid w:val="00344ADC"/>
    <w:rsid w:val="00344C31"/>
    <w:rsid w:val="003450A2"/>
    <w:rsid w:val="003457CB"/>
    <w:rsid w:val="00345E97"/>
    <w:rsid w:val="003460C6"/>
    <w:rsid w:val="00347410"/>
    <w:rsid w:val="003478A4"/>
    <w:rsid w:val="00347E8D"/>
    <w:rsid w:val="00347F50"/>
    <w:rsid w:val="003501B5"/>
    <w:rsid w:val="003503E6"/>
    <w:rsid w:val="00350DD6"/>
    <w:rsid w:val="00350EFC"/>
    <w:rsid w:val="0035130B"/>
    <w:rsid w:val="00351419"/>
    <w:rsid w:val="00351D12"/>
    <w:rsid w:val="003521B9"/>
    <w:rsid w:val="00352356"/>
    <w:rsid w:val="00352D58"/>
    <w:rsid w:val="00353485"/>
    <w:rsid w:val="003536D4"/>
    <w:rsid w:val="00353B0A"/>
    <w:rsid w:val="00354AD8"/>
    <w:rsid w:val="003554AD"/>
    <w:rsid w:val="00355C18"/>
    <w:rsid w:val="00356437"/>
    <w:rsid w:val="00356787"/>
    <w:rsid w:val="00356E16"/>
    <w:rsid w:val="00357462"/>
    <w:rsid w:val="0035775D"/>
    <w:rsid w:val="00357BFE"/>
    <w:rsid w:val="00357E65"/>
    <w:rsid w:val="0036017F"/>
    <w:rsid w:val="00360897"/>
    <w:rsid w:val="00360CB1"/>
    <w:rsid w:val="00360D96"/>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7D4"/>
    <w:rsid w:val="00374ED9"/>
    <w:rsid w:val="0037525A"/>
    <w:rsid w:val="00375513"/>
    <w:rsid w:val="003764E5"/>
    <w:rsid w:val="003765F4"/>
    <w:rsid w:val="00376660"/>
    <w:rsid w:val="00377101"/>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405A"/>
    <w:rsid w:val="003840AF"/>
    <w:rsid w:val="003840FE"/>
    <w:rsid w:val="00384868"/>
    <w:rsid w:val="00384AF6"/>
    <w:rsid w:val="0038658B"/>
    <w:rsid w:val="00386D2D"/>
    <w:rsid w:val="00386DE9"/>
    <w:rsid w:val="00387464"/>
    <w:rsid w:val="003878A1"/>
    <w:rsid w:val="00387D99"/>
    <w:rsid w:val="00390634"/>
    <w:rsid w:val="00390965"/>
    <w:rsid w:val="00390FB3"/>
    <w:rsid w:val="003911BF"/>
    <w:rsid w:val="0039137B"/>
    <w:rsid w:val="0039143F"/>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DB9"/>
    <w:rsid w:val="003A112E"/>
    <w:rsid w:val="003A151B"/>
    <w:rsid w:val="003A17BD"/>
    <w:rsid w:val="003A1E0B"/>
    <w:rsid w:val="003A1F7B"/>
    <w:rsid w:val="003A2089"/>
    <w:rsid w:val="003A246D"/>
    <w:rsid w:val="003A27E4"/>
    <w:rsid w:val="003A2B8B"/>
    <w:rsid w:val="003A3296"/>
    <w:rsid w:val="003A3315"/>
    <w:rsid w:val="003A3668"/>
    <w:rsid w:val="003A4086"/>
    <w:rsid w:val="003A41E2"/>
    <w:rsid w:val="003A4259"/>
    <w:rsid w:val="003A4D51"/>
    <w:rsid w:val="003A4FDD"/>
    <w:rsid w:val="003A504F"/>
    <w:rsid w:val="003A510E"/>
    <w:rsid w:val="003A55AF"/>
    <w:rsid w:val="003A5686"/>
    <w:rsid w:val="003A56CB"/>
    <w:rsid w:val="003A5AE6"/>
    <w:rsid w:val="003A5CB2"/>
    <w:rsid w:val="003A5DDF"/>
    <w:rsid w:val="003A5FE2"/>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5"/>
    <w:rsid w:val="003B4F62"/>
    <w:rsid w:val="003B55A3"/>
    <w:rsid w:val="003B5739"/>
    <w:rsid w:val="003B581A"/>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94"/>
    <w:rsid w:val="003C1E01"/>
    <w:rsid w:val="003C21AE"/>
    <w:rsid w:val="003C23F9"/>
    <w:rsid w:val="003C2FBC"/>
    <w:rsid w:val="003C3737"/>
    <w:rsid w:val="003C3834"/>
    <w:rsid w:val="003C3E71"/>
    <w:rsid w:val="003C425F"/>
    <w:rsid w:val="003C51D3"/>
    <w:rsid w:val="003C5761"/>
    <w:rsid w:val="003C613E"/>
    <w:rsid w:val="003C69AB"/>
    <w:rsid w:val="003C7682"/>
    <w:rsid w:val="003C7CF6"/>
    <w:rsid w:val="003D041B"/>
    <w:rsid w:val="003D0D93"/>
    <w:rsid w:val="003D0EE9"/>
    <w:rsid w:val="003D1BFF"/>
    <w:rsid w:val="003D1EDC"/>
    <w:rsid w:val="003D23B2"/>
    <w:rsid w:val="003D28D3"/>
    <w:rsid w:val="003D301E"/>
    <w:rsid w:val="003D3034"/>
    <w:rsid w:val="003D32FA"/>
    <w:rsid w:val="003D3314"/>
    <w:rsid w:val="003D3D31"/>
    <w:rsid w:val="003D475C"/>
    <w:rsid w:val="003D50F3"/>
    <w:rsid w:val="003D612E"/>
    <w:rsid w:val="003D6196"/>
    <w:rsid w:val="003D6452"/>
    <w:rsid w:val="003D6D3F"/>
    <w:rsid w:val="003D6EFC"/>
    <w:rsid w:val="003E074B"/>
    <w:rsid w:val="003E126A"/>
    <w:rsid w:val="003E1695"/>
    <w:rsid w:val="003E1C58"/>
    <w:rsid w:val="003E2108"/>
    <w:rsid w:val="003E2BC2"/>
    <w:rsid w:val="003E2EC0"/>
    <w:rsid w:val="003E3138"/>
    <w:rsid w:val="003E3617"/>
    <w:rsid w:val="003E3CC5"/>
    <w:rsid w:val="003E3D79"/>
    <w:rsid w:val="003E4077"/>
    <w:rsid w:val="003E40B2"/>
    <w:rsid w:val="003E486C"/>
    <w:rsid w:val="003E518C"/>
    <w:rsid w:val="003E5753"/>
    <w:rsid w:val="003E64A5"/>
    <w:rsid w:val="003E6A5B"/>
    <w:rsid w:val="003E7185"/>
    <w:rsid w:val="003E724E"/>
    <w:rsid w:val="003E78F6"/>
    <w:rsid w:val="003F0864"/>
    <w:rsid w:val="003F0A12"/>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5D3"/>
    <w:rsid w:val="0040167F"/>
    <w:rsid w:val="00401712"/>
    <w:rsid w:val="00401788"/>
    <w:rsid w:val="00402ADB"/>
    <w:rsid w:val="00402B97"/>
    <w:rsid w:val="00402F34"/>
    <w:rsid w:val="00403425"/>
    <w:rsid w:val="00403771"/>
    <w:rsid w:val="0040396B"/>
    <w:rsid w:val="004047C4"/>
    <w:rsid w:val="0040509A"/>
    <w:rsid w:val="00405114"/>
    <w:rsid w:val="00405D3D"/>
    <w:rsid w:val="004069DE"/>
    <w:rsid w:val="00407BFF"/>
    <w:rsid w:val="0041020A"/>
    <w:rsid w:val="0041055A"/>
    <w:rsid w:val="00410F79"/>
    <w:rsid w:val="004118E6"/>
    <w:rsid w:val="00412ED3"/>
    <w:rsid w:val="00413258"/>
    <w:rsid w:val="0041391C"/>
    <w:rsid w:val="00413941"/>
    <w:rsid w:val="00414175"/>
    <w:rsid w:val="00414611"/>
    <w:rsid w:val="004146CB"/>
    <w:rsid w:val="00414970"/>
    <w:rsid w:val="00414D4E"/>
    <w:rsid w:val="00414FF7"/>
    <w:rsid w:val="004156DF"/>
    <w:rsid w:val="00415B71"/>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2061"/>
    <w:rsid w:val="004222DA"/>
    <w:rsid w:val="00422327"/>
    <w:rsid w:val="0042267B"/>
    <w:rsid w:val="004229BF"/>
    <w:rsid w:val="00422BF2"/>
    <w:rsid w:val="00422DD7"/>
    <w:rsid w:val="00422E43"/>
    <w:rsid w:val="00422EF6"/>
    <w:rsid w:val="004235F3"/>
    <w:rsid w:val="00423E00"/>
    <w:rsid w:val="004243AE"/>
    <w:rsid w:val="0042521A"/>
    <w:rsid w:val="0042544A"/>
    <w:rsid w:val="00425F53"/>
    <w:rsid w:val="00426142"/>
    <w:rsid w:val="004264BF"/>
    <w:rsid w:val="004267D9"/>
    <w:rsid w:val="00426B1C"/>
    <w:rsid w:val="00426EB4"/>
    <w:rsid w:val="0042708C"/>
    <w:rsid w:val="004274FF"/>
    <w:rsid w:val="0042755E"/>
    <w:rsid w:val="004279F9"/>
    <w:rsid w:val="00427B1E"/>
    <w:rsid w:val="00430352"/>
    <w:rsid w:val="00431B92"/>
    <w:rsid w:val="00431CE6"/>
    <w:rsid w:val="00432AD0"/>
    <w:rsid w:val="00432CA1"/>
    <w:rsid w:val="004339DC"/>
    <w:rsid w:val="00433FAA"/>
    <w:rsid w:val="00434343"/>
    <w:rsid w:val="004346BE"/>
    <w:rsid w:val="00434E36"/>
    <w:rsid w:val="00435495"/>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E7E"/>
    <w:rsid w:val="00441CBC"/>
    <w:rsid w:val="00441DC3"/>
    <w:rsid w:val="00441E7D"/>
    <w:rsid w:val="0044257D"/>
    <w:rsid w:val="00443ADC"/>
    <w:rsid w:val="0044416C"/>
    <w:rsid w:val="00444C86"/>
    <w:rsid w:val="00445BF1"/>
    <w:rsid w:val="004461AA"/>
    <w:rsid w:val="00446403"/>
    <w:rsid w:val="004465E8"/>
    <w:rsid w:val="00446846"/>
    <w:rsid w:val="00446D65"/>
    <w:rsid w:val="00447300"/>
    <w:rsid w:val="004477D5"/>
    <w:rsid w:val="00447F28"/>
    <w:rsid w:val="00450553"/>
    <w:rsid w:val="00451128"/>
    <w:rsid w:val="00451B31"/>
    <w:rsid w:val="00451D87"/>
    <w:rsid w:val="00451DA7"/>
    <w:rsid w:val="0045213D"/>
    <w:rsid w:val="0045264E"/>
    <w:rsid w:val="0045289C"/>
    <w:rsid w:val="00452D70"/>
    <w:rsid w:val="00452EEB"/>
    <w:rsid w:val="004532FB"/>
    <w:rsid w:val="004536EC"/>
    <w:rsid w:val="00453734"/>
    <w:rsid w:val="00453858"/>
    <w:rsid w:val="004538DD"/>
    <w:rsid w:val="00453DF6"/>
    <w:rsid w:val="0045490E"/>
    <w:rsid w:val="00455AFB"/>
    <w:rsid w:val="0045608B"/>
    <w:rsid w:val="004562A0"/>
    <w:rsid w:val="004569D1"/>
    <w:rsid w:val="00456A77"/>
    <w:rsid w:val="00456BF9"/>
    <w:rsid w:val="00456FFD"/>
    <w:rsid w:val="004575D5"/>
    <w:rsid w:val="00457882"/>
    <w:rsid w:val="00457CBF"/>
    <w:rsid w:val="00457F43"/>
    <w:rsid w:val="00460947"/>
    <w:rsid w:val="00460CCB"/>
    <w:rsid w:val="00461449"/>
    <w:rsid w:val="00461495"/>
    <w:rsid w:val="004617C7"/>
    <w:rsid w:val="004621B9"/>
    <w:rsid w:val="004626F4"/>
    <w:rsid w:val="00463769"/>
    <w:rsid w:val="00464A63"/>
    <w:rsid w:val="00464B64"/>
    <w:rsid w:val="004652AE"/>
    <w:rsid w:val="00465305"/>
    <w:rsid w:val="00465895"/>
    <w:rsid w:val="00465A89"/>
    <w:rsid w:val="00465FDA"/>
    <w:rsid w:val="004662E0"/>
    <w:rsid w:val="0046693A"/>
    <w:rsid w:val="00466A38"/>
    <w:rsid w:val="004670FF"/>
    <w:rsid w:val="0046712C"/>
    <w:rsid w:val="00467151"/>
    <w:rsid w:val="004676CF"/>
    <w:rsid w:val="00470038"/>
    <w:rsid w:val="004701FC"/>
    <w:rsid w:val="00470770"/>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668"/>
    <w:rsid w:val="0048579F"/>
    <w:rsid w:val="00485BCA"/>
    <w:rsid w:val="00485CB6"/>
    <w:rsid w:val="00486025"/>
    <w:rsid w:val="004861BB"/>
    <w:rsid w:val="0048630C"/>
    <w:rsid w:val="00486456"/>
    <w:rsid w:val="00486864"/>
    <w:rsid w:val="00486C5E"/>
    <w:rsid w:val="004872CB"/>
    <w:rsid w:val="00490070"/>
    <w:rsid w:val="0049038A"/>
    <w:rsid w:val="00490617"/>
    <w:rsid w:val="004906FE"/>
    <w:rsid w:val="0049072A"/>
    <w:rsid w:val="00490C0C"/>
    <w:rsid w:val="004916C6"/>
    <w:rsid w:val="00491A42"/>
    <w:rsid w:val="00491B70"/>
    <w:rsid w:val="00491EBD"/>
    <w:rsid w:val="00492669"/>
    <w:rsid w:val="00492C8D"/>
    <w:rsid w:val="0049321C"/>
    <w:rsid w:val="0049387F"/>
    <w:rsid w:val="00493DDD"/>
    <w:rsid w:val="00493ED3"/>
    <w:rsid w:val="004946E1"/>
    <w:rsid w:val="00494728"/>
    <w:rsid w:val="00495247"/>
    <w:rsid w:val="004954B7"/>
    <w:rsid w:val="00495ABC"/>
    <w:rsid w:val="00495EF8"/>
    <w:rsid w:val="00495F91"/>
    <w:rsid w:val="00496129"/>
    <w:rsid w:val="00496D6C"/>
    <w:rsid w:val="00496E88"/>
    <w:rsid w:val="00496F10"/>
    <w:rsid w:val="00497409"/>
    <w:rsid w:val="00497564"/>
    <w:rsid w:val="004975EA"/>
    <w:rsid w:val="00497E0F"/>
    <w:rsid w:val="004A012A"/>
    <w:rsid w:val="004A094D"/>
    <w:rsid w:val="004A0DC0"/>
    <w:rsid w:val="004A1414"/>
    <w:rsid w:val="004A178A"/>
    <w:rsid w:val="004A187E"/>
    <w:rsid w:val="004A1D0F"/>
    <w:rsid w:val="004A1E59"/>
    <w:rsid w:val="004A2C4D"/>
    <w:rsid w:val="004A3709"/>
    <w:rsid w:val="004A3A4C"/>
    <w:rsid w:val="004A3ADA"/>
    <w:rsid w:val="004A3BA8"/>
    <w:rsid w:val="004A3E40"/>
    <w:rsid w:val="004A4103"/>
    <w:rsid w:val="004A4268"/>
    <w:rsid w:val="004A457C"/>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2114"/>
    <w:rsid w:val="004B291E"/>
    <w:rsid w:val="004B29A8"/>
    <w:rsid w:val="004B2B68"/>
    <w:rsid w:val="004B2DDE"/>
    <w:rsid w:val="004B372D"/>
    <w:rsid w:val="004B422E"/>
    <w:rsid w:val="004B4990"/>
    <w:rsid w:val="004B5130"/>
    <w:rsid w:val="004B5520"/>
    <w:rsid w:val="004B580C"/>
    <w:rsid w:val="004B582A"/>
    <w:rsid w:val="004B59DE"/>
    <w:rsid w:val="004B5CFE"/>
    <w:rsid w:val="004B5D60"/>
    <w:rsid w:val="004B67E1"/>
    <w:rsid w:val="004B7A41"/>
    <w:rsid w:val="004C0324"/>
    <w:rsid w:val="004C16F4"/>
    <w:rsid w:val="004C1862"/>
    <w:rsid w:val="004C21C5"/>
    <w:rsid w:val="004C23F2"/>
    <w:rsid w:val="004C26BA"/>
    <w:rsid w:val="004C30C4"/>
    <w:rsid w:val="004C34D4"/>
    <w:rsid w:val="004C414B"/>
    <w:rsid w:val="004C45FF"/>
    <w:rsid w:val="004C472C"/>
    <w:rsid w:val="004C4942"/>
    <w:rsid w:val="004C4C6C"/>
    <w:rsid w:val="004C4C7E"/>
    <w:rsid w:val="004C4F88"/>
    <w:rsid w:val="004C549F"/>
    <w:rsid w:val="004C5FF7"/>
    <w:rsid w:val="004C6108"/>
    <w:rsid w:val="004C62A0"/>
    <w:rsid w:val="004C6B53"/>
    <w:rsid w:val="004C6EC1"/>
    <w:rsid w:val="004C73D1"/>
    <w:rsid w:val="004C745F"/>
    <w:rsid w:val="004C77BF"/>
    <w:rsid w:val="004C782B"/>
    <w:rsid w:val="004C7B61"/>
    <w:rsid w:val="004D01D0"/>
    <w:rsid w:val="004D0CB1"/>
    <w:rsid w:val="004D14A1"/>
    <w:rsid w:val="004D14E4"/>
    <w:rsid w:val="004D1C53"/>
    <w:rsid w:val="004D25A9"/>
    <w:rsid w:val="004D2922"/>
    <w:rsid w:val="004D2D83"/>
    <w:rsid w:val="004D2F2A"/>
    <w:rsid w:val="004D3347"/>
    <w:rsid w:val="004D3405"/>
    <w:rsid w:val="004D400D"/>
    <w:rsid w:val="004D430A"/>
    <w:rsid w:val="004D476B"/>
    <w:rsid w:val="004D4BDB"/>
    <w:rsid w:val="004D4C65"/>
    <w:rsid w:val="004D4CDB"/>
    <w:rsid w:val="004D4D70"/>
    <w:rsid w:val="004D5040"/>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A23"/>
    <w:rsid w:val="004E09F7"/>
    <w:rsid w:val="004E0A15"/>
    <w:rsid w:val="004E146D"/>
    <w:rsid w:val="004E22CD"/>
    <w:rsid w:val="004E2376"/>
    <w:rsid w:val="004E24DA"/>
    <w:rsid w:val="004E2DEF"/>
    <w:rsid w:val="004E305D"/>
    <w:rsid w:val="004E30F0"/>
    <w:rsid w:val="004E3295"/>
    <w:rsid w:val="004E32ED"/>
    <w:rsid w:val="004E351A"/>
    <w:rsid w:val="004E406B"/>
    <w:rsid w:val="004E4088"/>
    <w:rsid w:val="004E45F6"/>
    <w:rsid w:val="004E4CC5"/>
    <w:rsid w:val="004E4E1B"/>
    <w:rsid w:val="004E50A8"/>
    <w:rsid w:val="004E5397"/>
    <w:rsid w:val="004E5C92"/>
    <w:rsid w:val="004E77CA"/>
    <w:rsid w:val="004E78BA"/>
    <w:rsid w:val="004F0101"/>
    <w:rsid w:val="004F0DAE"/>
    <w:rsid w:val="004F1524"/>
    <w:rsid w:val="004F1BD4"/>
    <w:rsid w:val="004F1F3A"/>
    <w:rsid w:val="004F2A12"/>
    <w:rsid w:val="004F3413"/>
    <w:rsid w:val="004F3748"/>
    <w:rsid w:val="004F4018"/>
    <w:rsid w:val="004F46BD"/>
    <w:rsid w:val="004F476C"/>
    <w:rsid w:val="004F48BF"/>
    <w:rsid w:val="004F4E12"/>
    <w:rsid w:val="004F4E79"/>
    <w:rsid w:val="004F59B5"/>
    <w:rsid w:val="004F5A42"/>
    <w:rsid w:val="004F5B24"/>
    <w:rsid w:val="004F5DC6"/>
    <w:rsid w:val="004F6134"/>
    <w:rsid w:val="004F63A6"/>
    <w:rsid w:val="004F7105"/>
    <w:rsid w:val="004F7DD5"/>
    <w:rsid w:val="0050020B"/>
    <w:rsid w:val="00500E3C"/>
    <w:rsid w:val="00501C05"/>
    <w:rsid w:val="0050291F"/>
    <w:rsid w:val="00502E0C"/>
    <w:rsid w:val="005031ED"/>
    <w:rsid w:val="00503421"/>
    <w:rsid w:val="00504104"/>
    <w:rsid w:val="005041F4"/>
    <w:rsid w:val="0050451E"/>
    <w:rsid w:val="00504CF7"/>
    <w:rsid w:val="00505615"/>
    <w:rsid w:val="00505636"/>
    <w:rsid w:val="00505D20"/>
    <w:rsid w:val="00505FBB"/>
    <w:rsid w:val="005062FE"/>
    <w:rsid w:val="00506483"/>
    <w:rsid w:val="0050692E"/>
    <w:rsid w:val="00506A73"/>
    <w:rsid w:val="00506CDA"/>
    <w:rsid w:val="005070E3"/>
    <w:rsid w:val="0050741C"/>
    <w:rsid w:val="00507E3D"/>
    <w:rsid w:val="00510764"/>
    <w:rsid w:val="00510789"/>
    <w:rsid w:val="00510E4A"/>
    <w:rsid w:val="00512699"/>
    <w:rsid w:val="00512EF1"/>
    <w:rsid w:val="00512F9C"/>
    <w:rsid w:val="005130F1"/>
    <w:rsid w:val="005133B7"/>
    <w:rsid w:val="0051388E"/>
    <w:rsid w:val="00513D5D"/>
    <w:rsid w:val="00513D67"/>
    <w:rsid w:val="005143F8"/>
    <w:rsid w:val="00514A03"/>
    <w:rsid w:val="00514A16"/>
    <w:rsid w:val="00514F7C"/>
    <w:rsid w:val="00515292"/>
    <w:rsid w:val="0051537D"/>
    <w:rsid w:val="00515448"/>
    <w:rsid w:val="00515485"/>
    <w:rsid w:val="00515858"/>
    <w:rsid w:val="005158C4"/>
    <w:rsid w:val="00515C20"/>
    <w:rsid w:val="00515D59"/>
    <w:rsid w:val="00515DA8"/>
    <w:rsid w:val="00516F5A"/>
    <w:rsid w:val="00517289"/>
    <w:rsid w:val="005173F0"/>
    <w:rsid w:val="00517A0A"/>
    <w:rsid w:val="00517C63"/>
    <w:rsid w:val="005207E1"/>
    <w:rsid w:val="00520A32"/>
    <w:rsid w:val="00520C6B"/>
    <w:rsid w:val="00520F5A"/>
    <w:rsid w:val="00521137"/>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A90"/>
    <w:rsid w:val="00527E82"/>
    <w:rsid w:val="005300D3"/>
    <w:rsid w:val="005303C6"/>
    <w:rsid w:val="005309E4"/>
    <w:rsid w:val="0053127A"/>
    <w:rsid w:val="005319DE"/>
    <w:rsid w:val="00531E52"/>
    <w:rsid w:val="005323F2"/>
    <w:rsid w:val="00532F8B"/>
    <w:rsid w:val="00533162"/>
    <w:rsid w:val="00533384"/>
    <w:rsid w:val="0053339D"/>
    <w:rsid w:val="005339B3"/>
    <w:rsid w:val="00533B90"/>
    <w:rsid w:val="0053414A"/>
    <w:rsid w:val="00534576"/>
    <w:rsid w:val="0053465B"/>
    <w:rsid w:val="00534EB4"/>
    <w:rsid w:val="00535041"/>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3573"/>
    <w:rsid w:val="005438B2"/>
    <w:rsid w:val="00544B4F"/>
    <w:rsid w:val="00544E66"/>
    <w:rsid w:val="005459C2"/>
    <w:rsid w:val="00545AE3"/>
    <w:rsid w:val="00545C6A"/>
    <w:rsid w:val="00545D18"/>
    <w:rsid w:val="00546503"/>
    <w:rsid w:val="0054678A"/>
    <w:rsid w:val="00546C30"/>
    <w:rsid w:val="00546D14"/>
    <w:rsid w:val="0054728A"/>
    <w:rsid w:val="00547787"/>
    <w:rsid w:val="005479B9"/>
    <w:rsid w:val="00550052"/>
    <w:rsid w:val="00550165"/>
    <w:rsid w:val="00550C25"/>
    <w:rsid w:val="005511D3"/>
    <w:rsid w:val="0055247E"/>
    <w:rsid w:val="00552CCA"/>
    <w:rsid w:val="00553846"/>
    <w:rsid w:val="00553E5A"/>
    <w:rsid w:val="0055404D"/>
    <w:rsid w:val="00554239"/>
    <w:rsid w:val="0055476D"/>
    <w:rsid w:val="005547B1"/>
    <w:rsid w:val="005549A9"/>
    <w:rsid w:val="00554C86"/>
    <w:rsid w:val="005551F3"/>
    <w:rsid w:val="005563FC"/>
    <w:rsid w:val="00557E40"/>
    <w:rsid w:val="00557E4E"/>
    <w:rsid w:val="005606C5"/>
    <w:rsid w:val="00560774"/>
    <w:rsid w:val="005609AA"/>
    <w:rsid w:val="005609D3"/>
    <w:rsid w:val="00560DAD"/>
    <w:rsid w:val="005611BF"/>
    <w:rsid w:val="00562014"/>
    <w:rsid w:val="00562332"/>
    <w:rsid w:val="00562BE0"/>
    <w:rsid w:val="00562D23"/>
    <w:rsid w:val="005640BA"/>
    <w:rsid w:val="005642F4"/>
    <w:rsid w:val="0056497C"/>
    <w:rsid w:val="00564D02"/>
    <w:rsid w:val="00565991"/>
    <w:rsid w:val="00566A85"/>
    <w:rsid w:val="00566D5A"/>
    <w:rsid w:val="005676B4"/>
    <w:rsid w:val="00570A2D"/>
    <w:rsid w:val="005711C5"/>
    <w:rsid w:val="00571646"/>
    <w:rsid w:val="00571C73"/>
    <w:rsid w:val="00572191"/>
    <w:rsid w:val="00572331"/>
    <w:rsid w:val="00572345"/>
    <w:rsid w:val="005723C7"/>
    <w:rsid w:val="005726BE"/>
    <w:rsid w:val="00573189"/>
    <w:rsid w:val="00573255"/>
    <w:rsid w:val="0057375D"/>
    <w:rsid w:val="00573DB6"/>
    <w:rsid w:val="005740E5"/>
    <w:rsid w:val="0057421C"/>
    <w:rsid w:val="0057438B"/>
    <w:rsid w:val="00574D8C"/>
    <w:rsid w:val="00574EC7"/>
    <w:rsid w:val="005800C3"/>
    <w:rsid w:val="00580112"/>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6387"/>
    <w:rsid w:val="005863B0"/>
    <w:rsid w:val="005863C3"/>
    <w:rsid w:val="00586516"/>
    <w:rsid w:val="00586F26"/>
    <w:rsid w:val="00587F3E"/>
    <w:rsid w:val="00590060"/>
    <w:rsid w:val="0059078B"/>
    <w:rsid w:val="00590B04"/>
    <w:rsid w:val="00590B1F"/>
    <w:rsid w:val="00591145"/>
    <w:rsid w:val="0059138A"/>
    <w:rsid w:val="0059155B"/>
    <w:rsid w:val="00591B19"/>
    <w:rsid w:val="00591EAB"/>
    <w:rsid w:val="00591F16"/>
    <w:rsid w:val="005920F9"/>
    <w:rsid w:val="005921EA"/>
    <w:rsid w:val="00592399"/>
    <w:rsid w:val="00592440"/>
    <w:rsid w:val="00593975"/>
    <w:rsid w:val="0059466F"/>
    <w:rsid w:val="00594D7A"/>
    <w:rsid w:val="00595341"/>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301B"/>
    <w:rsid w:val="005A3204"/>
    <w:rsid w:val="005A324E"/>
    <w:rsid w:val="005A37DA"/>
    <w:rsid w:val="005A3BB1"/>
    <w:rsid w:val="005A3F30"/>
    <w:rsid w:val="005A4847"/>
    <w:rsid w:val="005A4C7C"/>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E46"/>
    <w:rsid w:val="005B3070"/>
    <w:rsid w:val="005B3277"/>
    <w:rsid w:val="005B327F"/>
    <w:rsid w:val="005B3588"/>
    <w:rsid w:val="005B3DC2"/>
    <w:rsid w:val="005B4236"/>
    <w:rsid w:val="005B45F9"/>
    <w:rsid w:val="005B5008"/>
    <w:rsid w:val="005B53EB"/>
    <w:rsid w:val="005B6130"/>
    <w:rsid w:val="005B617F"/>
    <w:rsid w:val="005B61FA"/>
    <w:rsid w:val="005B6C50"/>
    <w:rsid w:val="005B709F"/>
    <w:rsid w:val="005B70EA"/>
    <w:rsid w:val="005B7235"/>
    <w:rsid w:val="005B7821"/>
    <w:rsid w:val="005B785A"/>
    <w:rsid w:val="005B7BEA"/>
    <w:rsid w:val="005C006D"/>
    <w:rsid w:val="005C0150"/>
    <w:rsid w:val="005C01D5"/>
    <w:rsid w:val="005C0E1E"/>
    <w:rsid w:val="005C164E"/>
    <w:rsid w:val="005C1765"/>
    <w:rsid w:val="005C180F"/>
    <w:rsid w:val="005C1B53"/>
    <w:rsid w:val="005C20DA"/>
    <w:rsid w:val="005C2555"/>
    <w:rsid w:val="005C2D55"/>
    <w:rsid w:val="005C3275"/>
    <w:rsid w:val="005C34A5"/>
    <w:rsid w:val="005C428E"/>
    <w:rsid w:val="005C4AB5"/>
    <w:rsid w:val="005C4BC3"/>
    <w:rsid w:val="005C4C0D"/>
    <w:rsid w:val="005C4D02"/>
    <w:rsid w:val="005C50A5"/>
    <w:rsid w:val="005C52C6"/>
    <w:rsid w:val="005C58DB"/>
    <w:rsid w:val="005C5976"/>
    <w:rsid w:val="005C642A"/>
    <w:rsid w:val="005C7159"/>
    <w:rsid w:val="005C72F1"/>
    <w:rsid w:val="005D068D"/>
    <w:rsid w:val="005D0C9E"/>
    <w:rsid w:val="005D0F29"/>
    <w:rsid w:val="005D19DB"/>
    <w:rsid w:val="005D1B9B"/>
    <w:rsid w:val="005D1F84"/>
    <w:rsid w:val="005D286D"/>
    <w:rsid w:val="005D290E"/>
    <w:rsid w:val="005D3049"/>
    <w:rsid w:val="005D3386"/>
    <w:rsid w:val="005D3ACE"/>
    <w:rsid w:val="005D3C0F"/>
    <w:rsid w:val="005D4188"/>
    <w:rsid w:val="005D449B"/>
    <w:rsid w:val="005D463A"/>
    <w:rsid w:val="005D5086"/>
    <w:rsid w:val="005D50B9"/>
    <w:rsid w:val="005D5261"/>
    <w:rsid w:val="005D55C3"/>
    <w:rsid w:val="005D580E"/>
    <w:rsid w:val="005D592C"/>
    <w:rsid w:val="005D61DF"/>
    <w:rsid w:val="005D633C"/>
    <w:rsid w:val="005D6533"/>
    <w:rsid w:val="005D6B9D"/>
    <w:rsid w:val="005D74C6"/>
    <w:rsid w:val="005D7939"/>
    <w:rsid w:val="005E01B2"/>
    <w:rsid w:val="005E01E4"/>
    <w:rsid w:val="005E0945"/>
    <w:rsid w:val="005E0BA9"/>
    <w:rsid w:val="005E116B"/>
    <w:rsid w:val="005E20E5"/>
    <w:rsid w:val="005E2363"/>
    <w:rsid w:val="005E27E8"/>
    <w:rsid w:val="005E2B7B"/>
    <w:rsid w:val="005E2C31"/>
    <w:rsid w:val="005E2F8F"/>
    <w:rsid w:val="005E2FD0"/>
    <w:rsid w:val="005E3AA9"/>
    <w:rsid w:val="005E3FD2"/>
    <w:rsid w:val="005E4C5C"/>
    <w:rsid w:val="005E558A"/>
    <w:rsid w:val="005E5749"/>
    <w:rsid w:val="005E636E"/>
    <w:rsid w:val="005E6759"/>
    <w:rsid w:val="005E6BE3"/>
    <w:rsid w:val="005E6E1B"/>
    <w:rsid w:val="005E6FDA"/>
    <w:rsid w:val="005E7815"/>
    <w:rsid w:val="005E786B"/>
    <w:rsid w:val="005F013B"/>
    <w:rsid w:val="005F05AC"/>
    <w:rsid w:val="005F0B62"/>
    <w:rsid w:val="005F0DAD"/>
    <w:rsid w:val="005F0E3C"/>
    <w:rsid w:val="005F1008"/>
    <w:rsid w:val="005F1C2D"/>
    <w:rsid w:val="005F2059"/>
    <w:rsid w:val="005F221A"/>
    <w:rsid w:val="005F2DB8"/>
    <w:rsid w:val="005F3D5B"/>
    <w:rsid w:val="005F3E30"/>
    <w:rsid w:val="005F3FD0"/>
    <w:rsid w:val="005F4307"/>
    <w:rsid w:val="005F4D30"/>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A18"/>
    <w:rsid w:val="00602F97"/>
    <w:rsid w:val="0060301E"/>
    <w:rsid w:val="006038E8"/>
    <w:rsid w:val="00603A0F"/>
    <w:rsid w:val="00603A88"/>
    <w:rsid w:val="00604621"/>
    <w:rsid w:val="00604B95"/>
    <w:rsid w:val="006052A6"/>
    <w:rsid w:val="00605668"/>
    <w:rsid w:val="00606740"/>
    <w:rsid w:val="00606938"/>
    <w:rsid w:val="00606D9F"/>
    <w:rsid w:val="00607294"/>
    <w:rsid w:val="00607653"/>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6358"/>
    <w:rsid w:val="006167E8"/>
    <w:rsid w:val="006170EF"/>
    <w:rsid w:val="00617252"/>
    <w:rsid w:val="006172E1"/>
    <w:rsid w:val="00617433"/>
    <w:rsid w:val="006179E6"/>
    <w:rsid w:val="00617AF2"/>
    <w:rsid w:val="0062029F"/>
    <w:rsid w:val="006202CE"/>
    <w:rsid w:val="006207E4"/>
    <w:rsid w:val="006209FF"/>
    <w:rsid w:val="00620B6B"/>
    <w:rsid w:val="00620C0B"/>
    <w:rsid w:val="006216A3"/>
    <w:rsid w:val="00621A3A"/>
    <w:rsid w:val="00621E52"/>
    <w:rsid w:val="006227A2"/>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AB"/>
    <w:rsid w:val="00630831"/>
    <w:rsid w:val="006309E1"/>
    <w:rsid w:val="00631138"/>
    <w:rsid w:val="006317DE"/>
    <w:rsid w:val="0063310F"/>
    <w:rsid w:val="00633300"/>
    <w:rsid w:val="0063375D"/>
    <w:rsid w:val="00633A53"/>
    <w:rsid w:val="00633B7A"/>
    <w:rsid w:val="00633E0A"/>
    <w:rsid w:val="0063418A"/>
    <w:rsid w:val="0063418E"/>
    <w:rsid w:val="006341B6"/>
    <w:rsid w:val="006342C1"/>
    <w:rsid w:val="006344AA"/>
    <w:rsid w:val="00634B93"/>
    <w:rsid w:val="00634D67"/>
    <w:rsid w:val="00635A0C"/>
    <w:rsid w:val="00635E16"/>
    <w:rsid w:val="006361D8"/>
    <w:rsid w:val="00636401"/>
    <w:rsid w:val="00636779"/>
    <w:rsid w:val="00636B5F"/>
    <w:rsid w:val="006375D2"/>
    <w:rsid w:val="00637871"/>
    <w:rsid w:val="00637BD6"/>
    <w:rsid w:val="00640317"/>
    <w:rsid w:val="00640884"/>
    <w:rsid w:val="00641705"/>
    <w:rsid w:val="0064198A"/>
    <w:rsid w:val="00642096"/>
    <w:rsid w:val="00642329"/>
    <w:rsid w:val="00642602"/>
    <w:rsid w:val="006428F8"/>
    <w:rsid w:val="00643112"/>
    <w:rsid w:val="006432BD"/>
    <w:rsid w:val="00643582"/>
    <w:rsid w:val="00643F60"/>
    <w:rsid w:val="0064431F"/>
    <w:rsid w:val="006444C3"/>
    <w:rsid w:val="0064470A"/>
    <w:rsid w:val="00644E6C"/>
    <w:rsid w:val="006456AA"/>
    <w:rsid w:val="00645BB1"/>
    <w:rsid w:val="00645BC4"/>
    <w:rsid w:val="00646076"/>
    <w:rsid w:val="00646A29"/>
    <w:rsid w:val="0064797F"/>
    <w:rsid w:val="0065003F"/>
    <w:rsid w:val="006502A2"/>
    <w:rsid w:val="006502C2"/>
    <w:rsid w:val="00650443"/>
    <w:rsid w:val="006507C3"/>
    <w:rsid w:val="00650FE4"/>
    <w:rsid w:val="00651081"/>
    <w:rsid w:val="006511AD"/>
    <w:rsid w:val="006512B4"/>
    <w:rsid w:val="006532EB"/>
    <w:rsid w:val="00653371"/>
    <w:rsid w:val="00654702"/>
    <w:rsid w:val="00654EDD"/>
    <w:rsid w:val="00655B47"/>
    <w:rsid w:val="006563DF"/>
    <w:rsid w:val="00656524"/>
    <w:rsid w:val="00656C13"/>
    <w:rsid w:val="0065701A"/>
    <w:rsid w:val="006578DE"/>
    <w:rsid w:val="00657C47"/>
    <w:rsid w:val="0066024F"/>
    <w:rsid w:val="00660309"/>
    <w:rsid w:val="00660A13"/>
    <w:rsid w:val="00660E00"/>
    <w:rsid w:val="0066137F"/>
    <w:rsid w:val="00661E0A"/>
    <w:rsid w:val="00661F4D"/>
    <w:rsid w:val="00662186"/>
    <w:rsid w:val="00662B2D"/>
    <w:rsid w:val="0066328F"/>
    <w:rsid w:val="006632F6"/>
    <w:rsid w:val="006639F7"/>
    <w:rsid w:val="00663DC1"/>
    <w:rsid w:val="00663FBE"/>
    <w:rsid w:val="00664189"/>
    <w:rsid w:val="0066431B"/>
    <w:rsid w:val="0066446A"/>
    <w:rsid w:val="00664997"/>
    <w:rsid w:val="006649B7"/>
    <w:rsid w:val="00666394"/>
    <w:rsid w:val="006666A0"/>
    <w:rsid w:val="006669A1"/>
    <w:rsid w:val="00666A4B"/>
    <w:rsid w:val="00667121"/>
    <w:rsid w:val="0066780E"/>
    <w:rsid w:val="00670EEA"/>
    <w:rsid w:val="0067153D"/>
    <w:rsid w:val="006716B8"/>
    <w:rsid w:val="00671874"/>
    <w:rsid w:val="0067191B"/>
    <w:rsid w:val="00673474"/>
    <w:rsid w:val="00673738"/>
    <w:rsid w:val="00673CBA"/>
    <w:rsid w:val="00673E3F"/>
    <w:rsid w:val="00674438"/>
    <w:rsid w:val="0067454C"/>
    <w:rsid w:val="00674A72"/>
    <w:rsid w:val="00675271"/>
    <w:rsid w:val="006754FC"/>
    <w:rsid w:val="00675851"/>
    <w:rsid w:val="00675907"/>
    <w:rsid w:val="00675E05"/>
    <w:rsid w:val="00676109"/>
    <w:rsid w:val="006765BB"/>
    <w:rsid w:val="00676DE8"/>
    <w:rsid w:val="00676EA2"/>
    <w:rsid w:val="0067734D"/>
    <w:rsid w:val="006773D0"/>
    <w:rsid w:val="00677B23"/>
    <w:rsid w:val="00677BBC"/>
    <w:rsid w:val="00677EE1"/>
    <w:rsid w:val="00677F57"/>
    <w:rsid w:val="00677F77"/>
    <w:rsid w:val="0068040D"/>
    <w:rsid w:val="00680C64"/>
    <w:rsid w:val="00680DBC"/>
    <w:rsid w:val="006813F4"/>
    <w:rsid w:val="00681BBC"/>
    <w:rsid w:val="006828D4"/>
    <w:rsid w:val="00683050"/>
    <w:rsid w:val="0068395D"/>
    <w:rsid w:val="0068412F"/>
    <w:rsid w:val="00685539"/>
    <w:rsid w:val="006861C5"/>
    <w:rsid w:val="00686B29"/>
    <w:rsid w:val="00686CF2"/>
    <w:rsid w:val="006871B4"/>
    <w:rsid w:val="00691531"/>
    <w:rsid w:val="006915CF"/>
    <w:rsid w:val="00691765"/>
    <w:rsid w:val="0069217F"/>
    <w:rsid w:val="00692C89"/>
    <w:rsid w:val="0069318D"/>
    <w:rsid w:val="00693264"/>
    <w:rsid w:val="0069381A"/>
    <w:rsid w:val="00693AC9"/>
    <w:rsid w:val="006941B9"/>
    <w:rsid w:val="006943DE"/>
    <w:rsid w:val="00694BDC"/>
    <w:rsid w:val="00694F28"/>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8FA"/>
    <w:rsid w:val="006A2F56"/>
    <w:rsid w:val="006A2F75"/>
    <w:rsid w:val="006A31AD"/>
    <w:rsid w:val="006A31C8"/>
    <w:rsid w:val="006A3A8A"/>
    <w:rsid w:val="006A3B2D"/>
    <w:rsid w:val="006A40E8"/>
    <w:rsid w:val="006A466A"/>
    <w:rsid w:val="006A4D0C"/>
    <w:rsid w:val="006A529D"/>
    <w:rsid w:val="006A6948"/>
    <w:rsid w:val="006A6D39"/>
    <w:rsid w:val="006A77E3"/>
    <w:rsid w:val="006B011F"/>
    <w:rsid w:val="006B0414"/>
    <w:rsid w:val="006B100C"/>
    <w:rsid w:val="006B1656"/>
    <w:rsid w:val="006B1A0F"/>
    <w:rsid w:val="006B1D71"/>
    <w:rsid w:val="006B2272"/>
    <w:rsid w:val="006B2309"/>
    <w:rsid w:val="006B331A"/>
    <w:rsid w:val="006B34A5"/>
    <w:rsid w:val="006B448A"/>
    <w:rsid w:val="006B4592"/>
    <w:rsid w:val="006B4F0C"/>
    <w:rsid w:val="006B50B8"/>
    <w:rsid w:val="006B57F7"/>
    <w:rsid w:val="006B6348"/>
    <w:rsid w:val="006B659E"/>
    <w:rsid w:val="006B6D02"/>
    <w:rsid w:val="006C117E"/>
    <w:rsid w:val="006C155F"/>
    <w:rsid w:val="006C16F5"/>
    <w:rsid w:val="006C1C52"/>
    <w:rsid w:val="006C1D92"/>
    <w:rsid w:val="006C1F9C"/>
    <w:rsid w:val="006C1FF4"/>
    <w:rsid w:val="006C2AD2"/>
    <w:rsid w:val="006C2B04"/>
    <w:rsid w:val="006C2C3B"/>
    <w:rsid w:val="006C2DE1"/>
    <w:rsid w:val="006C2E13"/>
    <w:rsid w:val="006C3BE9"/>
    <w:rsid w:val="006C3FED"/>
    <w:rsid w:val="006C41A2"/>
    <w:rsid w:val="006C41F6"/>
    <w:rsid w:val="006C48D3"/>
    <w:rsid w:val="006C4A99"/>
    <w:rsid w:val="006C500E"/>
    <w:rsid w:val="006C5E6F"/>
    <w:rsid w:val="006C6886"/>
    <w:rsid w:val="006C74E7"/>
    <w:rsid w:val="006C750F"/>
    <w:rsid w:val="006C785B"/>
    <w:rsid w:val="006C7BCF"/>
    <w:rsid w:val="006D0E95"/>
    <w:rsid w:val="006D1473"/>
    <w:rsid w:val="006D224C"/>
    <w:rsid w:val="006D239A"/>
    <w:rsid w:val="006D25DC"/>
    <w:rsid w:val="006D2B65"/>
    <w:rsid w:val="006D2C1E"/>
    <w:rsid w:val="006D3028"/>
    <w:rsid w:val="006D30F4"/>
    <w:rsid w:val="006D376A"/>
    <w:rsid w:val="006D389B"/>
    <w:rsid w:val="006D3B7B"/>
    <w:rsid w:val="006D45E4"/>
    <w:rsid w:val="006D4A02"/>
    <w:rsid w:val="006D4FC9"/>
    <w:rsid w:val="006D52B0"/>
    <w:rsid w:val="006D5D27"/>
    <w:rsid w:val="006D5D45"/>
    <w:rsid w:val="006D62AD"/>
    <w:rsid w:val="006D6372"/>
    <w:rsid w:val="006D6C3B"/>
    <w:rsid w:val="006D6CE0"/>
    <w:rsid w:val="006D6EE6"/>
    <w:rsid w:val="006D728C"/>
    <w:rsid w:val="006D72EC"/>
    <w:rsid w:val="006D75DE"/>
    <w:rsid w:val="006E05A9"/>
    <w:rsid w:val="006E098E"/>
    <w:rsid w:val="006E11E2"/>
    <w:rsid w:val="006E14D8"/>
    <w:rsid w:val="006E1993"/>
    <w:rsid w:val="006E19B9"/>
    <w:rsid w:val="006E1ECE"/>
    <w:rsid w:val="006E2825"/>
    <w:rsid w:val="006E2884"/>
    <w:rsid w:val="006E2D6B"/>
    <w:rsid w:val="006E2FC6"/>
    <w:rsid w:val="006E388B"/>
    <w:rsid w:val="006E41E6"/>
    <w:rsid w:val="006E476E"/>
    <w:rsid w:val="006E4CB4"/>
    <w:rsid w:val="006E5B0D"/>
    <w:rsid w:val="006E61EA"/>
    <w:rsid w:val="006E63FA"/>
    <w:rsid w:val="006E669E"/>
    <w:rsid w:val="006E67D4"/>
    <w:rsid w:val="006E690A"/>
    <w:rsid w:val="006E6DFD"/>
    <w:rsid w:val="006E6E9B"/>
    <w:rsid w:val="006E7BEF"/>
    <w:rsid w:val="006F0246"/>
    <w:rsid w:val="006F0712"/>
    <w:rsid w:val="006F12AE"/>
    <w:rsid w:val="006F17CB"/>
    <w:rsid w:val="006F19FB"/>
    <w:rsid w:val="006F27A0"/>
    <w:rsid w:val="006F299C"/>
    <w:rsid w:val="006F3880"/>
    <w:rsid w:val="006F3FA7"/>
    <w:rsid w:val="006F4C37"/>
    <w:rsid w:val="006F587B"/>
    <w:rsid w:val="006F5E7B"/>
    <w:rsid w:val="006F64C9"/>
    <w:rsid w:val="006F6E1B"/>
    <w:rsid w:val="006F71BA"/>
    <w:rsid w:val="006F73F4"/>
    <w:rsid w:val="006F7B1A"/>
    <w:rsid w:val="007001DD"/>
    <w:rsid w:val="00700BA1"/>
    <w:rsid w:val="00700C3A"/>
    <w:rsid w:val="0070174F"/>
    <w:rsid w:val="007019C6"/>
    <w:rsid w:val="00701BBC"/>
    <w:rsid w:val="00701D26"/>
    <w:rsid w:val="007023C2"/>
    <w:rsid w:val="0070308B"/>
    <w:rsid w:val="00703EA9"/>
    <w:rsid w:val="00704323"/>
    <w:rsid w:val="007043F4"/>
    <w:rsid w:val="00704604"/>
    <w:rsid w:val="007049D6"/>
    <w:rsid w:val="00705182"/>
    <w:rsid w:val="007051A3"/>
    <w:rsid w:val="0070559D"/>
    <w:rsid w:val="00705BC1"/>
    <w:rsid w:val="007061DC"/>
    <w:rsid w:val="00706252"/>
    <w:rsid w:val="00706BE2"/>
    <w:rsid w:val="00706DC7"/>
    <w:rsid w:val="00707218"/>
    <w:rsid w:val="00707F39"/>
    <w:rsid w:val="0071097C"/>
    <w:rsid w:val="00710A79"/>
    <w:rsid w:val="0071101A"/>
    <w:rsid w:val="00711286"/>
    <w:rsid w:val="00711809"/>
    <w:rsid w:val="0071194E"/>
    <w:rsid w:val="0071282C"/>
    <w:rsid w:val="00712EE7"/>
    <w:rsid w:val="00713086"/>
    <w:rsid w:val="007130D4"/>
    <w:rsid w:val="00713404"/>
    <w:rsid w:val="0071342E"/>
    <w:rsid w:val="00713532"/>
    <w:rsid w:val="007135D5"/>
    <w:rsid w:val="00713775"/>
    <w:rsid w:val="007148FF"/>
    <w:rsid w:val="00715430"/>
    <w:rsid w:val="007154A5"/>
    <w:rsid w:val="00715E66"/>
    <w:rsid w:val="00715EEF"/>
    <w:rsid w:val="00715F0A"/>
    <w:rsid w:val="00716E75"/>
    <w:rsid w:val="00717B3D"/>
    <w:rsid w:val="00717D86"/>
    <w:rsid w:val="00717E4F"/>
    <w:rsid w:val="00720261"/>
    <w:rsid w:val="007202DA"/>
    <w:rsid w:val="0072073B"/>
    <w:rsid w:val="00720757"/>
    <w:rsid w:val="007208D4"/>
    <w:rsid w:val="007209EF"/>
    <w:rsid w:val="0072179E"/>
    <w:rsid w:val="0072211A"/>
    <w:rsid w:val="0072214A"/>
    <w:rsid w:val="007226A1"/>
    <w:rsid w:val="00722AE3"/>
    <w:rsid w:val="00723869"/>
    <w:rsid w:val="00723941"/>
    <w:rsid w:val="0072395C"/>
    <w:rsid w:val="00724429"/>
    <w:rsid w:val="00724F0D"/>
    <w:rsid w:val="00725292"/>
    <w:rsid w:val="0072540F"/>
    <w:rsid w:val="00725537"/>
    <w:rsid w:val="007256E0"/>
    <w:rsid w:val="00725F28"/>
    <w:rsid w:val="00726038"/>
    <w:rsid w:val="00726688"/>
    <w:rsid w:val="00726B48"/>
    <w:rsid w:val="00726B4B"/>
    <w:rsid w:val="0072742A"/>
    <w:rsid w:val="007276F6"/>
    <w:rsid w:val="00727E17"/>
    <w:rsid w:val="00727F86"/>
    <w:rsid w:val="0073069F"/>
    <w:rsid w:val="007306AF"/>
    <w:rsid w:val="007306ED"/>
    <w:rsid w:val="00730720"/>
    <w:rsid w:val="007315FE"/>
    <w:rsid w:val="0073201C"/>
    <w:rsid w:val="0073210A"/>
    <w:rsid w:val="00732C27"/>
    <w:rsid w:val="007330E0"/>
    <w:rsid w:val="007339A3"/>
    <w:rsid w:val="00733D08"/>
    <w:rsid w:val="0073401C"/>
    <w:rsid w:val="00734027"/>
    <w:rsid w:val="00734727"/>
    <w:rsid w:val="00735048"/>
    <w:rsid w:val="007350E2"/>
    <w:rsid w:val="0073533B"/>
    <w:rsid w:val="00735352"/>
    <w:rsid w:val="007354E2"/>
    <w:rsid w:val="00735652"/>
    <w:rsid w:val="0073581E"/>
    <w:rsid w:val="00735D52"/>
    <w:rsid w:val="00736D45"/>
    <w:rsid w:val="007376D4"/>
    <w:rsid w:val="00737837"/>
    <w:rsid w:val="0074034B"/>
    <w:rsid w:val="007405B0"/>
    <w:rsid w:val="00740F98"/>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66C2"/>
    <w:rsid w:val="007472E5"/>
    <w:rsid w:val="0074732E"/>
    <w:rsid w:val="00747433"/>
    <w:rsid w:val="007477AA"/>
    <w:rsid w:val="00747918"/>
    <w:rsid w:val="00747CE7"/>
    <w:rsid w:val="0075019D"/>
    <w:rsid w:val="00750575"/>
    <w:rsid w:val="00750F88"/>
    <w:rsid w:val="00751076"/>
    <w:rsid w:val="007519E6"/>
    <w:rsid w:val="00751BA6"/>
    <w:rsid w:val="00751C61"/>
    <w:rsid w:val="007520B4"/>
    <w:rsid w:val="00752304"/>
    <w:rsid w:val="00752826"/>
    <w:rsid w:val="00752AF3"/>
    <w:rsid w:val="00752C1B"/>
    <w:rsid w:val="00753220"/>
    <w:rsid w:val="0075324A"/>
    <w:rsid w:val="00754220"/>
    <w:rsid w:val="007547F9"/>
    <w:rsid w:val="007549BE"/>
    <w:rsid w:val="00754A6B"/>
    <w:rsid w:val="00755ED2"/>
    <w:rsid w:val="0075618A"/>
    <w:rsid w:val="007563D1"/>
    <w:rsid w:val="007567EB"/>
    <w:rsid w:val="00756A17"/>
    <w:rsid w:val="00756A74"/>
    <w:rsid w:val="00756B65"/>
    <w:rsid w:val="00756E67"/>
    <w:rsid w:val="00757178"/>
    <w:rsid w:val="0076017E"/>
    <w:rsid w:val="00760B1B"/>
    <w:rsid w:val="007614E6"/>
    <w:rsid w:val="00761577"/>
    <w:rsid w:val="00762B24"/>
    <w:rsid w:val="007634B2"/>
    <w:rsid w:val="00764D6A"/>
    <w:rsid w:val="0076506C"/>
    <w:rsid w:val="00765075"/>
    <w:rsid w:val="00765220"/>
    <w:rsid w:val="00765430"/>
    <w:rsid w:val="0076560F"/>
    <w:rsid w:val="00766115"/>
    <w:rsid w:val="00766781"/>
    <w:rsid w:val="00766EC6"/>
    <w:rsid w:val="0077011A"/>
    <w:rsid w:val="007701E9"/>
    <w:rsid w:val="0077145C"/>
    <w:rsid w:val="00771651"/>
    <w:rsid w:val="0077185B"/>
    <w:rsid w:val="00771B7E"/>
    <w:rsid w:val="007720E8"/>
    <w:rsid w:val="0077243A"/>
    <w:rsid w:val="00772BAC"/>
    <w:rsid w:val="00772D2A"/>
    <w:rsid w:val="00772FBA"/>
    <w:rsid w:val="007730E3"/>
    <w:rsid w:val="00773949"/>
    <w:rsid w:val="00773B27"/>
    <w:rsid w:val="00773E30"/>
    <w:rsid w:val="00774556"/>
    <w:rsid w:val="007745F0"/>
    <w:rsid w:val="00774F7A"/>
    <w:rsid w:val="007751B7"/>
    <w:rsid w:val="00776159"/>
    <w:rsid w:val="007762E9"/>
    <w:rsid w:val="00776657"/>
    <w:rsid w:val="007769C3"/>
    <w:rsid w:val="00777F82"/>
    <w:rsid w:val="00780F40"/>
    <w:rsid w:val="0078154B"/>
    <w:rsid w:val="007816C0"/>
    <w:rsid w:val="00781AFC"/>
    <w:rsid w:val="00781C6E"/>
    <w:rsid w:val="00781D19"/>
    <w:rsid w:val="00781E0F"/>
    <w:rsid w:val="00782FC7"/>
    <w:rsid w:val="0078377F"/>
    <w:rsid w:val="00783AC0"/>
    <w:rsid w:val="007847C1"/>
    <w:rsid w:val="00784947"/>
    <w:rsid w:val="00784DFB"/>
    <w:rsid w:val="007853CD"/>
    <w:rsid w:val="007855A8"/>
    <w:rsid w:val="00785C85"/>
    <w:rsid w:val="00785F4F"/>
    <w:rsid w:val="0078603E"/>
    <w:rsid w:val="007861F6"/>
    <w:rsid w:val="0078671C"/>
    <w:rsid w:val="00786A64"/>
    <w:rsid w:val="0078732D"/>
    <w:rsid w:val="00787BE9"/>
    <w:rsid w:val="00787BEE"/>
    <w:rsid w:val="00787DE8"/>
    <w:rsid w:val="00790504"/>
    <w:rsid w:val="00790659"/>
    <w:rsid w:val="0079082A"/>
    <w:rsid w:val="00790A2A"/>
    <w:rsid w:val="00790CBD"/>
    <w:rsid w:val="0079116E"/>
    <w:rsid w:val="00791B10"/>
    <w:rsid w:val="00791CE9"/>
    <w:rsid w:val="00792476"/>
    <w:rsid w:val="0079311B"/>
    <w:rsid w:val="00793BD8"/>
    <w:rsid w:val="00793EFC"/>
    <w:rsid w:val="007943ED"/>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A13"/>
    <w:rsid w:val="007A6A6D"/>
    <w:rsid w:val="007A6D60"/>
    <w:rsid w:val="007A6F07"/>
    <w:rsid w:val="007A6F96"/>
    <w:rsid w:val="007A70D9"/>
    <w:rsid w:val="007A7CB2"/>
    <w:rsid w:val="007B057B"/>
    <w:rsid w:val="007B05BD"/>
    <w:rsid w:val="007B05D7"/>
    <w:rsid w:val="007B062D"/>
    <w:rsid w:val="007B1311"/>
    <w:rsid w:val="007B140A"/>
    <w:rsid w:val="007B1747"/>
    <w:rsid w:val="007B280B"/>
    <w:rsid w:val="007B3207"/>
    <w:rsid w:val="007B3675"/>
    <w:rsid w:val="007B3867"/>
    <w:rsid w:val="007B386B"/>
    <w:rsid w:val="007B4AC6"/>
    <w:rsid w:val="007B4AE6"/>
    <w:rsid w:val="007B4C7A"/>
    <w:rsid w:val="007B4E0C"/>
    <w:rsid w:val="007B5442"/>
    <w:rsid w:val="007B5B9F"/>
    <w:rsid w:val="007B6733"/>
    <w:rsid w:val="007B71FE"/>
    <w:rsid w:val="007B762A"/>
    <w:rsid w:val="007B781B"/>
    <w:rsid w:val="007B790A"/>
    <w:rsid w:val="007B7AFB"/>
    <w:rsid w:val="007B7C2A"/>
    <w:rsid w:val="007B7EF7"/>
    <w:rsid w:val="007C07D2"/>
    <w:rsid w:val="007C1D2D"/>
    <w:rsid w:val="007C233A"/>
    <w:rsid w:val="007C2D71"/>
    <w:rsid w:val="007C30C3"/>
    <w:rsid w:val="007C30D1"/>
    <w:rsid w:val="007C3C23"/>
    <w:rsid w:val="007C4D2E"/>
    <w:rsid w:val="007C4DAB"/>
    <w:rsid w:val="007C4E7D"/>
    <w:rsid w:val="007C52F3"/>
    <w:rsid w:val="007C66CC"/>
    <w:rsid w:val="007C67F7"/>
    <w:rsid w:val="007C697F"/>
    <w:rsid w:val="007C6E6A"/>
    <w:rsid w:val="007C78F5"/>
    <w:rsid w:val="007D0182"/>
    <w:rsid w:val="007D074D"/>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CA0"/>
    <w:rsid w:val="007D431B"/>
    <w:rsid w:val="007D4456"/>
    <w:rsid w:val="007D4F51"/>
    <w:rsid w:val="007D5570"/>
    <w:rsid w:val="007D5778"/>
    <w:rsid w:val="007D586A"/>
    <w:rsid w:val="007D6166"/>
    <w:rsid w:val="007D6209"/>
    <w:rsid w:val="007D67AB"/>
    <w:rsid w:val="007D7637"/>
    <w:rsid w:val="007D76F3"/>
    <w:rsid w:val="007D777F"/>
    <w:rsid w:val="007E0096"/>
    <w:rsid w:val="007E09C4"/>
    <w:rsid w:val="007E0FC5"/>
    <w:rsid w:val="007E0FE0"/>
    <w:rsid w:val="007E1236"/>
    <w:rsid w:val="007E1559"/>
    <w:rsid w:val="007E180F"/>
    <w:rsid w:val="007E1A90"/>
    <w:rsid w:val="007E1CDA"/>
    <w:rsid w:val="007E1EA8"/>
    <w:rsid w:val="007E2402"/>
    <w:rsid w:val="007E240C"/>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4F6B"/>
    <w:rsid w:val="0080625B"/>
    <w:rsid w:val="008062DD"/>
    <w:rsid w:val="00806435"/>
    <w:rsid w:val="00806631"/>
    <w:rsid w:val="0080682A"/>
    <w:rsid w:val="00806B9C"/>
    <w:rsid w:val="00807876"/>
    <w:rsid w:val="00807ED8"/>
    <w:rsid w:val="008102CC"/>
    <w:rsid w:val="008109C1"/>
    <w:rsid w:val="00810B9E"/>
    <w:rsid w:val="008123D5"/>
    <w:rsid w:val="0081251A"/>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7E59"/>
    <w:rsid w:val="00817FA4"/>
    <w:rsid w:val="00820DB5"/>
    <w:rsid w:val="0082158D"/>
    <w:rsid w:val="00822265"/>
    <w:rsid w:val="00822725"/>
    <w:rsid w:val="00822901"/>
    <w:rsid w:val="00822F10"/>
    <w:rsid w:val="008233EB"/>
    <w:rsid w:val="008236F4"/>
    <w:rsid w:val="008237FD"/>
    <w:rsid w:val="0082387B"/>
    <w:rsid w:val="00824300"/>
    <w:rsid w:val="00824502"/>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030C"/>
    <w:rsid w:val="00831278"/>
    <w:rsid w:val="008314A2"/>
    <w:rsid w:val="00831E18"/>
    <w:rsid w:val="008322D7"/>
    <w:rsid w:val="00832B73"/>
    <w:rsid w:val="00832BB7"/>
    <w:rsid w:val="008331FD"/>
    <w:rsid w:val="00833A77"/>
    <w:rsid w:val="00833F45"/>
    <w:rsid w:val="008344A2"/>
    <w:rsid w:val="008348FF"/>
    <w:rsid w:val="0083491A"/>
    <w:rsid w:val="00834B89"/>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F1"/>
    <w:rsid w:val="00842CCA"/>
    <w:rsid w:val="0084327A"/>
    <w:rsid w:val="00843A48"/>
    <w:rsid w:val="00843E3C"/>
    <w:rsid w:val="0084414A"/>
    <w:rsid w:val="008441E7"/>
    <w:rsid w:val="008446B0"/>
    <w:rsid w:val="008446CA"/>
    <w:rsid w:val="00844BC0"/>
    <w:rsid w:val="00844DBF"/>
    <w:rsid w:val="008451C1"/>
    <w:rsid w:val="0084569B"/>
    <w:rsid w:val="008457DB"/>
    <w:rsid w:val="00845CC9"/>
    <w:rsid w:val="00845D23"/>
    <w:rsid w:val="00845E43"/>
    <w:rsid w:val="00845F80"/>
    <w:rsid w:val="0084611B"/>
    <w:rsid w:val="00846693"/>
    <w:rsid w:val="00846C56"/>
    <w:rsid w:val="008470AC"/>
    <w:rsid w:val="008472D3"/>
    <w:rsid w:val="00850E50"/>
    <w:rsid w:val="00851739"/>
    <w:rsid w:val="0085186C"/>
    <w:rsid w:val="008523E9"/>
    <w:rsid w:val="0085298E"/>
    <w:rsid w:val="00853065"/>
    <w:rsid w:val="00853202"/>
    <w:rsid w:val="00853709"/>
    <w:rsid w:val="00853BDB"/>
    <w:rsid w:val="00853CF0"/>
    <w:rsid w:val="00853D75"/>
    <w:rsid w:val="00854594"/>
    <w:rsid w:val="00854ED8"/>
    <w:rsid w:val="008552B6"/>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3E3"/>
    <w:rsid w:val="00870615"/>
    <w:rsid w:val="0087083D"/>
    <w:rsid w:val="00870937"/>
    <w:rsid w:val="00870B93"/>
    <w:rsid w:val="00870D3B"/>
    <w:rsid w:val="008718CD"/>
    <w:rsid w:val="0087219B"/>
    <w:rsid w:val="00872219"/>
    <w:rsid w:val="008722FD"/>
    <w:rsid w:val="00872C03"/>
    <w:rsid w:val="008734CF"/>
    <w:rsid w:val="00873E3E"/>
    <w:rsid w:val="00873F6D"/>
    <w:rsid w:val="008749E8"/>
    <w:rsid w:val="00874CC0"/>
    <w:rsid w:val="00875558"/>
    <w:rsid w:val="0087575B"/>
    <w:rsid w:val="00875814"/>
    <w:rsid w:val="00875F62"/>
    <w:rsid w:val="00876518"/>
    <w:rsid w:val="00876AA3"/>
    <w:rsid w:val="0087712F"/>
    <w:rsid w:val="0087792E"/>
    <w:rsid w:val="00877982"/>
    <w:rsid w:val="00880717"/>
    <w:rsid w:val="008818E7"/>
    <w:rsid w:val="0088297E"/>
    <w:rsid w:val="00882A98"/>
    <w:rsid w:val="00882B82"/>
    <w:rsid w:val="008831FB"/>
    <w:rsid w:val="00884682"/>
    <w:rsid w:val="008848F8"/>
    <w:rsid w:val="00884971"/>
    <w:rsid w:val="00885751"/>
    <w:rsid w:val="00885841"/>
    <w:rsid w:val="008859CE"/>
    <w:rsid w:val="008868FF"/>
    <w:rsid w:val="008869E5"/>
    <w:rsid w:val="00886B57"/>
    <w:rsid w:val="00886BF4"/>
    <w:rsid w:val="0088729E"/>
    <w:rsid w:val="008875DB"/>
    <w:rsid w:val="008879D5"/>
    <w:rsid w:val="00887A94"/>
    <w:rsid w:val="00887F9E"/>
    <w:rsid w:val="008904D1"/>
    <w:rsid w:val="008907C2"/>
    <w:rsid w:val="00890D5E"/>
    <w:rsid w:val="0089105B"/>
    <w:rsid w:val="008912FC"/>
    <w:rsid w:val="00891620"/>
    <w:rsid w:val="00891B7A"/>
    <w:rsid w:val="008924B8"/>
    <w:rsid w:val="008929B6"/>
    <w:rsid w:val="008934AC"/>
    <w:rsid w:val="008935D8"/>
    <w:rsid w:val="00893920"/>
    <w:rsid w:val="0089399E"/>
    <w:rsid w:val="00893E6D"/>
    <w:rsid w:val="00894078"/>
    <w:rsid w:val="00894D08"/>
    <w:rsid w:val="00894E31"/>
    <w:rsid w:val="00894E8D"/>
    <w:rsid w:val="00894FFE"/>
    <w:rsid w:val="008954AE"/>
    <w:rsid w:val="00895584"/>
    <w:rsid w:val="008958CB"/>
    <w:rsid w:val="00895B06"/>
    <w:rsid w:val="00895D7D"/>
    <w:rsid w:val="0089635B"/>
    <w:rsid w:val="00897702"/>
    <w:rsid w:val="00897F21"/>
    <w:rsid w:val="008A0796"/>
    <w:rsid w:val="008A080F"/>
    <w:rsid w:val="008A13AA"/>
    <w:rsid w:val="008A1493"/>
    <w:rsid w:val="008A18DC"/>
    <w:rsid w:val="008A19FB"/>
    <w:rsid w:val="008A2478"/>
    <w:rsid w:val="008A24C1"/>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A7F99"/>
    <w:rsid w:val="008B0075"/>
    <w:rsid w:val="008B0EFF"/>
    <w:rsid w:val="008B1082"/>
    <w:rsid w:val="008B1462"/>
    <w:rsid w:val="008B1ADC"/>
    <w:rsid w:val="008B2645"/>
    <w:rsid w:val="008B27B5"/>
    <w:rsid w:val="008B2A2F"/>
    <w:rsid w:val="008B2CBE"/>
    <w:rsid w:val="008B2CD2"/>
    <w:rsid w:val="008B2DB2"/>
    <w:rsid w:val="008B36FF"/>
    <w:rsid w:val="008B4688"/>
    <w:rsid w:val="008B5D31"/>
    <w:rsid w:val="008B5F1E"/>
    <w:rsid w:val="008B5F50"/>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6D8"/>
    <w:rsid w:val="008C29C0"/>
    <w:rsid w:val="008C32FB"/>
    <w:rsid w:val="008C3709"/>
    <w:rsid w:val="008C3CC6"/>
    <w:rsid w:val="008C4C08"/>
    <w:rsid w:val="008C56BC"/>
    <w:rsid w:val="008C5D9E"/>
    <w:rsid w:val="008C5F72"/>
    <w:rsid w:val="008C71EB"/>
    <w:rsid w:val="008C7D53"/>
    <w:rsid w:val="008D02B7"/>
    <w:rsid w:val="008D050F"/>
    <w:rsid w:val="008D10E9"/>
    <w:rsid w:val="008D1348"/>
    <w:rsid w:val="008D13E0"/>
    <w:rsid w:val="008D1715"/>
    <w:rsid w:val="008D1EDC"/>
    <w:rsid w:val="008D2202"/>
    <w:rsid w:val="008D2459"/>
    <w:rsid w:val="008D26EC"/>
    <w:rsid w:val="008D2B18"/>
    <w:rsid w:val="008D2BE1"/>
    <w:rsid w:val="008D2EB1"/>
    <w:rsid w:val="008D2F74"/>
    <w:rsid w:val="008D3092"/>
    <w:rsid w:val="008D3536"/>
    <w:rsid w:val="008D36B3"/>
    <w:rsid w:val="008D3A0E"/>
    <w:rsid w:val="008D3EF8"/>
    <w:rsid w:val="008D4AB8"/>
    <w:rsid w:val="008D4DB1"/>
    <w:rsid w:val="008D5147"/>
    <w:rsid w:val="008D5D82"/>
    <w:rsid w:val="008D5EAA"/>
    <w:rsid w:val="008D6913"/>
    <w:rsid w:val="008D7AA8"/>
    <w:rsid w:val="008D7F22"/>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21B"/>
    <w:rsid w:val="008E4457"/>
    <w:rsid w:val="008E5116"/>
    <w:rsid w:val="008E56E2"/>
    <w:rsid w:val="008E5EB5"/>
    <w:rsid w:val="008E5F22"/>
    <w:rsid w:val="008E5F40"/>
    <w:rsid w:val="008E5F5C"/>
    <w:rsid w:val="008E6310"/>
    <w:rsid w:val="008E6566"/>
    <w:rsid w:val="008E6999"/>
    <w:rsid w:val="008E70A2"/>
    <w:rsid w:val="008E7DA0"/>
    <w:rsid w:val="008E7E5C"/>
    <w:rsid w:val="008F035D"/>
    <w:rsid w:val="008F05AA"/>
    <w:rsid w:val="008F09C7"/>
    <w:rsid w:val="008F0CA7"/>
    <w:rsid w:val="008F0F23"/>
    <w:rsid w:val="008F1433"/>
    <w:rsid w:val="008F15A5"/>
    <w:rsid w:val="008F1D32"/>
    <w:rsid w:val="008F262A"/>
    <w:rsid w:val="008F27F6"/>
    <w:rsid w:val="008F2FD4"/>
    <w:rsid w:val="008F3409"/>
    <w:rsid w:val="008F361A"/>
    <w:rsid w:val="008F3A42"/>
    <w:rsid w:val="008F3DFB"/>
    <w:rsid w:val="008F4515"/>
    <w:rsid w:val="008F46CE"/>
    <w:rsid w:val="008F50F2"/>
    <w:rsid w:val="008F5A2A"/>
    <w:rsid w:val="008F5C32"/>
    <w:rsid w:val="008F5C7F"/>
    <w:rsid w:val="008F606F"/>
    <w:rsid w:val="008F68C5"/>
    <w:rsid w:val="008F69B4"/>
    <w:rsid w:val="008F6DF0"/>
    <w:rsid w:val="008F71E0"/>
    <w:rsid w:val="008F73AF"/>
    <w:rsid w:val="008F7BEA"/>
    <w:rsid w:val="0090022D"/>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FFF"/>
    <w:rsid w:val="009330AB"/>
    <w:rsid w:val="00933444"/>
    <w:rsid w:val="00933908"/>
    <w:rsid w:val="00934134"/>
    <w:rsid w:val="00934704"/>
    <w:rsid w:val="009364C6"/>
    <w:rsid w:val="0093662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C55"/>
    <w:rsid w:val="009424ED"/>
    <w:rsid w:val="009425E0"/>
    <w:rsid w:val="00942B69"/>
    <w:rsid w:val="00942BBD"/>
    <w:rsid w:val="00942C76"/>
    <w:rsid w:val="009431AD"/>
    <w:rsid w:val="00943486"/>
    <w:rsid w:val="00943990"/>
    <w:rsid w:val="00943AE7"/>
    <w:rsid w:val="00943E78"/>
    <w:rsid w:val="00944EF1"/>
    <w:rsid w:val="00945838"/>
    <w:rsid w:val="009458BA"/>
    <w:rsid w:val="00945B2C"/>
    <w:rsid w:val="00945CA9"/>
    <w:rsid w:val="00946A62"/>
    <w:rsid w:val="00946B67"/>
    <w:rsid w:val="0094702F"/>
    <w:rsid w:val="00947442"/>
    <w:rsid w:val="00947A2D"/>
    <w:rsid w:val="00947CB8"/>
    <w:rsid w:val="00947EC2"/>
    <w:rsid w:val="00947FA1"/>
    <w:rsid w:val="009509EC"/>
    <w:rsid w:val="00950C54"/>
    <w:rsid w:val="00950DA8"/>
    <w:rsid w:val="0095151B"/>
    <w:rsid w:val="00951592"/>
    <w:rsid w:val="0095252F"/>
    <w:rsid w:val="0095275B"/>
    <w:rsid w:val="00952BB3"/>
    <w:rsid w:val="00953127"/>
    <w:rsid w:val="00953D8F"/>
    <w:rsid w:val="00953EB2"/>
    <w:rsid w:val="00954010"/>
    <w:rsid w:val="009541C8"/>
    <w:rsid w:val="009545D9"/>
    <w:rsid w:val="00954786"/>
    <w:rsid w:val="00954854"/>
    <w:rsid w:val="00954FF7"/>
    <w:rsid w:val="00955270"/>
    <w:rsid w:val="009555D9"/>
    <w:rsid w:val="00956343"/>
    <w:rsid w:val="00956F0F"/>
    <w:rsid w:val="00957FB9"/>
    <w:rsid w:val="00960197"/>
    <w:rsid w:val="0096084C"/>
    <w:rsid w:val="00960B46"/>
    <w:rsid w:val="00960CBC"/>
    <w:rsid w:val="0096111E"/>
    <w:rsid w:val="009611C1"/>
    <w:rsid w:val="0096126F"/>
    <w:rsid w:val="00961409"/>
    <w:rsid w:val="0096153C"/>
    <w:rsid w:val="009619EB"/>
    <w:rsid w:val="009621A3"/>
    <w:rsid w:val="00962461"/>
    <w:rsid w:val="00962AF6"/>
    <w:rsid w:val="009634C5"/>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180A"/>
    <w:rsid w:val="0097223B"/>
    <w:rsid w:val="0097247E"/>
    <w:rsid w:val="009726AF"/>
    <w:rsid w:val="0097270C"/>
    <w:rsid w:val="00972AAF"/>
    <w:rsid w:val="00972FAD"/>
    <w:rsid w:val="009733A2"/>
    <w:rsid w:val="009733B3"/>
    <w:rsid w:val="0097372D"/>
    <w:rsid w:val="00975997"/>
    <w:rsid w:val="00975E73"/>
    <w:rsid w:val="00976A41"/>
    <w:rsid w:val="00977D90"/>
    <w:rsid w:val="00980E85"/>
    <w:rsid w:val="00981467"/>
    <w:rsid w:val="0098215C"/>
    <w:rsid w:val="0098247B"/>
    <w:rsid w:val="00982685"/>
    <w:rsid w:val="00982B4D"/>
    <w:rsid w:val="00982CA4"/>
    <w:rsid w:val="009838AB"/>
    <w:rsid w:val="0098673D"/>
    <w:rsid w:val="00986BE9"/>
    <w:rsid w:val="00986D0F"/>
    <w:rsid w:val="00987084"/>
    <w:rsid w:val="00987CB1"/>
    <w:rsid w:val="00987CC5"/>
    <w:rsid w:val="009905DD"/>
    <w:rsid w:val="00990649"/>
    <w:rsid w:val="0099064C"/>
    <w:rsid w:val="0099121E"/>
    <w:rsid w:val="00991584"/>
    <w:rsid w:val="00991817"/>
    <w:rsid w:val="00991B0E"/>
    <w:rsid w:val="00991E38"/>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7635"/>
    <w:rsid w:val="009A0183"/>
    <w:rsid w:val="009A0D8F"/>
    <w:rsid w:val="009A107A"/>
    <w:rsid w:val="009A1B97"/>
    <w:rsid w:val="009A1C08"/>
    <w:rsid w:val="009A1D08"/>
    <w:rsid w:val="009A2050"/>
    <w:rsid w:val="009A23F9"/>
    <w:rsid w:val="009A249F"/>
    <w:rsid w:val="009A2FAF"/>
    <w:rsid w:val="009A3109"/>
    <w:rsid w:val="009A329D"/>
    <w:rsid w:val="009A339B"/>
    <w:rsid w:val="009A3CAE"/>
    <w:rsid w:val="009A422A"/>
    <w:rsid w:val="009A42EF"/>
    <w:rsid w:val="009A49A8"/>
    <w:rsid w:val="009A4CB7"/>
    <w:rsid w:val="009A4F1E"/>
    <w:rsid w:val="009A504C"/>
    <w:rsid w:val="009A59FF"/>
    <w:rsid w:val="009A633A"/>
    <w:rsid w:val="009A726C"/>
    <w:rsid w:val="009A7BB1"/>
    <w:rsid w:val="009A7E72"/>
    <w:rsid w:val="009A7FBA"/>
    <w:rsid w:val="009B089C"/>
    <w:rsid w:val="009B0A8A"/>
    <w:rsid w:val="009B19F2"/>
    <w:rsid w:val="009B2251"/>
    <w:rsid w:val="009B2A80"/>
    <w:rsid w:val="009B2AC6"/>
    <w:rsid w:val="009B2B0F"/>
    <w:rsid w:val="009B2C19"/>
    <w:rsid w:val="009B38B2"/>
    <w:rsid w:val="009B3E34"/>
    <w:rsid w:val="009B430E"/>
    <w:rsid w:val="009B4539"/>
    <w:rsid w:val="009B48F7"/>
    <w:rsid w:val="009B4A75"/>
    <w:rsid w:val="009B52AA"/>
    <w:rsid w:val="009B53CC"/>
    <w:rsid w:val="009B5CC3"/>
    <w:rsid w:val="009B60E6"/>
    <w:rsid w:val="009B7F18"/>
    <w:rsid w:val="009C02BD"/>
    <w:rsid w:val="009C0473"/>
    <w:rsid w:val="009C0744"/>
    <w:rsid w:val="009C0CBB"/>
    <w:rsid w:val="009C215D"/>
    <w:rsid w:val="009C246F"/>
    <w:rsid w:val="009C2A3F"/>
    <w:rsid w:val="009C2C00"/>
    <w:rsid w:val="009C31A2"/>
    <w:rsid w:val="009C3AAA"/>
    <w:rsid w:val="009C41FA"/>
    <w:rsid w:val="009C4A30"/>
    <w:rsid w:val="009C4B52"/>
    <w:rsid w:val="009C4B63"/>
    <w:rsid w:val="009C5431"/>
    <w:rsid w:val="009C5837"/>
    <w:rsid w:val="009C592B"/>
    <w:rsid w:val="009C598C"/>
    <w:rsid w:val="009C5AAC"/>
    <w:rsid w:val="009C60AD"/>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753D"/>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B36"/>
    <w:rsid w:val="009E3018"/>
    <w:rsid w:val="009E301E"/>
    <w:rsid w:val="009E41D7"/>
    <w:rsid w:val="009E45B7"/>
    <w:rsid w:val="009E4B65"/>
    <w:rsid w:val="009E4BE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DDD"/>
    <w:rsid w:val="009F32D9"/>
    <w:rsid w:val="009F3F0C"/>
    <w:rsid w:val="009F4153"/>
    <w:rsid w:val="009F466F"/>
    <w:rsid w:val="009F4CFB"/>
    <w:rsid w:val="009F5DA3"/>
    <w:rsid w:val="009F5EE7"/>
    <w:rsid w:val="009F5F43"/>
    <w:rsid w:val="009F61EB"/>
    <w:rsid w:val="009F68BF"/>
    <w:rsid w:val="009F6AB1"/>
    <w:rsid w:val="00A000D9"/>
    <w:rsid w:val="00A00406"/>
    <w:rsid w:val="00A00604"/>
    <w:rsid w:val="00A007E2"/>
    <w:rsid w:val="00A009D1"/>
    <w:rsid w:val="00A00B31"/>
    <w:rsid w:val="00A00E38"/>
    <w:rsid w:val="00A01995"/>
    <w:rsid w:val="00A01B32"/>
    <w:rsid w:val="00A01CEC"/>
    <w:rsid w:val="00A02154"/>
    <w:rsid w:val="00A023EA"/>
    <w:rsid w:val="00A024BC"/>
    <w:rsid w:val="00A02C0E"/>
    <w:rsid w:val="00A035FF"/>
    <w:rsid w:val="00A03CE0"/>
    <w:rsid w:val="00A054E7"/>
    <w:rsid w:val="00A0562E"/>
    <w:rsid w:val="00A05BA6"/>
    <w:rsid w:val="00A06DAB"/>
    <w:rsid w:val="00A071CD"/>
    <w:rsid w:val="00A07711"/>
    <w:rsid w:val="00A07DD4"/>
    <w:rsid w:val="00A07F05"/>
    <w:rsid w:val="00A10403"/>
    <w:rsid w:val="00A10AA2"/>
    <w:rsid w:val="00A10ACF"/>
    <w:rsid w:val="00A11B6F"/>
    <w:rsid w:val="00A11BCD"/>
    <w:rsid w:val="00A11CAC"/>
    <w:rsid w:val="00A11F4E"/>
    <w:rsid w:val="00A12067"/>
    <w:rsid w:val="00A13E64"/>
    <w:rsid w:val="00A1420E"/>
    <w:rsid w:val="00A145F7"/>
    <w:rsid w:val="00A14660"/>
    <w:rsid w:val="00A14C30"/>
    <w:rsid w:val="00A17156"/>
    <w:rsid w:val="00A17554"/>
    <w:rsid w:val="00A176F2"/>
    <w:rsid w:val="00A2159E"/>
    <w:rsid w:val="00A216E0"/>
    <w:rsid w:val="00A21A50"/>
    <w:rsid w:val="00A22DD2"/>
    <w:rsid w:val="00A22EFE"/>
    <w:rsid w:val="00A23231"/>
    <w:rsid w:val="00A2345F"/>
    <w:rsid w:val="00A23B55"/>
    <w:rsid w:val="00A242C2"/>
    <w:rsid w:val="00A245FC"/>
    <w:rsid w:val="00A24707"/>
    <w:rsid w:val="00A248BC"/>
    <w:rsid w:val="00A25461"/>
    <w:rsid w:val="00A2587E"/>
    <w:rsid w:val="00A25AB2"/>
    <w:rsid w:val="00A25B51"/>
    <w:rsid w:val="00A25CED"/>
    <w:rsid w:val="00A263A4"/>
    <w:rsid w:val="00A263DF"/>
    <w:rsid w:val="00A26740"/>
    <w:rsid w:val="00A267D5"/>
    <w:rsid w:val="00A27915"/>
    <w:rsid w:val="00A27D6B"/>
    <w:rsid w:val="00A300A2"/>
    <w:rsid w:val="00A30E62"/>
    <w:rsid w:val="00A31339"/>
    <w:rsid w:val="00A31539"/>
    <w:rsid w:val="00A31DA8"/>
    <w:rsid w:val="00A321CE"/>
    <w:rsid w:val="00A33F06"/>
    <w:rsid w:val="00A340AD"/>
    <w:rsid w:val="00A34D28"/>
    <w:rsid w:val="00A361C6"/>
    <w:rsid w:val="00A36398"/>
    <w:rsid w:val="00A3658C"/>
    <w:rsid w:val="00A37249"/>
    <w:rsid w:val="00A37B51"/>
    <w:rsid w:val="00A37B8F"/>
    <w:rsid w:val="00A37BE9"/>
    <w:rsid w:val="00A400FC"/>
    <w:rsid w:val="00A404FF"/>
    <w:rsid w:val="00A40669"/>
    <w:rsid w:val="00A4077B"/>
    <w:rsid w:val="00A407B6"/>
    <w:rsid w:val="00A40F10"/>
    <w:rsid w:val="00A40FAD"/>
    <w:rsid w:val="00A41020"/>
    <w:rsid w:val="00A4109B"/>
    <w:rsid w:val="00A41A36"/>
    <w:rsid w:val="00A41EF8"/>
    <w:rsid w:val="00A42506"/>
    <w:rsid w:val="00A42714"/>
    <w:rsid w:val="00A428A5"/>
    <w:rsid w:val="00A429AB"/>
    <w:rsid w:val="00A42DC7"/>
    <w:rsid w:val="00A430D1"/>
    <w:rsid w:val="00A43232"/>
    <w:rsid w:val="00A43DE8"/>
    <w:rsid w:val="00A43F89"/>
    <w:rsid w:val="00A44869"/>
    <w:rsid w:val="00A454C6"/>
    <w:rsid w:val="00A4586E"/>
    <w:rsid w:val="00A45E3A"/>
    <w:rsid w:val="00A4631F"/>
    <w:rsid w:val="00A46576"/>
    <w:rsid w:val="00A474CC"/>
    <w:rsid w:val="00A474F9"/>
    <w:rsid w:val="00A47C2E"/>
    <w:rsid w:val="00A47C36"/>
    <w:rsid w:val="00A47C7F"/>
    <w:rsid w:val="00A47DE6"/>
    <w:rsid w:val="00A500B2"/>
    <w:rsid w:val="00A504E9"/>
    <w:rsid w:val="00A50B4C"/>
    <w:rsid w:val="00A510C6"/>
    <w:rsid w:val="00A52161"/>
    <w:rsid w:val="00A526C7"/>
    <w:rsid w:val="00A527B7"/>
    <w:rsid w:val="00A52FEB"/>
    <w:rsid w:val="00A53083"/>
    <w:rsid w:val="00A5382B"/>
    <w:rsid w:val="00A539B9"/>
    <w:rsid w:val="00A545D3"/>
    <w:rsid w:val="00A545E0"/>
    <w:rsid w:val="00A549FA"/>
    <w:rsid w:val="00A54AF4"/>
    <w:rsid w:val="00A54D3E"/>
    <w:rsid w:val="00A5521A"/>
    <w:rsid w:val="00A555B8"/>
    <w:rsid w:val="00A5573F"/>
    <w:rsid w:val="00A55EE2"/>
    <w:rsid w:val="00A5647B"/>
    <w:rsid w:val="00A56A33"/>
    <w:rsid w:val="00A56B82"/>
    <w:rsid w:val="00A57469"/>
    <w:rsid w:val="00A574AB"/>
    <w:rsid w:val="00A5756F"/>
    <w:rsid w:val="00A60226"/>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44C"/>
    <w:rsid w:val="00A6697E"/>
    <w:rsid w:val="00A673CE"/>
    <w:rsid w:val="00A67579"/>
    <w:rsid w:val="00A675E5"/>
    <w:rsid w:val="00A67B2A"/>
    <w:rsid w:val="00A67B4C"/>
    <w:rsid w:val="00A67CC8"/>
    <w:rsid w:val="00A70E4E"/>
    <w:rsid w:val="00A7135C"/>
    <w:rsid w:val="00A713E7"/>
    <w:rsid w:val="00A7156D"/>
    <w:rsid w:val="00A7254C"/>
    <w:rsid w:val="00A72C69"/>
    <w:rsid w:val="00A738AE"/>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768"/>
    <w:rsid w:val="00A81A8C"/>
    <w:rsid w:val="00A81C83"/>
    <w:rsid w:val="00A82097"/>
    <w:rsid w:val="00A82B3C"/>
    <w:rsid w:val="00A82F72"/>
    <w:rsid w:val="00A83254"/>
    <w:rsid w:val="00A83397"/>
    <w:rsid w:val="00A83F60"/>
    <w:rsid w:val="00A84314"/>
    <w:rsid w:val="00A84DC1"/>
    <w:rsid w:val="00A85083"/>
    <w:rsid w:val="00A85488"/>
    <w:rsid w:val="00A857D9"/>
    <w:rsid w:val="00A85D2D"/>
    <w:rsid w:val="00A863D7"/>
    <w:rsid w:val="00A864E1"/>
    <w:rsid w:val="00A8735B"/>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77F9"/>
    <w:rsid w:val="00AA013F"/>
    <w:rsid w:val="00AA01E3"/>
    <w:rsid w:val="00AA0C40"/>
    <w:rsid w:val="00AA0CB3"/>
    <w:rsid w:val="00AA198E"/>
    <w:rsid w:val="00AA1AB6"/>
    <w:rsid w:val="00AA1D72"/>
    <w:rsid w:val="00AA201C"/>
    <w:rsid w:val="00AA2673"/>
    <w:rsid w:val="00AA3168"/>
    <w:rsid w:val="00AA458A"/>
    <w:rsid w:val="00AA45D5"/>
    <w:rsid w:val="00AA4B7D"/>
    <w:rsid w:val="00AA4D1E"/>
    <w:rsid w:val="00AA5004"/>
    <w:rsid w:val="00AA5101"/>
    <w:rsid w:val="00AA53F8"/>
    <w:rsid w:val="00AA6045"/>
    <w:rsid w:val="00AA611E"/>
    <w:rsid w:val="00AA715A"/>
    <w:rsid w:val="00AA751F"/>
    <w:rsid w:val="00AA7595"/>
    <w:rsid w:val="00AB0137"/>
    <w:rsid w:val="00AB0CE9"/>
    <w:rsid w:val="00AB1F0F"/>
    <w:rsid w:val="00AB1F1F"/>
    <w:rsid w:val="00AB2AA3"/>
    <w:rsid w:val="00AB350C"/>
    <w:rsid w:val="00AB4174"/>
    <w:rsid w:val="00AB44D7"/>
    <w:rsid w:val="00AB454F"/>
    <w:rsid w:val="00AB4FD1"/>
    <w:rsid w:val="00AB5400"/>
    <w:rsid w:val="00AB543F"/>
    <w:rsid w:val="00AB5685"/>
    <w:rsid w:val="00AB5C48"/>
    <w:rsid w:val="00AB617D"/>
    <w:rsid w:val="00AB6C60"/>
    <w:rsid w:val="00AB6F3D"/>
    <w:rsid w:val="00AC091F"/>
    <w:rsid w:val="00AC1058"/>
    <w:rsid w:val="00AC1E22"/>
    <w:rsid w:val="00AC2287"/>
    <w:rsid w:val="00AC2CE2"/>
    <w:rsid w:val="00AC3D75"/>
    <w:rsid w:val="00AC4014"/>
    <w:rsid w:val="00AC47CD"/>
    <w:rsid w:val="00AC4B83"/>
    <w:rsid w:val="00AC4CC2"/>
    <w:rsid w:val="00AC4CEB"/>
    <w:rsid w:val="00AC4E50"/>
    <w:rsid w:val="00AC5E01"/>
    <w:rsid w:val="00AC62E4"/>
    <w:rsid w:val="00AC6365"/>
    <w:rsid w:val="00AC657D"/>
    <w:rsid w:val="00AC72C1"/>
    <w:rsid w:val="00AC747F"/>
    <w:rsid w:val="00AC7C06"/>
    <w:rsid w:val="00AC7C64"/>
    <w:rsid w:val="00AD0320"/>
    <w:rsid w:val="00AD0902"/>
    <w:rsid w:val="00AD0BF1"/>
    <w:rsid w:val="00AD114C"/>
    <w:rsid w:val="00AD13C5"/>
    <w:rsid w:val="00AD1B18"/>
    <w:rsid w:val="00AD1C0B"/>
    <w:rsid w:val="00AD1F56"/>
    <w:rsid w:val="00AD21D9"/>
    <w:rsid w:val="00AD2346"/>
    <w:rsid w:val="00AD3CBE"/>
    <w:rsid w:val="00AD40B5"/>
    <w:rsid w:val="00AD4274"/>
    <w:rsid w:val="00AD43BE"/>
    <w:rsid w:val="00AD4470"/>
    <w:rsid w:val="00AD4746"/>
    <w:rsid w:val="00AD4BEA"/>
    <w:rsid w:val="00AD5339"/>
    <w:rsid w:val="00AD598F"/>
    <w:rsid w:val="00AD5F54"/>
    <w:rsid w:val="00AD6040"/>
    <w:rsid w:val="00AD604E"/>
    <w:rsid w:val="00AD6C32"/>
    <w:rsid w:val="00AD6C63"/>
    <w:rsid w:val="00AD6E3D"/>
    <w:rsid w:val="00AD6F3B"/>
    <w:rsid w:val="00AD746B"/>
    <w:rsid w:val="00AD7475"/>
    <w:rsid w:val="00AD7685"/>
    <w:rsid w:val="00AD780F"/>
    <w:rsid w:val="00AD7B76"/>
    <w:rsid w:val="00AD7C48"/>
    <w:rsid w:val="00AE010C"/>
    <w:rsid w:val="00AE092D"/>
    <w:rsid w:val="00AE0D41"/>
    <w:rsid w:val="00AE1639"/>
    <w:rsid w:val="00AE1D4E"/>
    <w:rsid w:val="00AE28C7"/>
    <w:rsid w:val="00AE2B89"/>
    <w:rsid w:val="00AE2E53"/>
    <w:rsid w:val="00AE2E69"/>
    <w:rsid w:val="00AE373D"/>
    <w:rsid w:val="00AE39B0"/>
    <w:rsid w:val="00AE4CA8"/>
    <w:rsid w:val="00AE4D01"/>
    <w:rsid w:val="00AE58E9"/>
    <w:rsid w:val="00AE5B4C"/>
    <w:rsid w:val="00AE5C46"/>
    <w:rsid w:val="00AE69D4"/>
    <w:rsid w:val="00AE6EEA"/>
    <w:rsid w:val="00AE73A5"/>
    <w:rsid w:val="00AE76A3"/>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450C"/>
    <w:rsid w:val="00AF51B0"/>
    <w:rsid w:val="00AF575D"/>
    <w:rsid w:val="00AF5C71"/>
    <w:rsid w:val="00AF68CF"/>
    <w:rsid w:val="00AF6AE8"/>
    <w:rsid w:val="00AF7FE3"/>
    <w:rsid w:val="00B0062A"/>
    <w:rsid w:val="00B00983"/>
    <w:rsid w:val="00B009F3"/>
    <w:rsid w:val="00B00E4D"/>
    <w:rsid w:val="00B015FF"/>
    <w:rsid w:val="00B016AD"/>
    <w:rsid w:val="00B020DD"/>
    <w:rsid w:val="00B022EC"/>
    <w:rsid w:val="00B02A09"/>
    <w:rsid w:val="00B02AA0"/>
    <w:rsid w:val="00B02D9C"/>
    <w:rsid w:val="00B02DCE"/>
    <w:rsid w:val="00B0315E"/>
    <w:rsid w:val="00B0394D"/>
    <w:rsid w:val="00B03D01"/>
    <w:rsid w:val="00B04352"/>
    <w:rsid w:val="00B04E7B"/>
    <w:rsid w:val="00B053C5"/>
    <w:rsid w:val="00B059C3"/>
    <w:rsid w:val="00B06DB8"/>
    <w:rsid w:val="00B0799A"/>
    <w:rsid w:val="00B10F66"/>
    <w:rsid w:val="00B11081"/>
    <w:rsid w:val="00B11E51"/>
    <w:rsid w:val="00B11EE2"/>
    <w:rsid w:val="00B1277F"/>
    <w:rsid w:val="00B12A9A"/>
    <w:rsid w:val="00B12B94"/>
    <w:rsid w:val="00B12DC8"/>
    <w:rsid w:val="00B134C3"/>
    <w:rsid w:val="00B135AF"/>
    <w:rsid w:val="00B13C20"/>
    <w:rsid w:val="00B13DDC"/>
    <w:rsid w:val="00B14E7A"/>
    <w:rsid w:val="00B15418"/>
    <w:rsid w:val="00B1586A"/>
    <w:rsid w:val="00B15DA4"/>
    <w:rsid w:val="00B16234"/>
    <w:rsid w:val="00B16960"/>
    <w:rsid w:val="00B172F4"/>
    <w:rsid w:val="00B174B4"/>
    <w:rsid w:val="00B17B61"/>
    <w:rsid w:val="00B2084E"/>
    <w:rsid w:val="00B20892"/>
    <w:rsid w:val="00B20A00"/>
    <w:rsid w:val="00B20A02"/>
    <w:rsid w:val="00B21153"/>
    <w:rsid w:val="00B21313"/>
    <w:rsid w:val="00B219FF"/>
    <w:rsid w:val="00B22381"/>
    <w:rsid w:val="00B22DFB"/>
    <w:rsid w:val="00B2355A"/>
    <w:rsid w:val="00B23A1E"/>
    <w:rsid w:val="00B23E2B"/>
    <w:rsid w:val="00B24367"/>
    <w:rsid w:val="00B24A13"/>
    <w:rsid w:val="00B24CCF"/>
    <w:rsid w:val="00B253BE"/>
    <w:rsid w:val="00B25523"/>
    <w:rsid w:val="00B25931"/>
    <w:rsid w:val="00B25C44"/>
    <w:rsid w:val="00B266A0"/>
    <w:rsid w:val="00B268A3"/>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7C3"/>
    <w:rsid w:val="00B32E72"/>
    <w:rsid w:val="00B3311C"/>
    <w:rsid w:val="00B3327D"/>
    <w:rsid w:val="00B33671"/>
    <w:rsid w:val="00B33C93"/>
    <w:rsid w:val="00B34276"/>
    <w:rsid w:val="00B34325"/>
    <w:rsid w:val="00B3432F"/>
    <w:rsid w:val="00B34C2B"/>
    <w:rsid w:val="00B34F9C"/>
    <w:rsid w:val="00B3527C"/>
    <w:rsid w:val="00B356AC"/>
    <w:rsid w:val="00B35D5F"/>
    <w:rsid w:val="00B360F1"/>
    <w:rsid w:val="00B3690D"/>
    <w:rsid w:val="00B36A00"/>
    <w:rsid w:val="00B36B48"/>
    <w:rsid w:val="00B36F39"/>
    <w:rsid w:val="00B371DB"/>
    <w:rsid w:val="00B3738B"/>
    <w:rsid w:val="00B37397"/>
    <w:rsid w:val="00B375EA"/>
    <w:rsid w:val="00B37B64"/>
    <w:rsid w:val="00B37F2C"/>
    <w:rsid w:val="00B40366"/>
    <w:rsid w:val="00B407CD"/>
    <w:rsid w:val="00B40AA5"/>
    <w:rsid w:val="00B40B5B"/>
    <w:rsid w:val="00B40E5D"/>
    <w:rsid w:val="00B40EB5"/>
    <w:rsid w:val="00B40F28"/>
    <w:rsid w:val="00B40FA1"/>
    <w:rsid w:val="00B417A4"/>
    <w:rsid w:val="00B41948"/>
    <w:rsid w:val="00B4220D"/>
    <w:rsid w:val="00B42FF7"/>
    <w:rsid w:val="00B43163"/>
    <w:rsid w:val="00B438DA"/>
    <w:rsid w:val="00B439DA"/>
    <w:rsid w:val="00B442E9"/>
    <w:rsid w:val="00B45250"/>
    <w:rsid w:val="00B45541"/>
    <w:rsid w:val="00B45847"/>
    <w:rsid w:val="00B4636E"/>
    <w:rsid w:val="00B465D6"/>
    <w:rsid w:val="00B46689"/>
    <w:rsid w:val="00B4680B"/>
    <w:rsid w:val="00B46B55"/>
    <w:rsid w:val="00B46D0B"/>
    <w:rsid w:val="00B473A1"/>
    <w:rsid w:val="00B474CF"/>
    <w:rsid w:val="00B478A1"/>
    <w:rsid w:val="00B47F3E"/>
    <w:rsid w:val="00B5146F"/>
    <w:rsid w:val="00B514CC"/>
    <w:rsid w:val="00B51AD1"/>
    <w:rsid w:val="00B520F4"/>
    <w:rsid w:val="00B5278B"/>
    <w:rsid w:val="00B52DC9"/>
    <w:rsid w:val="00B52DD0"/>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F6"/>
    <w:rsid w:val="00B60CFF"/>
    <w:rsid w:val="00B611FA"/>
    <w:rsid w:val="00B61646"/>
    <w:rsid w:val="00B61741"/>
    <w:rsid w:val="00B61AED"/>
    <w:rsid w:val="00B61E17"/>
    <w:rsid w:val="00B627E5"/>
    <w:rsid w:val="00B6286A"/>
    <w:rsid w:val="00B62D1C"/>
    <w:rsid w:val="00B63591"/>
    <w:rsid w:val="00B6360B"/>
    <w:rsid w:val="00B63738"/>
    <w:rsid w:val="00B644EB"/>
    <w:rsid w:val="00B64F5D"/>
    <w:rsid w:val="00B6540A"/>
    <w:rsid w:val="00B655BB"/>
    <w:rsid w:val="00B65B26"/>
    <w:rsid w:val="00B661AF"/>
    <w:rsid w:val="00B662C8"/>
    <w:rsid w:val="00B66365"/>
    <w:rsid w:val="00B674DE"/>
    <w:rsid w:val="00B709F8"/>
    <w:rsid w:val="00B7131C"/>
    <w:rsid w:val="00B715DD"/>
    <w:rsid w:val="00B71D00"/>
    <w:rsid w:val="00B72260"/>
    <w:rsid w:val="00B72687"/>
    <w:rsid w:val="00B73258"/>
    <w:rsid w:val="00B73271"/>
    <w:rsid w:val="00B73FD8"/>
    <w:rsid w:val="00B74112"/>
    <w:rsid w:val="00B744D3"/>
    <w:rsid w:val="00B7461C"/>
    <w:rsid w:val="00B75EC2"/>
    <w:rsid w:val="00B761D7"/>
    <w:rsid w:val="00B763DD"/>
    <w:rsid w:val="00B7656E"/>
    <w:rsid w:val="00B769F7"/>
    <w:rsid w:val="00B76D3E"/>
    <w:rsid w:val="00B76DD2"/>
    <w:rsid w:val="00B7736B"/>
    <w:rsid w:val="00B77961"/>
    <w:rsid w:val="00B8180F"/>
    <w:rsid w:val="00B8270B"/>
    <w:rsid w:val="00B82B6B"/>
    <w:rsid w:val="00B82D90"/>
    <w:rsid w:val="00B834F8"/>
    <w:rsid w:val="00B836F7"/>
    <w:rsid w:val="00B837CC"/>
    <w:rsid w:val="00B83D57"/>
    <w:rsid w:val="00B8410A"/>
    <w:rsid w:val="00B84819"/>
    <w:rsid w:val="00B84B2E"/>
    <w:rsid w:val="00B84E48"/>
    <w:rsid w:val="00B8523D"/>
    <w:rsid w:val="00B85793"/>
    <w:rsid w:val="00B85B71"/>
    <w:rsid w:val="00B85E26"/>
    <w:rsid w:val="00B868CE"/>
    <w:rsid w:val="00B868F9"/>
    <w:rsid w:val="00B86F6A"/>
    <w:rsid w:val="00B873D3"/>
    <w:rsid w:val="00B87702"/>
    <w:rsid w:val="00B8779C"/>
    <w:rsid w:val="00B87887"/>
    <w:rsid w:val="00B87969"/>
    <w:rsid w:val="00B900A7"/>
    <w:rsid w:val="00B906BE"/>
    <w:rsid w:val="00B906E6"/>
    <w:rsid w:val="00B9091D"/>
    <w:rsid w:val="00B90A2A"/>
    <w:rsid w:val="00B9216E"/>
    <w:rsid w:val="00B921ED"/>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7C6"/>
    <w:rsid w:val="00BA20D9"/>
    <w:rsid w:val="00BA21E3"/>
    <w:rsid w:val="00BA2424"/>
    <w:rsid w:val="00BA2F75"/>
    <w:rsid w:val="00BA348F"/>
    <w:rsid w:val="00BA3CDA"/>
    <w:rsid w:val="00BA74E9"/>
    <w:rsid w:val="00BA78ED"/>
    <w:rsid w:val="00BA7954"/>
    <w:rsid w:val="00BA7CD1"/>
    <w:rsid w:val="00BB061A"/>
    <w:rsid w:val="00BB09E3"/>
    <w:rsid w:val="00BB0B6A"/>
    <w:rsid w:val="00BB134C"/>
    <w:rsid w:val="00BB1637"/>
    <w:rsid w:val="00BB1F9F"/>
    <w:rsid w:val="00BB217A"/>
    <w:rsid w:val="00BB23B5"/>
    <w:rsid w:val="00BB2B4E"/>
    <w:rsid w:val="00BB330B"/>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BBB"/>
    <w:rsid w:val="00BC5289"/>
    <w:rsid w:val="00BC53A3"/>
    <w:rsid w:val="00BC5794"/>
    <w:rsid w:val="00BC5DCB"/>
    <w:rsid w:val="00BC5EB7"/>
    <w:rsid w:val="00BC5FF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700"/>
    <w:rsid w:val="00BD39C9"/>
    <w:rsid w:val="00BD39D1"/>
    <w:rsid w:val="00BD3AC1"/>
    <w:rsid w:val="00BD3CCF"/>
    <w:rsid w:val="00BD3D42"/>
    <w:rsid w:val="00BD3EA9"/>
    <w:rsid w:val="00BD3EC7"/>
    <w:rsid w:val="00BD409B"/>
    <w:rsid w:val="00BD4E96"/>
    <w:rsid w:val="00BD5521"/>
    <w:rsid w:val="00BD6254"/>
    <w:rsid w:val="00BD62CA"/>
    <w:rsid w:val="00BD7124"/>
    <w:rsid w:val="00BD7FF3"/>
    <w:rsid w:val="00BE046D"/>
    <w:rsid w:val="00BE0A5D"/>
    <w:rsid w:val="00BE0E8B"/>
    <w:rsid w:val="00BE1297"/>
    <w:rsid w:val="00BE17C1"/>
    <w:rsid w:val="00BE1D77"/>
    <w:rsid w:val="00BE23E9"/>
    <w:rsid w:val="00BE2BEF"/>
    <w:rsid w:val="00BE2C0E"/>
    <w:rsid w:val="00BE34AE"/>
    <w:rsid w:val="00BE34BD"/>
    <w:rsid w:val="00BE4783"/>
    <w:rsid w:val="00BE5462"/>
    <w:rsid w:val="00BE5DF7"/>
    <w:rsid w:val="00BE615D"/>
    <w:rsid w:val="00BE6620"/>
    <w:rsid w:val="00BE6742"/>
    <w:rsid w:val="00BE67E3"/>
    <w:rsid w:val="00BE6EB4"/>
    <w:rsid w:val="00BE6F62"/>
    <w:rsid w:val="00BE7ACF"/>
    <w:rsid w:val="00BF0357"/>
    <w:rsid w:val="00BF038F"/>
    <w:rsid w:val="00BF0794"/>
    <w:rsid w:val="00BF1131"/>
    <w:rsid w:val="00BF1B35"/>
    <w:rsid w:val="00BF29D7"/>
    <w:rsid w:val="00BF2EB5"/>
    <w:rsid w:val="00BF3579"/>
    <w:rsid w:val="00BF4043"/>
    <w:rsid w:val="00BF4CB3"/>
    <w:rsid w:val="00BF56D1"/>
    <w:rsid w:val="00BF58E9"/>
    <w:rsid w:val="00BF5B6F"/>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D82"/>
    <w:rsid w:val="00C01FCF"/>
    <w:rsid w:val="00C02309"/>
    <w:rsid w:val="00C0293E"/>
    <w:rsid w:val="00C03112"/>
    <w:rsid w:val="00C035BE"/>
    <w:rsid w:val="00C036A3"/>
    <w:rsid w:val="00C03866"/>
    <w:rsid w:val="00C03A05"/>
    <w:rsid w:val="00C03DA0"/>
    <w:rsid w:val="00C03FD7"/>
    <w:rsid w:val="00C041D3"/>
    <w:rsid w:val="00C04D9A"/>
    <w:rsid w:val="00C05C41"/>
    <w:rsid w:val="00C05CF1"/>
    <w:rsid w:val="00C05F7C"/>
    <w:rsid w:val="00C05FC4"/>
    <w:rsid w:val="00C064A8"/>
    <w:rsid w:val="00C06683"/>
    <w:rsid w:val="00C06934"/>
    <w:rsid w:val="00C06B17"/>
    <w:rsid w:val="00C06CF1"/>
    <w:rsid w:val="00C06D60"/>
    <w:rsid w:val="00C06DD4"/>
    <w:rsid w:val="00C07872"/>
    <w:rsid w:val="00C07928"/>
    <w:rsid w:val="00C07E37"/>
    <w:rsid w:val="00C105F6"/>
    <w:rsid w:val="00C1079D"/>
    <w:rsid w:val="00C10CB2"/>
    <w:rsid w:val="00C1107E"/>
    <w:rsid w:val="00C1147E"/>
    <w:rsid w:val="00C12187"/>
    <w:rsid w:val="00C1222B"/>
    <w:rsid w:val="00C1258F"/>
    <w:rsid w:val="00C12870"/>
    <w:rsid w:val="00C128B4"/>
    <w:rsid w:val="00C12989"/>
    <w:rsid w:val="00C12AE7"/>
    <w:rsid w:val="00C12DC9"/>
    <w:rsid w:val="00C13070"/>
    <w:rsid w:val="00C13158"/>
    <w:rsid w:val="00C13B3A"/>
    <w:rsid w:val="00C13EE3"/>
    <w:rsid w:val="00C140EC"/>
    <w:rsid w:val="00C14406"/>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F68"/>
    <w:rsid w:val="00C224C0"/>
    <w:rsid w:val="00C227E9"/>
    <w:rsid w:val="00C229E8"/>
    <w:rsid w:val="00C22EBD"/>
    <w:rsid w:val="00C24C4C"/>
    <w:rsid w:val="00C24DA0"/>
    <w:rsid w:val="00C24ECC"/>
    <w:rsid w:val="00C25771"/>
    <w:rsid w:val="00C25895"/>
    <w:rsid w:val="00C25EDD"/>
    <w:rsid w:val="00C2610B"/>
    <w:rsid w:val="00C2637A"/>
    <w:rsid w:val="00C271FC"/>
    <w:rsid w:val="00C27794"/>
    <w:rsid w:val="00C27A05"/>
    <w:rsid w:val="00C27C2F"/>
    <w:rsid w:val="00C27CB8"/>
    <w:rsid w:val="00C27EEA"/>
    <w:rsid w:val="00C305CE"/>
    <w:rsid w:val="00C30E28"/>
    <w:rsid w:val="00C31C01"/>
    <w:rsid w:val="00C31C6F"/>
    <w:rsid w:val="00C31FD5"/>
    <w:rsid w:val="00C32C1F"/>
    <w:rsid w:val="00C334AE"/>
    <w:rsid w:val="00C33857"/>
    <w:rsid w:val="00C33F38"/>
    <w:rsid w:val="00C3439C"/>
    <w:rsid w:val="00C34572"/>
    <w:rsid w:val="00C34AFA"/>
    <w:rsid w:val="00C355E8"/>
    <w:rsid w:val="00C357ED"/>
    <w:rsid w:val="00C36041"/>
    <w:rsid w:val="00C361A8"/>
    <w:rsid w:val="00C362A3"/>
    <w:rsid w:val="00C3650E"/>
    <w:rsid w:val="00C3727C"/>
    <w:rsid w:val="00C37D7A"/>
    <w:rsid w:val="00C37E88"/>
    <w:rsid w:val="00C404D8"/>
    <w:rsid w:val="00C40746"/>
    <w:rsid w:val="00C412DB"/>
    <w:rsid w:val="00C413C8"/>
    <w:rsid w:val="00C41453"/>
    <w:rsid w:val="00C414A6"/>
    <w:rsid w:val="00C41726"/>
    <w:rsid w:val="00C41E13"/>
    <w:rsid w:val="00C42473"/>
    <w:rsid w:val="00C4279A"/>
    <w:rsid w:val="00C42FBD"/>
    <w:rsid w:val="00C43107"/>
    <w:rsid w:val="00C432D6"/>
    <w:rsid w:val="00C438CF"/>
    <w:rsid w:val="00C43F91"/>
    <w:rsid w:val="00C45910"/>
    <w:rsid w:val="00C459BB"/>
    <w:rsid w:val="00C45BE0"/>
    <w:rsid w:val="00C46DFF"/>
    <w:rsid w:val="00C47707"/>
    <w:rsid w:val="00C4786C"/>
    <w:rsid w:val="00C47896"/>
    <w:rsid w:val="00C479D2"/>
    <w:rsid w:val="00C503A9"/>
    <w:rsid w:val="00C509DE"/>
    <w:rsid w:val="00C50BBF"/>
    <w:rsid w:val="00C50ED4"/>
    <w:rsid w:val="00C50EED"/>
    <w:rsid w:val="00C51523"/>
    <w:rsid w:val="00C52601"/>
    <w:rsid w:val="00C5266F"/>
    <w:rsid w:val="00C5283D"/>
    <w:rsid w:val="00C534FC"/>
    <w:rsid w:val="00C539B6"/>
    <w:rsid w:val="00C5435F"/>
    <w:rsid w:val="00C544B3"/>
    <w:rsid w:val="00C54672"/>
    <w:rsid w:val="00C5485C"/>
    <w:rsid w:val="00C54CBD"/>
    <w:rsid w:val="00C54D26"/>
    <w:rsid w:val="00C55052"/>
    <w:rsid w:val="00C5518D"/>
    <w:rsid w:val="00C551F0"/>
    <w:rsid w:val="00C5615F"/>
    <w:rsid w:val="00C561F1"/>
    <w:rsid w:val="00C57573"/>
    <w:rsid w:val="00C6069C"/>
    <w:rsid w:val="00C60EF5"/>
    <w:rsid w:val="00C62066"/>
    <w:rsid w:val="00C623FD"/>
    <w:rsid w:val="00C62610"/>
    <w:rsid w:val="00C629C7"/>
    <w:rsid w:val="00C63484"/>
    <w:rsid w:val="00C64FBA"/>
    <w:rsid w:val="00C650B8"/>
    <w:rsid w:val="00C65912"/>
    <w:rsid w:val="00C659D8"/>
    <w:rsid w:val="00C65F1F"/>
    <w:rsid w:val="00C66430"/>
    <w:rsid w:val="00C666DB"/>
    <w:rsid w:val="00C66810"/>
    <w:rsid w:val="00C668FE"/>
    <w:rsid w:val="00C66F12"/>
    <w:rsid w:val="00C70119"/>
    <w:rsid w:val="00C70263"/>
    <w:rsid w:val="00C7221C"/>
    <w:rsid w:val="00C72BBB"/>
    <w:rsid w:val="00C72D18"/>
    <w:rsid w:val="00C74062"/>
    <w:rsid w:val="00C7423F"/>
    <w:rsid w:val="00C748D1"/>
    <w:rsid w:val="00C74D1D"/>
    <w:rsid w:val="00C75286"/>
    <w:rsid w:val="00C758C7"/>
    <w:rsid w:val="00C75D47"/>
    <w:rsid w:val="00C75E66"/>
    <w:rsid w:val="00C75F3A"/>
    <w:rsid w:val="00C760F0"/>
    <w:rsid w:val="00C7646D"/>
    <w:rsid w:val="00C7755B"/>
    <w:rsid w:val="00C77CF3"/>
    <w:rsid w:val="00C77E5C"/>
    <w:rsid w:val="00C77F7A"/>
    <w:rsid w:val="00C80439"/>
    <w:rsid w:val="00C80449"/>
    <w:rsid w:val="00C808C2"/>
    <w:rsid w:val="00C8094A"/>
    <w:rsid w:val="00C80A0D"/>
    <w:rsid w:val="00C80D4A"/>
    <w:rsid w:val="00C811C3"/>
    <w:rsid w:val="00C81DB2"/>
    <w:rsid w:val="00C824C6"/>
    <w:rsid w:val="00C82A90"/>
    <w:rsid w:val="00C82C76"/>
    <w:rsid w:val="00C82C81"/>
    <w:rsid w:val="00C82F7E"/>
    <w:rsid w:val="00C83145"/>
    <w:rsid w:val="00C831B5"/>
    <w:rsid w:val="00C83257"/>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338"/>
    <w:rsid w:val="00CA0747"/>
    <w:rsid w:val="00CA0EC2"/>
    <w:rsid w:val="00CA13EF"/>
    <w:rsid w:val="00CA1704"/>
    <w:rsid w:val="00CA1A6B"/>
    <w:rsid w:val="00CA24BB"/>
    <w:rsid w:val="00CA25FF"/>
    <w:rsid w:val="00CA3784"/>
    <w:rsid w:val="00CA3E9B"/>
    <w:rsid w:val="00CA431B"/>
    <w:rsid w:val="00CA43DC"/>
    <w:rsid w:val="00CA453C"/>
    <w:rsid w:val="00CA45E9"/>
    <w:rsid w:val="00CA4839"/>
    <w:rsid w:val="00CA4876"/>
    <w:rsid w:val="00CA499E"/>
    <w:rsid w:val="00CA4ACE"/>
    <w:rsid w:val="00CA4F7C"/>
    <w:rsid w:val="00CA5254"/>
    <w:rsid w:val="00CA5B44"/>
    <w:rsid w:val="00CA5FA6"/>
    <w:rsid w:val="00CA634D"/>
    <w:rsid w:val="00CA78B4"/>
    <w:rsid w:val="00CA7D19"/>
    <w:rsid w:val="00CB0796"/>
    <w:rsid w:val="00CB0A54"/>
    <w:rsid w:val="00CB144B"/>
    <w:rsid w:val="00CB1546"/>
    <w:rsid w:val="00CB1804"/>
    <w:rsid w:val="00CB31E3"/>
    <w:rsid w:val="00CB33B6"/>
    <w:rsid w:val="00CB3743"/>
    <w:rsid w:val="00CB39A0"/>
    <w:rsid w:val="00CB414F"/>
    <w:rsid w:val="00CB5320"/>
    <w:rsid w:val="00CB5A35"/>
    <w:rsid w:val="00CB600B"/>
    <w:rsid w:val="00CB6204"/>
    <w:rsid w:val="00CB6E7C"/>
    <w:rsid w:val="00CB7196"/>
    <w:rsid w:val="00CB7208"/>
    <w:rsid w:val="00CB7BE9"/>
    <w:rsid w:val="00CC0317"/>
    <w:rsid w:val="00CC0601"/>
    <w:rsid w:val="00CC0BB9"/>
    <w:rsid w:val="00CC0BE0"/>
    <w:rsid w:val="00CC13AA"/>
    <w:rsid w:val="00CC25A2"/>
    <w:rsid w:val="00CC25B0"/>
    <w:rsid w:val="00CC274C"/>
    <w:rsid w:val="00CC2A2B"/>
    <w:rsid w:val="00CC2F75"/>
    <w:rsid w:val="00CC3172"/>
    <w:rsid w:val="00CC3177"/>
    <w:rsid w:val="00CC365A"/>
    <w:rsid w:val="00CC3845"/>
    <w:rsid w:val="00CC3AAB"/>
    <w:rsid w:val="00CC428C"/>
    <w:rsid w:val="00CC4437"/>
    <w:rsid w:val="00CC48C0"/>
    <w:rsid w:val="00CC4EDF"/>
    <w:rsid w:val="00CC4F3F"/>
    <w:rsid w:val="00CC53A5"/>
    <w:rsid w:val="00CC60D4"/>
    <w:rsid w:val="00CC6185"/>
    <w:rsid w:val="00CC64ED"/>
    <w:rsid w:val="00CC7DD7"/>
    <w:rsid w:val="00CD00B6"/>
    <w:rsid w:val="00CD00DC"/>
    <w:rsid w:val="00CD06EE"/>
    <w:rsid w:val="00CD168E"/>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545D"/>
    <w:rsid w:val="00CD5FDD"/>
    <w:rsid w:val="00CD63BF"/>
    <w:rsid w:val="00CD6E9F"/>
    <w:rsid w:val="00CD713B"/>
    <w:rsid w:val="00CD71E6"/>
    <w:rsid w:val="00CD737A"/>
    <w:rsid w:val="00CD764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EF0"/>
    <w:rsid w:val="00CE72BF"/>
    <w:rsid w:val="00CF010E"/>
    <w:rsid w:val="00CF0148"/>
    <w:rsid w:val="00CF03B5"/>
    <w:rsid w:val="00CF0E13"/>
    <w:rsid w:val="00CF13CC"/>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48F"/>
    <w:rsid w:val="00D1074F"/>
    <w:rsid w:val="00D10ADE"/>
    <w:rsid w:val="00D117FB"/>
    <w:rsid w:val="00D11900"/>
    <w:rsid w:val="00D120A8"/>
    <w:rsid w:val="00D127D9"/>
    <w:rsid w:val="00D12BAF"/>
    <w:rsid w:val="00D13441"/>
    <w:rsid w:val="00D140A7"/>
    <w:rsid w:val="00D147DD"/>
    <w:rsid w:val="00D14A7D"/>
    <w:rsid w:val="00D14A9C"/>
    <w:rsid w:val="00D14F21"/>
    <w:rsid w:val="00D152C8"/>
    <w:rsid w:val="00D15484"/>
    <w:rsid w:val="00D154C6"/>
    <w:rsid w:val="00D15C73"/>
    <w:rsid w:val="00D15FEA"/>
    <w:rsid w:val="00D1634D"/>
    <w:rsid w:val="00D166AD"/>
    <w:rsid w:val="00D1694D"/>
    <w:rsid w:val="00D16B40"/>
    <w:rsid w:val="00D16BEA"/>
    <w:rsid w:val="00D16E4C"/>
    <w:rsid w:val="00D17D78"/>
    <w:rsid w:val="00D17E67"/>
    <w:rsid w:val="00D20088"/>
    <w:rsid w:val="00D20179"/>
    <w:rsid w:val="00D201DC"/>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775D"/>
    <w:rsid w:val="00D2778F"/>
    <w:rsid w:val="00D27867"/>
    <w:rsid w:val="00D278BD"/>
    <w:rsid w:val="00D27C94"/>
    <w:rsid w:val="00D3053E"/>
    <w:rsid w:val="00D30575"/>
    <w:rsid w:val="00D306D2"/>
    <w:rsid w:val="00D30AC3"/>
    <w:rsid w:val="00D31365"/>
    <w:rsid w:val="00D314AC"/>
    <w:rsid w:val="00D31956"/>
    <w:rsid w:val="00D3198E"/>
    <w:rsid w:val="00D3216F"/>
    <w:rsid w:val="00D32817"/>
    <w:rsid w:val="00D32AF3"/>
    <w:rsid w:val="00D32BFD"/>
    <w:rsid w:val="00D32F6E"/>
    <w:rsid w:val="00D33952"/>
    <w:rsid w:val="00D339D9"/>
    <w:rsid w:val="00D34549"/>
    <w:rsid w:val="00D34682"/>
    <w:rsid w:val="00D347F5"/>
    <w:rsid w:val="00D349BA"/>
    <w:rsid w:val="00D34B29"/>
    <w:rsid w:val="00D3580E"/>
    <w:rsid w:val="00D35E2F"/>
    <w:rsid w:val="00D35E32"/>
    <w:rsid w:val="00D364C8"/>
    <w:rsid w:val="00D36CA8"/>
    <w:rsid w:val="00D37369"/>
    <w:rsid w:val="00D37C0A"/>
    <w:rsid w:val="00D37EA2"/>
    <w:rsid w:val="00D4074A"/>
    <w:rsid w:val="00D41163"/>
    <w:rsid w:val="00D41AC3"/>
    <w:rsid w:val="00D41D1B"/>
    <w:rsid w:val="00D42147"/>
    <w:rsid w:val="00D4253B"/>
    <w:rsid w:val="00D42ABC"/>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608F4"/>
    <w:rsid w:val="00D60A9F"/>
    <w:rsid w:val="00D60CF5"/>
    <w:rsid w:val="00D60D55"/>
    <w:rsid w:val="00D61AD4"/>
    <w:rsid w:val="00D62560"/>
    <w:rsid w:val="00D629C5"/>
    <w:rsid w:val="00D635D2"/>
    <w:rsid w:val="00D63B6A"/>
    <w:rsid w:val="00D64470"/>
    <w:rsid w:val="00D6467D"/>
    <w:rsid w:val="00D647F3"/>
    <w:rsid w:val="00D64AD3"/>
    <w:rsid w:val="00D652BA"/>
    <w:rsid w:val="00D654C3"/>
    <w:rsid w:val="00D66185"/>
    <w:rsid w:val="00D6765F"/>
    <w:rsid w:val="00D7047C"/>
    <w:rsid w:val="00D706A6"/>
    <w:rsid w:val="00D70A82"/>
    <w:rsid w:val="00D70A8F"/>
    <w:rsid w:val="00D70C4C"/>
    <w:rsid w:val="00D71215"/>
    <w:rsid w:val="00D71619"/>
    <w:rsid w:val="00D71781"/>
    <w:rsid w:val="00D71A01"/>
    <w:rsid w:val="00D71B9A"/>
    <w:rsid w:val="00D72E2F"/>
    <w:rsid w:val="00D7315B"/>
    <w:rsid w:val="00D7327C"/>
    <w:rsid w:val="00D73760"/>
    <w:rsid w:val="00D74E44"/>
    <w:rsid w:val="00D756BE"/>
    <w:rsid w:val="00D75909"/>
    <w:rsid w:val="00D759C8"/>
    <w:rsid w:val="00D77758"/>
    <w:rsid w:val="00D809FC"/>
    <w:rsid w:val="00D80C59"/>
    <w:rsid w:val="00D80E82"/>
    <w:rsid w:val="00D81086"/>
    <w:rsid w:val="00D81A53"/>
    <w:rsid w:val="00D81D2D"/>
    <w:rsid w:val="00D8233A"/>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205E"/>
    <w:rsid w:val="00D92616"/>
    <w:rsid w:val="00D92654"/>
    <w:rsid w:val="00D9276B"/>
    <w:rsid w:val="00D92ED0"/>
    <w:rsid w:val="00D93116"/>
    <w:rsid w:val="00D93279"/>
    <w:rsid w:val="00D938C6"/>
    <w:rsid w:val="00D93AB7"/>
    <w:rsid w:val="00D93B22"/>
    <w:rsid w:val="00D940FB"/>
    <w:rsid w:val="00D942FE"/>
    <w:rsid w:val="00D949DD"/>
    <w:rsid w:val="00D94CC8"/>
    <w:rsid w:val="00D94E28"/>
    <w:rsid w:val="00D953D2"/>
    <w:rsid w:val="00D95488"/>
    <w:rsid w:val="00D95D7A"/>
    <w:rsid w:val="00D96403"/>
    <w:rsid w:val="00D968AC"/>
    <w:rsid w:val="00D969AC"/>
    <w:rsid w:val="00D96E58"/>
    <w:rsid w:val="00D972F4"/>
    <w:rsid w:val="00D9754A"/>
    <w:rsid w:val="00DA03A1"/>
    <w:rsid w:val="00DA0B50"/>
    <w:rsid w:val="00DA13AE"/>
    <w:rsid w:val="00DA163C"/>
    <w:rsid w:val="00DA1B37"/>
    <w:rsid w:val="00DA1EE9"/>
    <w:rsid w:val="00DA20C3"/>
    <w:rsid w:val="00DA25FB"/>
    <w:rsid w:val="00DA2F97"/>
    <w:rsid w:val="00DA315A"/>
    <w:rsid w:val="00DA34A3"/>
    <w:rsid w:val="00DA37DB"/>
    <w:rsid w:val="00DA3A5B"/>
    <w:rsid w:val="00DA45BE"/>
    <w:rsid w:val="00DA4673"/>
    <w:rsid w:val="00DA4676"/>
    <w:rsid w:val="00DA478C"/>
    <w:rsid w:val="00DA4BA7"/>
    <w:rsid w:val="00DA50B0"/>
    <w:rsid w:val="00DA5479"/>
    <w:rsid w:val="00DA58F0"/>
    <w:rsid w:val="00DA6451"/>
    <w:rsid w:val="00DA70F7"/>
    <w:rsid w:val="00DA74F7"/>
    <w:rsid w:val="00DA78C4"/>
    <w:rsid w:val="00DA7C58"/>
    <w:rsid w:val="00DB0230"/>
    <w:rsid w:val="00DB0B9F"/>
    <w:rsid w:val="00DB0ED6"/>
    <w:rsid w:val="00DB11C5"/>
    <w:rsid w:val="00DB1225"/>
    <w:rsid w:val="00DB16B7"/>
    <w:rsid w:val="00DB2BF1"/>
    <w:rsid w:val="00DB305C"/>
    <w:rsid w:val="00DB31F5"/>
    <w:rsid w:val="00DB3444"/>
    <w:rsid w:val="00DB39E5"/>
    <w:rsid w:val="00DB3A06"/>
    <w:rsid w:val="00DB3B46"/>
    <w:rsid w:val="00DB4A2E"/>
    <w:rsid w:val="00DB4B06"/>
    <w:rsid w:val="00DB536E"/>
    <w:rsid w:val="00DB5A57"/>
    <w:rsid w:val="00DB5BBD"/>
    <w:rsid w:val="00DB6940"/>
    <w:rsid w:val="00DB6CB0"/>
    <w:rsid w:val="00DB6F7D"/>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743"/>
    <w:rsid w:val="00DC61F6"/>
    <w:rsid w:val="00DC61F8"/>
    <w:rsid w:val="00DC6D5D"/>
    <w:rsid w:val="00DC73A6"/>
    <w:rsid w:val="00DC7757"/>
    <w:rsid w:val="00DC7CF4"/>
    <w:rsid w:val="00DD0031"/>
    <w:rsid w:val="00DD03E3"/>
    <w:rsid w:val="00DD0640"/>
    <w:rsid w:val="00DD07DE"/>
    <w:rsid w:val="00DD0817"/>
    <w:rsid w:val="00DD0CA1"/>
    <w:rsid w:val="00DD14F2"/>
    <w:rsid w:val="00DD155F"/>
    <w:rsid w:val="00DD1EBF"/>
    <w:rsid w:val="00DD223F"/>
    <w:rsid w:val="00DD224B"/>
    <w:rsid w:val="00DD235D"/>
    <w:rsid w:val="00DD25C5"/>
    <w:rsid w:val="00DD28D8"/>
    <w:rsid w:val="00DD3244"/>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4886"/>
    <w:rsid w:val="00DF48AB"/>
    <w:rsid w:val="00DF49D9"/>
    <w:rsid w:val="00DF5209"/>
    <w:rsid w:val="00DF5328"/>
    <w:rsid w:val="00DF54BA"/>
    <w:rsid w:val="00DF54DA"/>
    <w:rsid w:val="00DF567D"/>
    <w:rsid w:val="00DF5956"/>
    <w:rsid w:val="00DF61FE"/>
    <w:rsid w:val="00DF63AF"/>
    <w:rsid w:val="00DF640D"/>
    <w:rsid w:val="00DF64AC"/>
    <w:rsid w:val="00DF6E2A"/>
    <w:rsid w:val="00DF7CE7"/>
    <w:rsid w:val="00DF7F50"/>
    <w:rsid w:val="00E00D7F"/>
    <w:rsid w:val="00E01089"/>
    <w:rsid w:val="00E02C9A"/>
    <w:rsid w:val="00E02E7C"/>
    <w:rsid w:val="00E02ECF"/>
    <w:rsid w:val="00E03610"/>
    <w:rsid w:val="00E03EFA"/>
    <w:rsid w:val="00E0487E"/>
    <w:rsid w:val="00E04E7C"/>
    <w:rsid w:val="00E05F5F"/>
    <w:rsid w:val="00E061BE"/>
    <w:rsid w:val="00E061FB"/>
    <w:rsid w:val="00E06D47"/>
    <w:rsid w:val="00E06F73"/>
    <w:rsid w:val="00E0723D"/>
    <w:rsid w:val="00E07381"/>
    <w:rsid w:val="00E07D6A"/>
    <w:rsid w:val="00E07E0D"/>
    <w:rsid w:val="00E1018D"/>
    <w:rsid w:val="00E10213"/>
    <w:rsid w:val="00E10754"/>
    <w:rsid w:val="00E107A5"/>
    <w:rsid w:val="00E123F9"/>
    <w:rsid w:val="00E129E6"/>
    <w:rsid w:val="00E12B6B"/>
    <w:rsid w:val="00E12E2E"/>
    <w:rsid w:val="00E12FFC"/>
    <w:rsid w:val="00E133BF"/>
    <w:rsid w:val="00E13416"/>
    <w:rsid w:val="00E135BD"/>
    <w:rsid w:val="00E13FFA"/>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19C6"/>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F0"/>
    <w:rsid w:val="00E25C80"/>
    <w:rsid w:val="00E25CE1"/>
    <w:rsid w:val="00E25F4F"/>
    <w:rsid w:val="00E2632F"/>
    <w:rsid w:val="00E263E6"/>
    <w:rsid w:val="00E266C2"/>
    <w:rsid w:val="00E268FF"/>
    <w:rsid w:val="00E26B54"/>
    <w:rsid w:val="00E272AD"/>
    <w:rsid w:val="00E27FDE"/>
    <w:rsid w:val="00E309DA"/>
    <w:rsid w:val="00E30A58"/>
    <w:rsid w:val="00E30FC7"/>
    <w:rsid w:val="00E31525"/>
    <w:rsid w:val="00E3165C"/>
    <w:rsid w:val="00E31BA0"/>
    <w:rsid w:val="00E32087"/>
    <w:rsid w:val="00E32185"/>
    <w:rsid w:val="00E32B55"/>
    <w:rsid w:val="00E3367A"/>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4032F"/>
    <w:rsid w:val="00E40703"/>
    <w:rsid w:val="00E40E53"/>
    <w:rsid w:val="00E40E60"/>
    <w:rsid w:val="00E41411"/>
    <w:rsid w:val="00E4147B"/>
    <w:rsid w:val="00E4173B"/>
    <w:rsid w:val="00E41B46"/>
    <w:rsid w:val="00E41E52"/>
    <w:rsid w:val="00E421CF"/>
    <w:rsid w:val="00E42A2D"/>
    <w:rsid w:val="00E42B49"/>
    <w:rsid w:val="00E432D2"/>
    <w:rsid w:val="00E436B4"/>
    <w:rsid w:val="00E4411A"/>
    <w:rsid w:val="00E442A0"/>
    <w:rsid w:val="00E443BD"/>
    <w:rsid w:val="00E44B53"/>
    <w:rsid w:val="00E45107"/>
    <w:rsid w:val="00E4521E"/>
    <w:rsid w:val="00E45244"/>
    <w:rsid w:val="00E45E32"/>
    <w:rsid w:val="00E463C6"/>
    <w:rsid w:val="00E463F3"/>
    <w:rsid w:val="00E46D9B"/>
    <w:rsid w:val="00E46EB1"/>
    <w:rsid w:val="00E46EB6"/>
    <w:rsid w:val="00E47B39"/>
    <w:rsid w:val="00E50501"/>
    <w:rsid w:val="00E50F32"/>
    <w:rsid w:val="00E50F93"/>
    <w:rsid w:val="00E5104D"/>
    <w:rsid w:val="00E51232"/>
    <w:rsid w:val="00E53611"/>
    <w:rsid w:val="00E53638"/>
    <w:rsid w:val="00E53BC9"/>
    <w:rsid w:val="00E53C0D"/>
    <w:rsid w:val="00E53E6B"/>
    <w:rsid w:val="00E53F4E"/>
    <w:rsid w:val="00E53FE5"/>
    <w:rsid w:val="00E54478"/>
    <w:rsid w:val="00E5452C"/>
    <w:rsid w:val="00E5462F"/>
    <w:rsid w:val="00E5464A"/>
    <w:rsid w:val="00E5466F"/>
    <w:rsid w:val="00E546E3"/>
    <w:rsid w:val="00E54704"/>
    <w:rsid w:val="00E54B4E"/>
    <w:rsid w:val="00E569D6"/>
    <w:rsid w:val="00E56CFF"/>
    <w:rsid w:val="00E57063"/>
    <w:rsid w:val="00E57584"/>
    <w:rsid w:val="00E57E3C"/>
    <w:rsid w:val="00E60A64"/>
    <w:rsid w:val="00E60CEE"/>
    <w:rsid w:val="00E6136A"/>
    <w:rsid w:val="00E619AA"/>
    <w:rsid w:val="00E61B20"/>
    <w:rsid w:val="00E625BC"/>
    <w:rsid w:val="00E62819"/>
    <w:rsid w:val="00E62E85"/>
    <w:rsid w:val="00E6387C"/>
    <w:rsid w:val="00E63DC5"/>
    <w:rsid w:val="00E63DFF"/>
    <w:rsid w:val="00E65474"/>
    <w:rsid w:val="00E6563A"/>
    <w:rsid w:val="00E65766"/>
    <w:rsid w:val="00E65DCD"/>
    <w:rsid w:val="00E65E4F"/>
    <w:rsid w:val="00E6644C"/>
    <w:rsid w:val="00E669C1"/>
    <w:rsid w:val="00E67138"/>
    <w:rsid w:val="00E67FC1"/>
    <w:rsid w:val="00E700C3"/>
    <w:rsid w:val="00E703CA"/>
    <w:rsid w:val="00E7069E"/>
    <w:rsid w:val="00E70A72"/>
    <w:rsid w:val="00E70D08"/>
    <w:rsid w:val="00E715BF"/>
    <w:rsid w:val="00E71609"/>
    <w:rsid w:val="00E716FC"/>
    <w:rsid w:val="00E7222A"/>
    <w:rsid w:val="00E724F6"/>
    <w:rsid w:val="00E7277F"/>
    <w:rsid w:val="00E729FA"/>
    <w:rsid w:val="00E7353A"/>
    <w:rsid w:val="00E73C3E"/>
    <w:rsid w:val="00E73DAE"/>
    <w:rsid w:val="00E74B78"/>
    <w:rsid w:val="00E74D3A"/>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90B"/>
    <w:rsid w:val="00E8115E"/>
    <w:rsid w:val="00E8123E"/>
    <w:rsid w:val="00E8134B"/>
    <w:rsid w:val="00E81FBF"/>
    <w:rsid w:val="00E81FC8"/>
    <w:rsid w:val="00E82EC8"/>
    <w:rsid w:val="00E832ED"/>
    <w:rsid w:val="00E83DC9"/>
    <w:rsid w:val="00E83F86"/>
    <w:rsid w:val="00E83F90"/>
    <w:rsid w:val="00E84062"/>
    <w:rsid w:val="00E84C9E"/>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87F50"/>
    <w:rsid w:val="00E905E4"/>
    <w:rsid w:val="00E90EE0"/>
    <w:rsid w:val="00E91093"/>
    <w:rsid w:val="00E919D4"/>
    <w:rsid w:val="00E91B8E"/>
    <w:rsid w:val="00E91D6F"/>
    <w:rsid w:val="00E93552"/>
    <w:rsid w:val="00E936F9"/>
    <w:rsid w:val="00E93D80"/>
    <w:rsid w:val="00E93E38"/>
    <w:rsid w:val="00E94A5C"/>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3F0"/>
    <w:rsid w:val="00EA282A"/>
    <w:rsid w:val="00EA2A60"/>
    <w:rsid w:val="00EA2D45"/>
    <w:rsid w:val="00EA3BEE"/>
    <w:rsid w:val="00EA3E4B"/>
    <w:rsid w:val="00EA428A"/>
    <w:rsid w:val="00EA5288"/>
    <w:rsid w:val="00EA5D46"/>
    <w:rsid w:val="00EA5DA9"/>
    <w:rsid w:val="00EA5F5C"/>
    <w:rsid w:val="00EA60CB"/>
    <w:rsid w:val="00EA63C3"/>
    <w:rsid w:val="00EA63DA"/>
    <w:rsid w:val="00EA6433"/>
    <w:rsid w:val="00EA7154"/>
    <w:rsid w:val="00EA7BC8"/>
    <w:rsid w:val="00EA7CEE"/>
    <w:rsid w:val="00EA7EB3"/>
    <w:rsid w:val="00EB01B1"/>
    <w:rsid w:val="00EB0663"/>
    <w:rsid w:val="00EB12DB"/>
    <w:rsid w:val="00EB14CA"/>
    <w:rsid w:val="00EB2588"/>
    <w:rsid w:val="00EB269A"/>
    <w:rsid w:val="00EB2BBE"/>
    <w:rsid w:val="00EB34C5"/>
    <w:rsid w:val="00EB397A"/>
    <w:rsid w:val="00EB3F1A"/>
    <w:rsid w:val="00EB46FB"/>
    <w:rsid w:val="00EB475E"/>
    <w:rsid w:val="00EB4D63"/>
    <w:rsid w:val="00EB4ED4"/>
    <w:rsid w:val="00EB5250"/>
    <w:rsid w:val="00EB54D5"/>
    <w:rsid w:val="00EB5B9C"/>
    <w:rsid w:val="00EB6835"/>
    <w:rsid w:val="00EB6927"/>
    <w:rsid w:val="00EB6A25"/>
    <w:rsid w:val="00EB6B14"/>
    <w:rsid w:val="00EB7250"/>
    <w:rsid w:val="00EB7FD7"/>
    <w:rsid w:val="00EC01B9"/>
    <w:rsid w:val="00EC0248"/>
    <w:rsid w:val="00EC0251"/>
    <w:rsid w:val="00EC0A96"/>
    <w:rsid w:val="00EC0EC8"/>
    <w:rsid w:val="00EC15AC"/>
    <w:rsid w:val="00EC1B67"/>
    <w:rsid w:val="00EC1DEB"/>
    <w:rsid w:val="00EC1F39"/>
    <w:rsid w:val="00EC1F5A"/>
    <w:rsid w:val="00EC26DD"/>
    <w:rsid w:val="00EC3024"/>
    <w:rsid w:val="00EC3259"/>
    <w:rsid w:val="00EC3388"/>
    <w:rsid w:val="00EC351C"/>
    <w:rsid w:val="00EC3F30"/>
    <w:rsid w:val="00EC46CE"/>
    <w:rsid w:val="00EC4ED1"/>
    <w:rsid w:val="00EC513A"/>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7164"/>
    <w:rsid w:val="00ED77FC"/>
    <w:rsid w:val="00ED7D7F"/>
    <w:rsid w:val="00ED7E78"/>
    <w:rsid w:val="00EE0179"/>
    <w:rsid w:val="00EE0227"/>
    <w:rsid w:val="00EE04D0"/>
    <w:rsid w:val="00EE0C41"/>
    <w:rsid w:val="00EE1B31"/>
    <w:rsid w:val="00EE1FDC"/>
    <w:rsid w:val="00EE1FF3"/>
    <w:rsid w:val="00EE2291"/>
    <w:rsid w:val="00EE22F2"/>
    <w:rsid w:val="00EE23B5"/>
    <w:rsid w:val="00EE2404"/>
    <w:rsid w:val="00EE243F"/>
    <w:rsid w:val="00EE2712"/>
    <w:rsid w:val="00EE2AC6"/>
    <w:rsid w:val="00EE2B2F"/>
    <w:rsid w:val="00EE2C94"/>
    <w:rsid w:val="00EE2D35"/>
    <w:rsid w:val="00EE350B"/>
    <w:rsid w:val="00EE37E4"/>
    <w:rsid w:val="00EE430F"/>
    <w:rsid w:val="00EE4F34"/>
    <w:rsid w:val="00EE4FA2"/>
    <w:rsid w:val="00EE5611"/>
    <w:rsid w:val="00EE580C"/>
    <w:rsid w:val="00EE5EA5"/>
    <w:rsid w:val="00EE5F97"/>
    <w:rsid w:val="00EE65A6"/>
    <w:rsid w:val="00EE6A06"/>
    <w:rsid w:val="00EE6B52"/>
    <w:rsid w:val="00EE756D"/>
    <w:rsid w:val="00EE7907"/>
    <w:rsid w:val="00EE7D62"/>
    <w:rsid w:val="00EE7E1A"/>
    <w:rsid w:val="00EF0491"/>
    <w:rsid w:val="00EF0683"/>
    <w:rsid w:val="00EF0B42"/>
    <w:rsid w:val="00EF0F50"/>
    <w:rsid w:val="00EF1784"/>
    <w:rsid w:val="00EF1F3A"/>
    <w:rsid w:val="00EF226A"/>
    <w:rsid w:val="00EF2794"/>
    <w:rsid w:val="00EF2963"/>
    <w:rsid w:val="00EF2AC8"/>
    <w:rsid w:val="00EF4804"/>
    <w:rsid w:val="00EF4D4D"/>
    <w:rsid w:val="00EF4FF1"/>
    <w:rsid w:val="00EF5320"/>
    <w:rsid w:val="00EF56DF"/>
    <w:rsid w:val="00EF5EDD"/>
    <w:rsid w:val="00EF62B4"/>
    <w:rsid w:val="00EF64AF"/>
    <w:rsid w:val="00EF6BF4"/>
    <w:rsid w:val="00EF6FE8"/>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706"/>
    <w:rsid w:val="00F02D4A"/>
    <w:rsid w:val="00F0331D"/>
    <w:rsid w:val="00F04F58"/>
    <w:rsid w:val="00F052A9"/>
    <w:rsid w:val="00F055F2"/>
    <w:rsid w:val="00F05DBE"/>
    <w:rsid w:val="00F05EA2"/>
    <w:rsid w:val="00F05FAE"/>
    <w:rsid w:val="00F06A51"/>
    <w:rsid w:val="00F06C4B"/>
    <w:rsid w:val="00F0700C"/>
    <w:rsid w:val="00F07499"/>
    <w:rsid w:val="00F07AF3"/>
    <w:rsid w:val="00F07E22"/>
    <w:rsid w:val="00F07F9C"/>
    <w:rsid w:val="00F10128"/>
    <w:rsid w:val="00F10A1F"/>
    <w:rsid w:val="00F10B4F"/>
    <w:rsid w:val="00F10ED7"/>
    <w:rsid w:val="00F114D2"/>
    <w:rsid w:val="00F11546"/>
    <w:rsid w:val="00F11B70"/>
    <w:rsid w:val="00F12B94"/>
    <w:rsid w:val="00F12CA1"/>
    <w:rsid w:val="00F13AC2"/>
    <w:rsid w:val="00F13CE3"/>
    <w:rsid w:val="00F140AD"/>
    <w:rsid w:val="00F1418E"/>
    <w:rsid w:val="00F14537"/>
    <w:rsid w:val="00F146E0"/>
    <w:rsid w:val="00F14777"/>
    <w:rsid w:val="00F14C2D"/>
    <w:rsid w:val="00F15AB8"/>
    <w:rsid w:val="00F15DE8"/>
    <w:rsid w:val="00F16309"/>
    <w:rsid w:val="00F1678A"/>
    <w:rsid w:val="00F17901"/>
    <w:rsid w:val="00F17FDD"/>
    <w:rsid w:val="00F200D9"/>
    <w:rsid w:val="00F20315"/>
    <w:rsid w:val="00F20513"/>
    <w:rsid w:val="00F208D8"/>
    <w:rsid w:val="00F21408"/>
    <w:rsid w:val="00F21C64"/>
    <w:rsid w:val="00F2211F"/>
    <w:rsid w:val="00F23733"/>
    <w:rsid w:val="00F23AA8"/>
    <w:rsid w:val="00F24021"/>
    <w:rsid w:val="00F242FE"/>
    <w:rsid w:val="00F24BB9"/>
    <w:rsid w:val="00F24CFF"/>
    <w:rsid w:val="00F25515"/>
    <w:rsid w:val="00F25697"/>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D7"/>
    <w:rsid w:val="00F344C7"/>
    <w:rsid w:val="00F34B7C"/>
    <w:rsid w:val="00F34E7B"/>
    <w:rsid w:val="00F350ED"/>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16B"/>
    <w:rsid w:val="00F411D2"/>
    <w:rsid w:val="00F4135B"/>
    <w:rsid w:val="00F4137D"/>
    <w:rsid w:val="00F41526"/>
    <w:rsid w:val="00F42260"/>
    <w:rsid w:val="00F4229D"/>
    <w:rsid w:val="00F4232E"/>
    <w:rsid w:val="00F42E42"/>
    <w:rsid w:val="00F4312A"/>
    <w:rsid w:val="00F43791"/>
    <w:rsid w:val="00F43E92"/>
    <w:rsid w:val="00F448F9"/>
    <w:rsid w:val="00F44958"/>
    <w:rsid w:val="00F44BA9"/>
    <w:rsid w:val="00F44D99"/>
    <w:rsid w:val="00F45C13"/>
    <w:rsid w:val="00F45CC8"/>
    <w:rsid w:val="00F45D57"/>
    <w:rsid w:val="00F45E27"/>
    <w:rsid w:val="00F472EE"/>
    <w:rsid w:val="00F47371"/>
    <w:rsid w:val="00F47389"/>
    <w:rsid w:val="00F47402"/>
    <w:rsid w:val="00F476A0"/>
    <w:rsid w:val="00F47CCE"/>
    <w:rsid w:val="00F50087"/>
    <w:rsid w:val="00F500B2"/>
    <w:rsid w:val="00F50457"/>
    <w:rsid w:val="00F50478"/>
    <w:rsid w:val="00F50661"/>
    <w:rsid w:val="00F50785"/>
    <w:rsid w:val="00F511C8"/>
    <w:rsid w:val="00F519D5"/>
    <w:rsid w:val="00F52311"/>
    <w:rsid w:val="00F52AD3"/>
    <w:rsid w:val="00F52B12"/>
    <w:rsid w:val="00F52DCC"/>
    <w:rsid w:val="00F5303C"/>
    <w:rsid w:val="00F531CC"/>
    <w:rsid w:val="00F531F9"/>
    <w:rsid w:val="00F53476"/>
    <w:rsid w:val="00F53634"/>
    <w:rsid w:val="00F53B0E"/>
    <w:rsid w:val="00F53E86"/>
    <w:rsid w:val="00F542A4"/>
    <w:rsid w:val="00F54DDD"/>
    <w:rsid w:val="00F55663"/>
    <w:rsid w:val="00F55912"/>
    <w:rsid w:val="00F5747C"/>
    <w:rsid w:val="00F57D83"/>
    <w:rsid w:val="00F57F04"/>
    <w:rsid w:val="00F60158"/>
    <w:rsid w:val="00F602E2"/>
    <w:rsid w:val="00F603AA"/>
    <w:rsid w:val="00F6096A"/>
    <w:rsid w:val="00F60BE5"/>
    <w:rsid w:val="00F60E4D"/>
    <w:rsid w:val="00F61556"/>
    <w:rsid w:val="00F6195B"/>
    <w:rsid w:val="00F61DBB"/>
    <w:rsid w:val="00F61F55"/>
    <w:rsid w:val="00F622B1"/>
    <w:rsid w:val="00F626F4"/>
    <w:rsid w:val="00F62C25"/>
    <w:rsid w:val="00F6303D"/>
    <w:rsid w:val="00F63696"/>
    <w:rsid w:val="00F638A4"/>
    <w:rsid w:val="00F63998"/>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344"/>
    <w:rsid w:val="00F667C2"/>
    <w:rsid w:val="00F668E0"/>
    <w:rsid w:val="00F66E56"/>
    <w:rsid w:val="00F67569"/>
    <w:rsid w:val="00F717E9"/>
    <w:rsid w:val="00F71B7F"/>
    <w:rsid w:val="00F71BBD"/>
    <w:rsid w:val="00F72616"/>
    <w:rsid w:val="00F72877"/>
    <w:rsid w:val="00F72FF7"/>
    <w:rsid w:val="00F73119"/>
    <w:rsid w:val="00F73128"/>
    <w:rsid w:val="00F74288"/>
    <w:rsid w:val="00F744AB"/>
    <w:rsid w:val="00F746FD"/>
    <w:rsid w:val="00F74EC7"/>
    <w:rsid w:val="00F75C1C"/>
    <w:rsid w:val="00F75E4C"/>
    <w:rsid w:val="00F76B9F"/>
    <w:rsid w:val="00F76C6A"/>
    <w:rsid w:val="00F772DF"/>
    <w:rsid w:val="00F775D8"/>
    <w:rsid w:val="00F77A5B"/>
    <w:rsid w:val="00F77A6E"/>
    <w:rsid w:val="00F8064A"/>
    <w:rsid w:val="00F80A1C"/>
    <w:rsid w:val="00F81022"/>
    <w:rsid w:val="00F81A11"/>
    <w:rsid w:val="00F81DD3"/>
    <w:rsid w:val="00F82317"/>
    <w:rsid w:val="00F82D71"/>
    <w:rsid w:val="00F83074"/>
    <w:rsid w:val="00F83BF7"/>
    <w:rsid w:val="00F841CC"/>
    <w:rsid w:val="00F84440"/>
    <w:rsid w:val="00F84A34"/>
    <w:rsid w:val="00F8542D"/>
    <w:rsid w:val="00F856FD"/>
    <w:rsid w:val="00F859B7"/>
    <w:rsid w:val="00F85BC2"/>
    <w:rsid w:val="00F85CE5"/>
    <w:rsid w:val="00F869A3"/>
    <w:rsid w:val="00F86DDA"/>
    <w:rsid w:val="00F86FBA"/>
    <w:rsid w:val="00F8757B"/>
    <w:rsid w:val="00F87790"/>
    <w:rsid w:val="00F87816"/>
    <w:rsid w:val="00F879BC"/>
    <w:rsid w:val="00F879E4"/>
    <w:rsid w:val="00F87D59"/>
    <w:rsid w:val="00F903AB"/>
    <w:rsid w:val="00F90C57"/>
    <w:rsid w:val="00F90E1B"/>
    <w:rsid w:val="00F916AB"/>
    <w:rsid w:val="00F9263F"/>
    <w:rsid w:val="00F92B18"/>
    <w:rsid w:val="00F92BC5"/>
    <w:rsid w:val="00F932CE"/>
    <w:rsid w:val="00F93D5C"/>
    <w:rsid w:val="00F947BC"/>
    <w:rsid w:val="00F94C88"/>
    <w:rsid w:val="00F959A8"/>
    <w:rsid w:val="00F95EEF"/>
    <w:rsid w:val="00F96BA4"/>
    <w:rsid w:val="00F96EE4"/>
    <w:rsid w:val="00F972F4"/>
    <w:rsid w:val="00F978CA"/>
    <w:rsid w:val="00F97CBD"/>
    <w:rsid w:val="00F97F1C"/>
    <w:rsid w:val="00FA05A5"/>
    <w:rsid w:val="00FA06E7"/>
    <w:rsid w:val="00FA0A08"/>
    <w:rsid w:val="00FA11B1"/>
    <w:rsid w:val="00FA1BAF"/>
    <w:rsid w:val="00FA3A5E"/>
    <w:rsid w:val="00FA4283"/>
    <w:rsid w:val="00FA4BDD"/>
    <w:rsid w:val="00FA4E03"/>
    <w:rsid w:val="00FA52A2"/>
    <w:rsid w:val="00FA5623"/>
    <w:rsid w:val="00FA5EE6"/>
    <w:rsid w:val="00FA6087"/>
    <w:rsid w:val="00FA68E8"/>
    <w:rsid w:val="00FA6D4E"/>
    <w:rsid w:val="00FA737D"/>
    <w:rsid w:val="00FB001A"/>
    <w:rsid w:val="00FB05BD"/>
    <w:rsid w:val="00FB0D36"/>
    <w:rsid w:val="00FB0DAA"/>
    <w:rsid w:val="00FB0FDA"/>
    <w:rsid w:val="00FB12FE"/>
    <w:rsid w:val="00FB1335"/>
    <w:rsid w:val="00FB1634"/>
    <w:rsid w:val="00FB1D8E"/>
    <w:rsid w:val="00FB27CF"/>
    <w:rsid w:val="00FB2F03"/>
    <w:rsid w:val="00FB31C5"/>
    <w:rsid w:val="00FB33A0"/>
    <w:rsid w:val="00FB39A7"/>
    <w:rsid w:val="00FB3BFC"/>
    <w:rsid w:val="00FB3C52"/>
    <w:rsid w:val="00FB40D8"/>
    <w:rsid w:val="00FB43DD"/>
    <w:rsid w:val="00FB451F"/>
    <w:rsid w:val="00FB4991"/>
    <w:rsid w:val="00FB4B75"/>
    <w:rsid w:val="00FB5BB3"/>
    <w:rsid w:val="00FB6389"/>
    <w:rsid w:val="00FB69DA"/>
    <w:rsid w:val="00FB6A74"/>
    <w:rsid w:val="00FB6FCB"/>
    <w:rsid w:val="00FB7059"/>
    <w:rsid w:val="00FB731D"/>
    <w:rsid w:val="00FB7965"/>
    <w:rsid w:val="00FC0094"/>
    <w:rsid w:val="00FC02D2"/>
    <w:rsid w:val="00FC08DC"/>
    <w:rsid w:val="00FC0CEE"/>
    <w:rsid w:val="00FC1C7B"/>
    <w:rsid w:val="00FC1F82"/>
    <w:rsid w:val="00FC20FF"/>
    <w:rsid w:val="00FC241A"/>
    <w:rsid w:val="00FC259C"/>
    <w:rsid w:val="00FC2977"/>
    <w:rsid w:val="00FC2BA6"/>
    <w:rsid w:val="00FC2CC3"/>
    <w:rsid w:val="00FC33B1"/>
    <w:rsid w:val="00FC3551"/>
    <w:rsid w:val="00FC3E10"/>
    <w:rsid w:val="00FC3ED9"/>
    <w:rsid w:val="00FC424A"/>
    <w:rsid w:val="00FC458C"/>
    <w:rsid w:val="00FC4853"/>
    <w:rsid w:val="00FC5D4D"/>
    <w:rsid w:val="00FC69EE"/>
    <w:rsid w:val="00FC6A67"/>
    <w:rsid w:val="00FC7168"/>
    <w:rsid w:val="00FC7C56"/>
    <w:rsid w:val="00FD0197"/>
    <w:rsid w:val="00FD032A"/>
    <w:rsid w:val="00FD060D"/>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4DF"/>
    <w:rsid w:val="00FE289B"/>
    <w:rsid w:val="00FE28BE"/>
    <w:rsid w:val="00FE2A51"/>
    <w:rsid w:val="00FE2B97"/>
    <w:rsid w:val="00FE2FCB"/>
    <w:rsid w:val="00FE3D2E"/>
    <w:rsid w:val="00FE532D"/>
    <w:rsid w:val="00FE587F"/>
    <w:rsid w:val="00FE588C"/>
    <w:rsid w:val="00FE5908"/>
    <w:rsid w:val="00FE6228"/>
    <w:rsid w:val="00FE6457"/>
    <w:rsid w:val="00FE6463"/>
    <w:rsid w:val="00FE6C3D"/>
    <w:rsid w:val="00FE6D98"/>
    <w:rsid w:val="00FE7250"/>
    <w:rsid w:val="00FE73A2"/>
    <w:rsid w:val="00FE778F"/>
    <w:rsid w:val="00FE7917"/>
    <w:rsid w:val="00FE7D5D"/>
    <w:rsid w:val="00FE7D78"/>
    <w:rsid w:val="00FF07A5"/>
    <w:rsid w:val="00FF09AA"/>
    <w:rsid w:val="00FF1AB9"/>
    <w:rsid w:val="00FF1AF7"/>
    <w:rsid w:val="00FF1C3E"/>
    <w:rsid w:val="00FF26EC"/>
    <w:rsid w:val="00FF2DD9"/>
    <w:rsid w:val="00FF35A5"/>
    <w:rsid w:val="00FF3D50"/>
    <w:rsid w:val="00FF3D5C"/>
    <w:rsid w:val="00FF433A"/>
    <w:rsid w:val="00FF4A4C"/>
    <w:rsid w:val="00FF4C7C"/>
    <w:rsid w:val="00FF4F57"/>
    <w:rsid w:val="00FF52C2"/>
    <w:rsid w:val="00FF54C5"/>
    <w:rsid w:val="00FF5EFD"/>
    <w:rsid w:val="00FF61F9"/>
    <w:rsid w:val="00FF68C1"/>
    <w:rsid w:val="00FF7A87"/>
    <w:rsid w:val="00FF7C56"/>
    <w:rsid w:val="00FF7E45"/>
    <w:rsid w:val="01E95A58"/>
    <w:rsid w:val="02C44871"/>
    <w:rsid w:val="06991905"/>
    <w:rsid w:val="0A8D71B4"/>
    <w:rsid w:val="0C347BAA"/>
    <w:rsid w:val="1E3234CD"/>
    <w:rsid w:val="1E5267EA"/>
    <w:rsid w:val="2D432AA0"/>
    <w:rsid w:val="2DF2303F"/>
    <w:rsid w:val="2F3A63F6"/>
    <w:rsid w:val="307E0D44"/>
    <w:rsid w:val="31E51769"/>
    <w:rsid w:val="32930568"/>
    <w:rsid w:val="343F1381"/>
    <w:rsid w:val="38DE3088"/>
    <w:rsid w:val="42817DBD"/>
    <w:rsid w:val="44963E54"/>
    <w:rsid w:val="4FCA5CB3"/>
    <w:rsid w:val="50056EB3"/>
    <w:rsid w:val="57EB308F"/>
    <w:rsid w:val="5A774127"/>
    <w:rsid w:val="5B0C544E"/>
    <w:rsid w:val="66437A9B"/>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1E91A2"/>
  <w15:docId w15:val="{8484EA56-5519-460B-9F22-9685A1599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hyperlink" Target="https://www.3gpp.org/ftp/tsg_ran/WG1_RL1/TSGR1_120/Docs/R1-2500104.zip" TargetMode="External"/><Relationship Id="rId26" Type="http://schemas.openxmlformats.org/officeDocument/2006/relationships/hyperlink" Target="https://www.3gpp.org/ftp/tsg_ran/WG1_RL1/TSGR1_120/Docs/R1-2500377.zip" TargetMode="External"/><Relationship Id="rId39" Type="http://schemas.openxmlformats.org/officeDocument/2006/relationships/hyperlink" Target="https://www.3gpp.org/ftp/tsg_ran/WG1_RL1/TSGR1_120/Docs/R1-2500930.zip" TargetMode="External"/><Relationship Id="rId21" Type="http://schemas.openxmlformats.org/officeDocument/2006/relationships/hyperlink" Target="https://www.3gpp.org/ftp/tsg_ran/WG1_RL1/TSGR1_120/Docs/R1-2500217.zip" TargetMode="External"/><Relationship Id="rId34" Type="http://schemas.openxmlformats.org/officeDocument/2006/relationships/hyperlink" Target="https://www.3gpp.org/ftp/tsg_ran/WG1_RL1/TSGR1_120/Docs/R1-2500725.zip" TargetMode="External"/><Relationship Id="rId42" Type="http://schemas.openxmlformats.org/officeDocument/2006/relationships/hyperlink" Target="https://www.3gpp.org/ftp/tsg_ran/WG1_RL1/TSGR1_120/Docs/R1-2501084.zip" TargetMode="External"/><Relationship Id="rId47" Type="http://schemas.openxmlformats.org/officeDocument/2006/relationships/hyperlink" Target="https://www.3gpp.org/ftp/tsg_ran/WG1_RL1/TSGR1_120/Docs/R1-2501195.zip" TargetMode="External"/><Relationship Id="rId50" Type="http://schemas.openxmlformats.org/officeDocument/2006/relationships/hyperlink" Target="https://www.3gpp.org/ftp/tsg_ran/WG1_RL1/TSGR1_120/Docs/R1-2501245.zip"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Docs/R1-2500056.zip" TargetMode="External"/><Relationship Id="rId29" Type="http://schemas.openxmlformats.org/officeDocument/2006/relationships/hyperlink" Target="https://www.3gpp.org/ftp/tsg_ran/WG1_RL1/TSGR1_120/Docs/R1-2500569.zip" TargetMode="External"/><Relationship Id="rId11" Type="http://schemas.openxmlformats.org/officeDocument/2006/relationships/image" Target="media/image2.emf"/><Relationship Id="rId24" Type="http://schemas.openxmlformats.org/officeDocument/2006/relationships/hyperlink" Target="https://www.3gpp.org/ftp/tsg_ran/WG1_RL1/TSGR1_120/Docs/R1-2500279.zip" TargetMode="External"/><Relationship Id="rId32" Type="http://schemas.openxmlformats.org/officeDocument/2006/relationships/hyperlink" Target="https://www.3gpp.org/ftp/tsg_ran/WG1_RL1/TSGR1_120/Docs/R1-2500671.zip" TargetMode="External"/><Relationship Id="rId37" Type="http://schemas.openxmlformats.org/officeDocument/2006/relationships/hyperlink" Target="https://www.3gpp.org/ftp/tsg_ran/WG1_RL1/TSGR1_120/Docs/R1-2500896.zip" TargetMode="External"/><Relationship Id="rId40" Type="http://schemas.openxmlformats.org/officeDocument/2006/relationships/hyperlink" Target="https://www.3gpp.org/ftp/tsg_ran/WG1_RL1/TSGR1_120/Docs/R1-2500963.zip" TargetMode="External"/><Relationship Id="rId45" Type="http://schemas.openxmlformats.org/officeDocument/2006/relationships/hyperlink" Target="https://www.3gpp.org/ftp/tsg_ran/WG1_RL1/TSGR1_120/Docs/R1-2501127.zip" TargetMode="External"/><Relationship Id="rId53" Type="http://schemas.openxmlformats.org/officeDocument/2006/relationships/hyperlink" Target="https://www.3gpp.org/ftp/tsg_ran/WG1_RL1/TSGR1_120/Docs/R1-2501334.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openxmlformats.org/officeDocument/2006/relationships/hyperlink" Target="https://www.3gpp.org/ftp/tsg_ran/WG1_RL1/TSGR1_120/Docs/R1-2500115.zip" TargetMode="External"/><Relationship Id="rId31" Type="http://schemas.openxmlformats.org/officeDocument/2006/relationships/hyperlink" Target="https://www.3gpp.org/ftp/tsg_ran/WG1_RL1/TSGR1_120/Docs/R1-2500645.zip" TargetMode="External"/><Relationship Id="rId44" Type="http://schemas.openxmlformats.org/officeDocument/2006/relationships/hyperlink" Target="https://www.3gpp.org/ftp/tsg_ran/WG1_RL1/TSGR1_120/Docs/R1-2501105.zip" TargetMode="External"/><Relationship Id="rId52" Type="http://schemas.openxmlformats.org/officeDocument/2006/relationships/hyperlink" Target="https://www.3gpp.org/ftp/tsg_ran/WG1_RL1/TSGR1_120/Docs/R1-2501309.zip"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hyperlink" Target="https://www.3gpp.org/ftp/tsg_ran/WG1_RL1/TSGR1_120/Docs/R1-2500240.zip" TargetMode="External"/><Relationship Id="rId27" Type="http://schemas.openxmlformats.org/officeDocument/2006/relationships/hyperlink" Target="https://www.3gpp.org/ftp/tsg_ran/WG1_RL1/TSGR1_120/Docs/R1-2500470.zip" TargetMode="External"/><Relationship Id="rId30" Type="http://schemas.openxmlformats.org/officeDocument/2006/relationships/hyperlink" Target="https://www.3gpp.org/ftp/tsg_ran/WG1_RL1/TSGR1_120/Docs/R1-2500592.zip" TargetMode="External"/><Relationship Id="rId35" Type="http://schemas.openxmlformats.org/officeDocument/2006/relationships/hyperlink" Target="https://www.3gpp.org/ftp/tsg_ran/WG1_RL1/TSGR1_120/Docs/R1-2500771.zip" TargetMode="External"/><Relationship Id="rId43" Type="http://schemas.openxmlformats.org/officeDocument/2006/relationships/hyperlink" Target="https://www.3gpp.org/ftp/tsg_ran/WG1_RL1/TSGR1_120/Docs/R1-2501087.zip" TargetMode="External"/><Relationship Id="rId48" Type="http://schemas.openxmlformats.org/officeDocument/2006/relationships/hyperlink" Target="https://www.3gpp.org/ftp/tsg_ran/WG1_RL1/TSGR1_120/Docs/R1-2501230.zip" TargetMode="External"/><Relationship Id="rId56" Type="http://schemas.openxmlformats.org/officeDocument/2006/relationships/theme" Target="theme/theme1.xm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20/Docs/R1-2501264.zip" TargetMode="External"/><Relationship Id="rId3" Type="http://schemas.openxmlformats.org/officeDocument/2006/relationships/styles" Target="styles.xml"/><Relationship Id="rId12" Type="http://schemas.openxmlformats.org/officeDocument/2006/relationships/oleObject" Target="embeddings/Microsoft_Visio_2003-2010_Drawing.vsd"/><Relationship Id="rId17" Type="http://schemas.openxmlformats.org/officeDocument/2006/relationships/hyperlink" Target="https://www.3gpp.org/ftp/tsg_ran/WG1_RL1/TSGR1_120/Docs/R1-2500097.zip" TargetMode="External"/><Relationship Id="rId25" Type="http://schemas.openxmlformats.org/officeDocument/2006/relationships/hyperlink" Target="https://www.3gpp.org/ftp/tsg_ran/WG1_RL1/TSGR1_120/Docs/R1-2500342.zip" TargetMode="External"/><Relationship Id="rId33" Type="http://schemas.openxmlformats.org/officeDocument/2006/relationships/hyperlink" Target="https://www.3gpp.org/ftp/tsg_ran/WG1_RL1/TSGR1_120/Docs/R1-2500699.zip" TargetMode="External"/><Relationship Id="rId38" Type="http://schemas.openxmlformats.org/officeDocument/2006/relationships/hyperlink" Target="https://www.3gpp.org/ftp/tsg_ran/WG1_RL1/TSGR1_120/Docs/R1-2500905.zip" TargetMode="External"/><Relationship Id="rId46" Type="http://schemas.openxmlformats.org/officeDocument/2006/relationships/hyperlink" Target="https://www.3gpp.org/ftp/tsg_ran/WG1_RL1/TSGR1_120/Docs/R1-2501149.zip" TargetMode="External"/><Relationship Id="rId20" Type="http://schemas.openxmlformats.org/officeDocument/2006/relationships/hyperlink" Target="https://www.3gpp.org/ftp/tsg_ran/WG1_RL1/TSGR1_120/Docs/R1-2500163.zip" TargetMode="External"/><Relationship Id="rId41" Type="http://schemas.openxmlformats.org/officeDocument/2006/relationships/hyperlink" Target="https://www.3gpp.org/ftp/tsg_ran/WG1_RL1/TSGR1_120/Docs/R1-2500977.zip" TargetMode="External"/><Relationship Id="rId54" Type="http://schemas.openxmlformats.org/officeDocument/2006/relationships/hyperlink" Target="https://www.3gpp.org/ftp/tsg_ran/WG1_RL1/TSGR1_120/Docs/R1-250134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Docs/R1-2500942.zip" TargetMode="External"/><Relationship Id="rId23" Type="http://schemas.openxmlformats.org/officeDocument/2006/relationships/hyperlink" Target="https://www.3gpp.org/ftp/tsg_ran/WG1_RL1/TSGR1_120/Docs/R1-2500241.zip" TargetMode="External"/><Relationship Id="rId28" Type="http://schemas.openxmlformats.org/officeDocument/2006/relationships/hyperlink" Target="https://www.3gpp.org/ftp/tsg_ran/WG1_RL1/TSGR1_120/Docs/R1-2500513.zip" TargetMode="External"/><Relationship Id="rId36" Type="http://schemas.openxmlformats.org/officeDocument/2006/relationships/hyperlink" Target="https://www.3gpp.org/ftp/tsg_ran/WG1_RL1/TSGR1_120/Docs/R1-2500839.zip" TargetMode="External"/><Relationship Id="rId49" Type="http://schemas.openxmlformats.org/officeDocument/2006/relationships/hyperlink" Target="https://www.3gpp.org/ftp/tsg_ran/WG1_RL1/TSGR1_120/Docs/R1-250123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5D2E8-1FEB-4035-B351-F17A0D6CF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44</Pages>
  <Words>20606</Words>
  <Characters>117460</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ZTE-Bo</dc:creator>
  <cp:keywords>CTPClassification=CTP_NT</cp:keywords>
  <cp:lastModifiedBy>ZTE-Bo</cp:lastModifiedBy>
  <cp:revision>30</cp:revision>
  <cp:lastPrinted>2021-10-06T09:28:00Z</cp:lastPrinted>
  <dcterms:created xsi:type="dcterms:W3CDTF">2025-02-18T09:56:00Z</dcterms:created>
  <dcterms:modified xsi:type="dcterms:W3CDTF">2025-02-18T12:17:00Z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ies>
</file>